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1B6F5" w14:textId="7776F955" w:rsidR="00B80D6F" w:rsidRDefault="00B80D6F" w:rsidP="007C60F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sidR="0056246F" w:rsidRPr="0056246F">
        <w:rPr>
          <w:b/>
          <w:noProof/>
          <w:sz w:val="28"/>
        </w:rPr>
        <w:t>C3-235530</w:t>
      </w:r>
    </w:p>
    <w:p w14:paraId="4A04CFF6" w14:textId="38411669" w:rsidR="00B80D6F" w:rsidRDefault="00B80D6F" w:rsidP="00B80D6F">
      <w:pPr>
        <w:pStyle w:val="CRCoverPage"/>
        <w:outlineLvl w:val="0"/>
        <w:rPr>
          <w:b/>
          <w:noProof/>
          <w:sz w:val="24"/>
        </w:rPr>
      </w:pPr>
      <w:r>
        <w:rPr>
          <w:b/>
          <w:noProof/>
          <w:sz w:val="24"/>
        </w:rPr>
        <w:t>Chicago</w:t>
      </w:r>
      <w:r w:rsidRPr="009323B7">
        <w:rPr>
          <w:b/>
          <w:noProof/>
          <w:sz w:val="24"/>
        </w:rPr>
        <w:t>, US</w:t>
      </w:r>
      <w:r>
        <w:rPr>
          <w:b/>
          <w:noProof/>
          <w:sz w:val="24"/>
        </w:rPr>
        <w:t>A, 13 - 17 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w:t>
      </w:r>
      <w:r w:rsidR="004A699A">
        <w:rPr>
          <w:rFonts w:cs="Arial"/>
          <w:b/>
          <w:bCs/>
          <w:color w:val="0000FF"/>
        </w:rPr>
        <w:t>5</w:t>
      </w:r>
      <w:r w:rsidR="0056246F">
        <w:rPr>
          <w:rFonts w:cs="Arial"/>
          <w:b/>
          <w:bCs/>
          <w:color w:val="0000FF"/>
        </w:rPr>
        <w:t>151)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4609FAFD" w:rsidR="00C20692" w:rsidRPr="00410371" w:rsidRDefault="003F70E2" w:rsidP="00954B62">
            <w:pPr>
              <w:pStyle w:val="CRCoverPage"/>
              <w:spacing w:after="0"/>
              <w:jc w:val="right"/>
              <w:rPr>
                <w:b/>
                <w:noProof/>
                <w:sz w:val="28"/>
              </w:rPr>
            </w:pPr>
            <w:r>
              <w:rPr>
                <w:b/>
                <w:noProof/>
                <w:sz w:val="28"/>
              </w:rPr>
              <w:t>29.1</w:t>
            </w:r>
            <w:r w:rsidR="008E1B09">
              <w:rPr>
                <w:b/>
                <w:noProof/>
                <w:sz w:val="28"/>
              </w:rPr>
              <w:t>2</w:t>
            </w:r>
            <w:r w:rsidR="00954B62">
              <w:rPr>
                <w:b/>
                <w:noProof/>
                <w:sz w:val="28"/>
              </w:rPr>
              <w:t>2</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7CB75A5C" w:rsidR="00C20692" w:rsidRPr="003137F3" w:rsidRDefault="00A31D1C" w:rsidP="008E4B68">
            <w:pPr>
              <w:pStyle w:val="CRCoverPage"/>
              <w:spacing w:after="0"/>
              <w:rPr>
                <w:b/>
                <w:noProof/>
                <w:sz w:val="28"/>
                <w:lang w:eastAsia="zh-CN"/>
              </w:rPr>
            </w:pPr>
            <w:r>
              <w:rPr>
                <w:rFonts w:hint="eastAsia"/>
                <w:b/>
                <w:noProof/>
                <w:sz w:val="28"/>
                <w:lang w:eastAsia="zh-CN"/>
              </w:rPr>
              <w:t>0</w:t>
            </w:r>
            <w:r>
              <w:rPr>
                <w:b/>
                <w:noProof/>
                <w:sz w:val="28"/>
                <w:lang w:eastAsia="zh-CN"/>
              </w:rPr>
              <w:t>778</w:t>
            </w:r>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2B9CC512" w:rsidR="00C20692" w:rsidRPr="00410371" w:rsidRDefault="0056246F" w:rsidP="008E4B68">
            <w:pPr>
              <w:pStyle w:val="CRCoverPage"/>
              <w:spacing w:after="0"/>
              <w:jc w:val="center"/>
              <w:rPr>
                <w:b/>
                <w:noProof/>
                <w:lang w:eastAsia="zh-CN"/>
              </w:rPr>
            </w:pPr>
            <w:r>
              <w:rPr>
                <w:b/>
                <w:noProof/>
                <w:sz w:val="28"/>
                <w:lang w:eastAsia="zh-CN"/>
              </w:rPr>
              <w:t>1</w:t>
            </w: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1B19A3BB" w:rsidR="00C20692" w:rsidRDefault="00B80D6F" w:rsidP="008E4B68">
            <w:pPr>
              <w:pStyle w:val="CRCoverPage"/>
              <w:spacing w:after="0"/>
              <w:ind w:left="100"/>
              <w:rPr>
                <w:noProof/>
                <w:lang w:eastAsia="zh-CN"/>
              </w:rPr>
            </w:pPr>
            <w:r w:rsidRPr="00B80D6F">
              <w:rPr>
                <w:noProof/>
                <w:lang w:eastAsia="zh-CN"/>
              </w:rPr>
              <w:t>Support of Consolidated Data Rate for</w:t>
            </w:r>
            <w:r w:rsidR="0046574A">
              <w:rPr>
                <w:noProof/>
                <w:lang w:eastAsia="zh-CN"/>
              </w:rPr>
              <w:t xml:space="preserve"> </w:t>
            </w:r>
            <w:r w:rsidRPr="00B80D6F">
              <w:rPr>
                <w:noProof/>
                <w:lang w:eastAsia="zh-CN"/>
              </w:rPr>
              <w:t>Multi-member AF session</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6ECC7DC7" w:rsidR="00C20692" w:rsidRDefault="00C20692" w:rsidP="0001254B">
            <w:pPr>
              <w:pStyle w:val="CRCoverPage"/>
              <w:spacing w:after="0"/>
              <w:ind w:left="100"/>
              <w:rPr>
                <w:noProof/>
              </w:rPr>
            </w:pPr>
            <w:r>
              <w:t>Huawei</w:t>
            </w:r>
            <w:r w:rsidR="00BB487F">
              <w:t xml:space="preserve">, </w:t>
            </w:r>
            <w:r w:rsidR="00FE6AE8">
              <w:fldChar w:fldCharType="begin"/>
            </w:r>
            <w:r w:rsidR="00FE6AE8">
              <w:instrText xml:space="preserve"> DOCPROPERTY  SourceIfWg  \* MERGEFORMAT </w:instrText>
            </w:r>
            <w:r w:rsidR="00FE6AE8">
              <w:fldChar w:fldCharType="separate"/>
            </w:r>
            <w:r w:rsidR="00FE6AE8">
              <w:fldChar w:fldCharType="begin"/>
            </w:r>
            <w:r w:rsidR="00FE6AE8">
              <w:instrText xml:space="preserve"> DOCPROPERTY  SourceIfWg  \* MERGEFORMAT </w:instrText>
            </w:r>
            <w:r w:rsidR="00FE6AE8">
              <w:fldChar w:fldCharType="separate"/>
            </w:r>
            <w:r w:rsidR="00BB487F" w:rsidRPr="00D916C1">
              <w:t>Nokia, Nokia Shanghai Bell</w:t>
            </w:r>
            <w:r w:rsidR="00FE6AE8">
              <w:fldChar w:fldCharType="end"/>
            </w:r>
            <w:r w:rsidR="00FE6AE8">
              <w:fldChar w:fldCharType="end"/>
            </w:r>
            <w:r w:rsidR="00857C2E">
              <w:t>,</w:t>
            </w:r>
            <w:r w:rsidR="00857C2E" w:rsidRPr="00857C2E">
              <w:t xml:space="preserve"> Samsung</w:t>
            </w:r>
            <w:r w:rsidR="00F94C2C">
              <w:t>, Ericsson</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6157597B" w:rsidR="00C20692" w:rsidRDefault="00540A5D" w:rsidP="007E4759">
            <w:pPr>
              <w:pStyle w:val="CRCoverPage"/>
              <w:spacing w:after="0"/>
              <w:ind w:left="100"/>
              <w:rPr>
                <w:noProof/>
                <w:lang w:eastAsia="zh-CN"/>
              </w:rPr>
            </w:pPr>
            <w:r>
              <w:t>AIML</w:t>
            </w:r>
            <w:r w:rsidR="007E4759">
              <w:t>s</w:t>
            </w:r>
            <w:r>
              <w:t>ys</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4D88B985" w:rsidR="00C20692" w:rsidRDefault="00C20692" w:rsidP="00CB01C2">
            <w:pPr>
              <w:pStyle w:val="CRCoverPage"/>
              <w:spacing w:after="0"/>
              <w:ind w:left="100"/>
              <w:rPr>
                <w:noProof/>
              </w:rPr>
            </w:pPr>
            <w:r>
              <w:rPr>
                <w:noProof/>
              </w:rPr>
              <w:t>2023-</w:t>
            </w:r>
            <w:r w:rsidR="00161636">
              <w:rPr>
                <w:noProof/>
              </w:rPr>
              <w:t>1</w:t>
            </w:r>
            <w:r>
              <w:rPr>
                <w:noProof/>
              </w:rPr>
              <w:t>0-</w:t>
            </w:r>
            <w:r w:rsidR="00CB01C2">
              <w:rPr>
                <w:noProof/>
              </w:rPr>
              <w:t>2</w:t>
            </w:r>
            <w:r w:rsidR="00161636">
              <w:rPr>
                <w:noProof/>
              </w:rPr>
              <w:t>6</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1DDEBDBD" w:rsidR="00C20692" w:rsidRDefault="0013139F" w:rsidP="008E4B68">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C20692" w14:paraId="5874525A" w14:textId="77777777" w:rsidTr="008E4B68">
        <w:tc>
          <w:tcPr>
            <w:tcW w:w="2694" w:type="dxa"/>
            <w:gridSpan w:val="2"/>
            <w:tcBorders>
              <w:top w:val="single" w:sz="4" w:space="0" w:color="auto"/>
              <w:left w:val="single" w:sz="4" w:space="0" w:color="auto"/>
            </w:tcBorders>
          </w:tcPr>
          <w:p w14:paraId="5B1EEE2F" w14:textId="77777777" w:rsidR="00C20692" w:rsidRDefault="00C20692" w:rsidP="008E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61BCCA1A" w:rsidR="00DB7DB9" w:rsidRPr="007C4BC1" w:rsidRDefault="00025D22" w:rsidP="002934E5">
            <w:pPr>
              <w:pStyle w:val="CRCoverPage"/>
              <w:spacing w:after="0"/>
              <w:ind w:left="100"/>
              <w:rPr>
                <w:noProof/>
                <w:lang w:eastAsia="zh-CN"/>
              </w:rPr>
            </w:pPr>
            <w:r>
              <w:rPr>
                <w:noProof/>
                <w:lang w:eastAsia="zh-CN"/>
              </w:rPr>
              <w:t xml:space="preserve">As indicated in </w:t>
            </w:r>
            <w:r w:rsidR="00593906">
              <w:rPr>
                <w:noProof/>
                <w:lang w:eastAsia="zh-CN"/>
              </w:rPr>
              <w:t>TS 23.502 clause 4.15.6.13, 5.2.6.9.2</w:t>
            </w:r>
            <w:r w:rsidR="008D3929">
              <w:rPr>
                <w:noProof/>
                <w:lang w:eastAsia="zh-CN"/>
              </w:rPr>
              <w:t>, 5.2.6.9.3</w:t>
            </w:r>
            <w:r w:rsidR="00593906">
              <w:rPr>
                <w:noProof/>
                <w:lang w:eastAsia="zh-CN"/>
              </w:rPr>
              <w:t xml:space="preserve"> and 5.2.6.9.5</w:t>
            </w:r>
            <w:r>
              <w:rPr>
                <w:noProof/>
                <w:lang w:eastAsia="zh-CN"/>
              </w:rPr>
              <w:t xml:space="preserve">, the consumer may provide the </w:t>
            </w:r>
            <w:r>
              <w:t xml:space="preserve">Consolidated Data Rate Threshold, </w:t>
            </w:r>
            <w:r w:rsidR="00593906">
              <w:t xml:space="preserve">and optionally </w:t>
            </w:r>
            <w:r>
              <w:t>a list of UE addresses subject to Consolidated Data Rate for a Multi-member AF session</w:t>
            </w:r>
            <w:r w:rsidR="00C021E9">
              <w:rPr>
                <w:noProof/>
                <w:lang w:eastAsia="zh-CN"/>
              </w:rPr>
              <w:t>.</w:t>
            </w:r>
            <w:r>
              <w:rPr>
                <w:noProof/>
                <w:lang w:eastAsia="zh-CN"/>
              </w:rPr>
              <w:t xml:space="preserve"> </w:t>
            </w:r>
            <w:r w:rsidR="00CA1BD0" w:rsidRPr="00CA1BD0">
              <w:rPr>
                <w:noProof/>
                <w:lang w:eastAsia="zh-CN"/>
              </w:rPr>
              <w:t xml:space="preserve">If so, the AF </w:t>
            </w:r>
            <w:r w:rsidR="007C60F2">
              <w:rPr>
                <w:noProof/>
                <w:lang w:eastAsia="zh-CN"/>
              </w:rPr>
              <w:t>can</w:t>
            </w:r>
            <w:r w:rsidR="00CA1BD0" w:rsidRPr="00CA1BD0">
              <w:rPr>
                <w:noProof/>
                <w:lang w:eastAsia="zh-CN"/>
              </w:rPr>
              <w:t xml:space="preserve"> subscribe to QoS Monitoring of UL/DL data rate</w:t>
            </w:r>
            <w:r w:rsidR="00CA1BD0">
              <w:rPr>
                <w:noProof/>
                <w:lang w:eastAsia="zh-CN"/>
              </w:rPr>
              <w:t>.</w:t>
            </w:r>
            <w:r w:rsidR="00CA1BD0" w:rsidRPr="00CA1BD0">
              <w:rPr>
                <w:noProof/>
                <w:lang w:eastAsia="zh-CN"/>
              </w:rPr>
              <w:t xml:space="preserve"> </w:t>
            </w:r>
            <w:r>
              <w:rPr>
                <w:noProof/>
                <w:lang w:eastAsia="zh-CN"/>
              </w:rPr>
              <w:t xml:space="preserve">The </w:t>
            </w:r>
            <w:r w:rsidR="00593906">
              <w:rPr>
                <w:noProof/>
                <w:lang w:eastAsia="zh-CN"/>
              </w:rPr>
              <w:t xml:space="preserve">related </w:t>
            </w:r>
            <w:r>
              <w:rPr>
                <w:noProof/>
                <w:lang w:eastAsia="zh-CN"/>
              </w:rPr>
              <w:t>new attributes need to be defined in stage 3.</w:t>
            </w:r>
          </w:p>
        </w:tc>
      </w:tr>
      <w:tr w:rsidR="00C20692" w14:paraId="0CA5D262" w14:textId="77777777" w:rsidTr="008E4B68">
        <w:tc>
          <w:tcPr>
            <w:tcW w:w="2694" w:type="dxa"/>
            <w:gridSpan w:val="2"/>
            <w:tcBorders>
              <w:left w:val="single" w:sz="4" w:space="0" w:color="auto"/>
            </w:tcBorders>
          </w:tcPr>
          <w:p w14:paraId="018822A3"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Default="00C20692" w:rsidP="008E4B68">
            <w:pPr>
              <w:pStyle w:val="CRCoverPage"/>
              <w:spacing w:after="0"/>
              <w:rPr>
                <w:noProof/>
                <w:sz w:val="8"/>
                <w:szCs w:val="8"/>
              </w:rPr>
            </w:pPr>
          </w:p>
        </w:tc>
      </w:tr>
      <w:tr w:rsidR="00C20692" w14:paraId="6E9B78F8" w14:textId="77777777" w:rsidTr="008E4B68">
        <w:tc>
          <w:tcPr>
            <w:tcW w:w="2694" w:type="dxa"/>
            <w:gridSpan w:val="2"/>
            <w:tcBorders>
              <w:left w:val="single" w:sz="4" w:space="0" w:color="auto"/>
            </w:tcBorders>
          </w:tcPr>
          <w:p w14:paraId="5084B76B" w14:textId="77777777" w:rsidR="00C20692" w:rsidRDefault="00C20692" w:rsidP="008E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4D14A697" w:rsidR="00BB0F61" w:rsidRDefault="00025D22" w:rsidP="00025D22">
            <w:pPr>
              <w:pStyle w:val="CRCoverPage"/>
              <w:spacing w:after="0"/>
              <w:ind w:left="100"/>
              <w:rPr>
                <w:noProof/>
                <w:lang w:eastAsia="zh-CN"/>
              </w:rPr>
            </w:pPr>
            <w:r>
              <w:rPr>
                <w:rFonts w:hint="eastAsia"/>
                <w:noProof/>
                <w:lang w:eastAsia="zh-CN"/>
              </w:rPr>
              <w:t>Update</w:t>
            </w:r>
            <w:r>
              <w:t xml:space="preserve"> </w:t>
            </w:r>
            <w:proofErr w:type="spellStart"/>
            <w:r>
              <w:t>AsSessionWithQoSSubscription</w:t>
            </w:r>
            <w:proofErr w:type="spellEnd"/>
            <w:ins w:id="2" w:author="Ericsson_Maria Liang" w:date="2023-11-09T23:20:00Z">
              <w:r w:rsidR="00CA1BD0">
                <w:t>,</w:t>
              </w:r>
            </w:ins>
            <w:r>
              <w:t xml:space="preserve"> </w:t>
            </w:r>
            <w:proofErr w:type="spellStart"/>
            <w:r>
              <w:t>AsSessionWithQoSSubscriptionPatch</w:t>
            </w:r>
            <w:proofErr w:type="spellEnd"/>
            <w:r w:rsidR="00CA1BD0">
              <w:t xml:space="preserve">, </w:t>
            </w:r>
            <w:proofErr w:type="spellStart"/>
            <w:r w:rsidR="008D3B0D" w:rsidRPr="008D3B0D">
              <w:t>UserPlaneEventReport</w:t>
            </w:r>
            <w:proofErr w:type="spellEnd"/>
            <w:r w:rsidR="008D3B0D">
              <w:t>,</w:t>
            </w:r>
            <w:r w:rsidR="008D3B0D" w:rsidRPr="008D3B0D">
              <w:t xml:space="preserve"> </w:t>
            </w:r>
            <w:proofErr w:type="spellStart"/>
            <w:r w:rsidR="00CA1BD0">
              <w:t>QosMonitoringInformation</w:t>
            </w:r>
            <w:proofErr w:type="spellEnd"/>
            <w:r w:rsidR="007274D4">
              <w:t xml:space="preserve">, </w:t>
            </w:r>
            <w:proofErr w:type="spellStart"/>
            <w:r w:rsidR="00CA1BD0">
              <w:t>QosMonitoringInformationRm</w:t>
            </w:r>
            <w:proofErr w:type="spellEnd"/>
            <w:r w:rsidR="007274D4">
              <w:t xml:space="preserve"> and </w:t>
            </w:r>
            <w:proofErr w:type="spellStart"/>
            <w:r w:rsidR="007274D4">
              <w:t>QosMonitoringReport</w:t>
            </w:r>
            <w:proofErr w:type="spellEnd"/>
            <w:r>
              <w:rPr>
                <w:noProof/>
                <w:lang w:eastAsia="zh-CN"/>
              </w:rPr>
              <w:t xml:space="preserve"> data types for </w:t>
            </w:r>
            <w:r>
              <w:t>Consolidated Data Rate Threshold, a list of UE addresses subject to Consolidated Data Rate monitoring for a Multi-member AF session</w:t>
            </w:r>
            <w:r w:rsidR="004061FC">
              <w:rPr>
                <w:noProof/>
                <w:lang w:eastAsia="zh-CN"/>
              </w:rPr>
              <w:t>.</w:t>
            </w:r>
          </w:p>
        </w:tc>
      </w:tr>
      <w:tr w:rsidR="00C20692" w14:paraId="668B782A" w14:textId="77777777" w:rsidTr="008E4B68">
        <w:tc>
          <w:tcPr>
            <w:tcW w:w="2694" w:type="dxa"/>
            <w:gridSpan w:val="2"/>
            <w:tcBorders>
              <w:left w:val="single" w:sz="4" w:space="0" w:color="auto"/>
            </w:tcBorders>
          </w:tcPr>
          <w:p w14:paraId="5D7CC119"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8E4B68">
            <w:pPr>
              <w:pStyle w:val="CRCoverPage"/>
              <w:spacing w:after="0"/>
              <w:rPr>
                <w:noProof/>
                <w:sz w:val="8"/>
                <w:szCs w:val="8"/>
              </w:rPr>
            </w:pPr>
          </w:p>
        </w:tc>
      </w:tr>
      <w:tr w:rsidR="00C20692" w14:paraId="64704E3A" w14:textId="77777777" w:rsidTr="008E4B68">
        <w:tc>
          <w:tcPr>
            <w:tcW w:w="2694" w:type="dxa"/>
            <w:gridSpan w:val="2"/>
            <w:tcBorders>
              <w:left w:val="single" w:sz="4" w:space="0" w:color="auto"/>
              <w:bottom w:val="single" w:sz="4" w:space="0" w:color="auto"/>
            </w:tcBorders>
          </w:tcPr>
          <w:p w14:paraId="0F8DCDBC" w14:textId="77777777" w:rsidR="00C20692" w:rsidRDefault="00C20692" w:rsidP="008E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3620E2DB" w:rsidR="00C20692" w:rsidRDefault="00025D22" w:rsidP="00EE6E48">
            <w:pPr>
              <w:pStyle w:val="CRCoverPage"/>
              <w:spacing w:after="0"/>
              <w:ind w:left="100"/>
              <w:rPr>
                <w:noProof/>
                <w:lang w:eastAsia="zh-CN"/>
              </w:rPr>
            </w:pPr>
            <w:r>
              <w:rPr>
                <w:noProof/>
              </w:rPr>
              <w:t>Misalignment between stage 2 and stage 3</w:t>
            </w:r>
            <w:r w:rsidR="006711A3">
              <w:rPr>
                <w:noProof/>
              </w:rPr>
              <w:t xml:space="preserve"> upon not supporting Consolidated Data Rate for Multi-member AF session in stage 3</w:t>
            </w:r>
            <w:r w:rsidR="00EE6E48">
              <w:rPr>
                <w:noProof/>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76CE195A" w:rsidR="00C20692" w:rsidRDefault="00E979FD" w:rsidP="00025D22">
            <w:pPr>
              <w:pStyle w:val="CRCoverPage"/>
              <w:spacing w:after="0"/>
              <w:ind w:left="100"/>
              <w:rPr>
                <w:noProof/>
                <w:lang w:eastAsia="zh-CN"/>
              </w:rPr>
            </w:pPr>
            <w:r>
              <w:rPr>
                <w:rFonts w:hint="eastAsia"/>
                <w:noProof/>
                <w:lang w:eastAsia="zh-CN"/>
              </w:rPr>
              <w:t>5</w:t>
            </w:r>
            <w:r>
              <w:rPr>
                <w:noProof/>
                <w:lang w:eastAsia="zh-CN"/>
              </w:rPr>
              <w:t>.</w:t>
            </w:r>
            <w:r w:rsidR="00025D22">
              <w:rPr>
                <w:noProof/>
                <w:lang w:eastAsia="zh-CN"/>
              </w:rPr>
              <w:t>14.2.1.2, 5.14.2.1.3,</w:t>
            </w:r>
            <w:r w:rsidR="00593906">
              <w:rPr>
                <w:noProof/>
                <w:lang w:eastAsia="zh-CN"/>
              </w:rPr>
              <w:t xml:space="preserve"> </w:t>
            </w:r>
            <w:r w:rsidR="008D3929">
              <w:rPr>
                <w:noProof/>
                <w:lang w:eastAsia="zh-CN"/>
              </w:rPr>
              <w:t xml:space="preserve">5.14.2.1.5, </w:t>
            </w:r>
            <w:r w:rsidR="00593906">
              <w:rPr>
                <w:noProof/>
                <w:lang w:eastAsia="zh-CN"/>
              </w:rPr>
              <w:t>5.14.2.1.6, 5.14.2.1.7,</w:t>
            </w:r>
            <w:r w:rsidR="00025D22">
              <w:rPr>
                <w:noProof/>
                <w:lang w:eastAsia="zh-CN"/>
              </w:rPr>
              <w:t xml:space="preserve"> </w:t>
            </w:r>
            <w:r w:rsidR="007274D4">
              <w:rPr>
                <w:noProof/>
                <w:lang w:eastAsia="zh-CN"/>
              </w:rPr>
              <w:t xml:space="preserve">5.14.2.1.8, </w:t>
            </w:r>
            <w:r w:rsidR="00025D22">
              <w:rPr>
                <w:noProof/>
                <w:lang w:eastAsia="zh-CN"/>
              </w:rPr>
              <w:t>A.14</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8E4B68">
            <w:pPr>
              <w:pStyle w:val="CRCoverPage"/>
              <w:spacing w:after="0"/>
              <w:ind w:left="99"/>
              <w:rPr>
                <w:noProof/>
              </w:rPr>
            </w:pPr>
            <w:r>
              <w:rPr>
                <w:noProof/>
              </w:rPr>
              <w:t>TS/TR ... CR ...</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77BEBD37" w:rsidR="00C20692" w:rsidRDefault="00442721" w:rsidP="00C920EC">
            <w:pPr>
              <w:pStyle w:val="CRCoverPage"/>
              <w:spacing w:after="0"/>
              <w:ind w:left="100"/>
              <w:rPr>
                <w:noProof/>
                <w:lang w:eastAsia="zh-CN"/>
              </w:rPr>
            </w:pPr>
            <w:r>
              <w:rPr>
                <w:noProof/>
              </w:rPr>
              <w:t xml:space="preserve">This CR introduces backward compatible features to the OpenAPI of the </w:t>
            </w:r>
            <w:proofErr w:type="spellStart"/>
            <w:r w:rsidR="00025D22">
              <w:t>AsSessionWithQoS</w:t>
            </w:r>
            <w:proofErr w:type="spellEnd"/>
            <w:r w:rsidR="00025D22">
              <w:rPr>
                <w:noProof/>
              </w:rPr>
              <w:t xml:space="preserve"> </w:t>
            </w:r>
            <w:r>
              <w:rPr>
                <w:noProof/>
              </w:rPr>
              <w:t>API.</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65197DCD" w:rsidR="00442721" w:rsidRDefault="00442721" w:rsidP="00025D22">
            <w:pPr>
              <w:pStyle w:val="CRCoverPage"/>
              <w:spacing w:after="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38A9B63" w14:textId="07308269" w:rsidR="00AA5B3B" w:rsidRDefault="00AA5B3B" w:rsidP="00AA5B3B">
      <w:pPr>
        <w:pStyle w:val="50"/>
      </w:pPr>
      <w:bookmarkStart w:id="3" w:name="_Toc74756131"/>
      <w:bookmarkStart w:id="4" w:name="_Toc105675008"/>
      <w:bookmarkStart w:id="5" w:name="_Toc130503076"/>
      <w:bookmarkStart w:id="6" w:name="_Toc145705012"/>
      <w:r>
        <w:t>5.14.2.1.2</w:t>
      </w:r>
      <w:r>
        <w:tab/>
        <w:t xml:space="preserve">Type: </w:t>
      </w:r>
      <w:proofErr w:type="spellStart"/>
      <w:r>
        <w:t>AsSessionWithQoSSubscription</w:t>
      </w:r>
      <w:bookmarkEnd w:id="3"/>
      <w:bookmarkEnd w:id="4"/>
      <w:bookmarkEnd w:id="5"/>
      <w:bookmarkEnd w:id="6"/>
      <w:proofErr w:type="spellEnd"/>
    </w:p>
    <w:p w14:paraId="3777F896" w14:textId="77777777" w:rsidR="00AA5B3B" w:rsidRDefault="00AA5B3B" w:rsidP="00AA5B3B">
      <w:r>
        <w:t>This type represents an AS session request with specific QoS for the service provided by the SCS/AS to the SCEF via T8 interface. The structure is used for subscription request and response.</w:t>
      </w:r>
    </w:p>
    <w:p w14:paraId="1088613F" w14:textId="77777777" w:rsidR="00AA5B3B" w:rsidRDefault="00AA5B3B" w:rsidP="00AA5B3B">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AA5B3B" w14:paraId="7D5495AF" w14:textId="77777777" w:rsidTr="007C60F2">
        <w:trPr>
          <w:trHeight w:val="288"/>
          <w:jc w:val="center"/>
        </w:trPr>
        <w:tc>
          <w:tcPr>
            <w:tcW w:w="1661" w:type="dxa"/>
            <w:shd w:val="clear" w:color="auto" w:fill="C0C0C0"/>
          </w:tcPr>
          <w:p w14:paraId="5B075DB1" w14:textId="77777777" w:rsidR="00AA5B3B" w:rsidRDefault="00AA5B3B" w:rsidP="007C60F2">
            <w:pPr>
              <w:pStyle w:val="TAH"/>
              <w:rPr>
                <w:rFonts w:eastAsia="Times New Roman"/>
              </w:rPr>
            </w:pPr>
            <w:r>
              <w:rPr>
                <w:rFonts w:eastAsia="Times New Roman"/>
              </w:rPr>
              <w:lastRenderedPageBreak/>
              <w:t>Attribute name</w:t>
            </w:r>
          </w:p>
        </w:tc>
        <w:tc>
          <w:tcPr>
            <w:tcW w:w="1842" w:type="dxa"/>
            <w:shd w:val="clear" w:color="auto" w:fill="C0C0C0"/>
          </w:tcPr>
          <w:p w14:paraId="44A224CB" w14:textId="77777777" w:rsidR="00AA5B3B" w:rsidRDefault="00AA5B3B" w:rsidP="007C60F2">
            <w:pPr>
              <w:pStyle w:val="TAH"/>
              <w:rPr>
                <w:rFonts w:eastAsia="Times New Roman"/>
              </w:rPr>
            </w:pPr>
            <w:r>
              <w:rPr>
                <w:rFonts w:eastAsia="Times New Roman"/>
              </w:rPr>
              <w:t>Data type</w:t>
            </w:r>
          </w:p>
        </w:tc>
        <w:tc>
          <w:tcPr>
            <w:tcW w:w="1134" w:type="dxa"/>
            <w:shd w:val="clear" w:color="auto" w:fill="C0C0C0"/>
          </w:tcPr>
          <w:p w14:paraId="1B6A6341" w14:textId="77777777" w:rsidR="00AA5B3B" w:rsidRDefault="00AA5B3B" w:rsidP="007C60F2">
            <w:pPr>
              <w:pStyle w:val="TAH"/>
              <w:rPr>
                <w:rFonts w:eastAsia="Times New Roman"/>
              </w:rPr>
            </w:pPr>
            <w:r>
              <w:rPr>
                <w:rFonts w:eastAsia="Times New Roman"/>
              </w:rPr>
              <w:t>Cardinality</w:t>
            </w:r>
          </w:p>
        </w:tc>
        <w:tc>
          <w:tcPr>
            <w:tcW w:w="3687" w:type="dxa"/>
            <w:shd w:val="clear" w:color="auto" w:fill="C0C0C0"/>
          </w:tcPr>
          <w:p w14:paraId="5B6E707B" w14:textId="77777777" w:rsidR="00AA5B3B" w:rsidRDefault="00AA5B3B" w:rsidP="007C60F2">
            <w:pPr>
              <w:pStyle w:val="TAH"/>
              <w:rPr>
                <w:rFonts w:eastAsia="Times New Roman" w:cs="Arial"/>
                <w:szCs w:val="18"/>
              </w:rPr>
            </w:pPr>
            <w:r>
              <w:rPr>
                <w:rFonts w:eastAsia="Times New Roman" w:cs="Arial"/>
                <w:szCs w:val="18"/>
              </w:rPr>
              <w:t>Description</w:t>
            </w:r>
          </w:p>
        </w:tc>
        <w:tc>
          <w:tcPr>
            <w:tcW w:w="1235" w:type="dxa"/>
            <w:shd w:val="clear" w:color="auto" w:fill="C0C0C0"/>
          </w:tcPr>
          <w:p w14:paraId="36DDFD8B" w14:textId="77777777" w:rsidR="00AA5B3B" w:rsidRDefault="00AA5B3B" w:rsidP="007C60F2">
            <w:pPr>
              <w:pStyle w:val="TAH"/>
              <w:rPr>
                <w:rFonts w:eastAsia="Times New Roman"/>
              </w:rPr>
            </w:pPr>
            <w:r>
              <w:rPr>
                <w:rFonts w:eastAsia="Times New Roman" w:cs="Arial"/>
                <w:szCs w:val="18"/>
              </w:rPr>
              <w:t>Applicability (NOTE 1)</w:t>
            </w:r>
          </w:p>
        </w:tc>
      </w:tr>
      <w:tr w:rsidR="00AA5B3B" w14:paraId="3A3B453A" w14:textId="77777777" w:rsidTr="007C60F2">
        <w:trPr>
          <w:jc w:val="center"/>
        </w:trPr>
        <w:tc>
          <w:tcPr>
            <w:tcW w:w="1661" w:type="dxa"/>
            <w:shd w:val="clear" w:color="auto" w:fill="auto"/>
          </w:tcPr>
          <w:p w14:paraId="30FF52C3" w14:textId="77777777" w:rsidR="00AA5B3B" w:rsidRDefault="00AA5B3B" w:rsidP="007C60F2">
            <w:pPr>
              <w:pStyle w:val="TAL"/>
            </w:pPr>
            <w:r>
              <w:t>self</w:t>
            </w:r>
          </w:p>
        </w:tc>
        <w:tc>
          <w:tcPr>
            <w:tcW w:w="1842" w:type="dxa"/>
            <w:shd w:val="clear" w:color="auto" w:fill="auto"/>
          </w:tcPr>
          <w:p w14:paraId="4E16C3CD" w14:textId="77777777" w:rsidR="00AA5B3B" w:rsidRDefault="00AA5B3B" w:rsidP="007C60F2">
            <w:pPr>
              <w:pStyle w:val="TAL"/>
            </w:pPr>
            <w:r>
              <w:t>Link</w:t>
            </w:r>
          </w:p>
        </w:tc>
        <w:tc>
          <w:tcPr>
            <w:tcW w:w="1134" w:type="dxa"/>
          </w:tcPr>
          <w:p w14:paraId="5A627BD1" w14:textId="77777777" w:rsidR="00AA5B3B" w:rsidRDefault="00AA5B3B" w:rsidP="007C60F2">
            <w:pPr>
              <w:pStyle w:val="TAC"/>
              <w:jc w:val="left"/>
            </w:pPr>
            <w:r>
              <w:t>0..1</w:t>
            </w:r>
          </w:p>
        </w:tc>
        <w:tc>
          <w:tcPr>
            <w:tcW w:w="3687" w:type="dxa"/>
          </w:tcPr>
          <w:p w14:paraId="0F34F3CB" w14:textId="77777777" w:rsidR="00AA5B3B" w:rsidRDefault="00AA5B3B" w:rsidP="007C60F2">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7D7977AD" w14:textId="77777777" w:rsidR="00AA5B3B" w:rsidRDefault="00AA5B3B" w:rsidP="007C60F2">
            <w:pPr>
              <w:pStyle w:val="TAL"/>
            </w:pPr>
            <w:r>
              <w:t>This parameter shall be supplied by the SCEF in HTTP responses.</w:t>
            </w:r>
          </w:p>
        </w:tc>
        <w:tc>
          <w:tcPr>
            <w:tcW w:w="1235" w:type="dxa"/>
          </w:tcPr>
          <w:p w14:paraId="37F12C3F" w14:textId="77777777" w:rsidR="00AA5B3B" w:rsidRDefault="00AA5B3B" w:rsidP="007C60F2">
            <w:pPr>
              <w:pStyle w:val="TAC"/>
              <w:jc w:val="left"/>
              <w:rPr>
                <w:rFonts w:eastAsia="Times New Roman"/>
              </w:rPr>
            </w:pPr>
          </w:p>
        </w:tc>
      </w:tr>
      <w:tr w:rsidR="00AA5B3B" w14:paraId="5E170D52" w14:textId="77777777" w:rsidTr="007C60F2">
        <w:trPr>
          <w:jc w:val="center"/>
        </w:trPr>
        <w:tc>
          <w:tcPr>
            <w:tcW w:w="1661" w:type="dxa"/>
            <w:shd w:val="clear" w:color="auto" w:fill="auto"/>
          </w:tcPr>
          <w:p w14:paraId="0EDBA1D5" w14:textId="77777777" w:rsidR="00AA5B3B" w:rsidRDefault="00AA5B3B" w:rsidP="007C60F2">
            <w:pPr>
              <w:pStyle w:val="TAL"/>
            </w:pPr>
            <w:proofErr w:type="spellStart"/>
            <w:r>
              <w:t>dnn</w:t>
            </w:r>
            <w:proofErr w:type="spellEnd"/>
          </w:p>
        </w:tc>
        <w:tc>
          <w:tcPr>
            <w:tcW w:w="1842" w:type="dxa"/>
            <w:shd w:val="clear" w:color="auto" w:fill="auto"/>
          </w:tcPr>
          <w:p w14:paraId="1ADC211A" w14:textId="77777777" w:rsidR="00AA5B3B" w:rsidRDefault="00AA5B3B" w:rsidP="007C60F2">
            <w:pPr>
              <w:pStyle w:val="TAL"/>
            </w:pPr>
            <w:proofErr w:type="spellStart"/>
            <w:r>
              <w:t>Dnn</w:t>
            </w:r>
            <w:proofErr w:type="spellEnd"/>
          </w:p>
        </w:tc>
        <w:tc>
          <w:tcPr>
            <w:tcW w:w="1134" w:type="dxa"/>
          </w:tcPr>
          <w:p w14:paraId="09EEA92E" w14:textId="77777777" w:rsidR="00AA5B3B" w:rsidRDefault="00AA5B3B" w:rsidP="007C60F2">
            <w:pPr>
              <w:pStyle w:val="TAC"/>
              <w:jc w:val="left"/>
            </w:pPr>
            <w:r>
              <w:t>0..1</w:t>
            </w:r>
          </w:p>
        </w:tc>
        <w:tc>
          <w:tcPr>
            <w:tcW w:w="3687" w:type="dxa"/>
          </w:tcPr>
          <w:p w14:paraId="23DD0F2C" w14:textId="77777777" w:rsidR="00AA5B3B" w:rsidRDefault="00AA5B3B" w:rsidP="007C60F2">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729BCD12" w14:textId="77777777" w:rsidR="00AA5B3B" w:rsidRDefault="00AA5B3B" w:rsidP="007C60F2">
            <w:pPr>
              <w:pStyle w:val="TAC"/>
              <w:jc w:val="left"/>
              <w:rPr>
                <w:rFonts w:eastAsia="Times New Roman"/>
              </w:rPr>
            </w:pPr>
          </w:p>
        </w:tc>
      </w:tr>
      <w:tr w:rsidR="00AA5B3B" w14:paraId="66D9F1D0" w14:textId="77777777" w:rsidTr="007C60F2">
        <w:trPr>
          <w:jc w:val="center"/>
        </w:trPr>
        <w:tc>
          <w:tcPr>
            <w:tcW w:w="1661" w:type="dxa"/>
            <w:shd w:val="clear" w:color="auto" w:fill="auto"/>
          </w:tcPr>
          <w:p w14:paraId="3566DE47" w14:textId="463F4C8B" w:rsidR="00AA5B3B" w:rsidRDefault="00BB4312" w:rsidP="007C60F2">
            <w:pPr>
              <w:pStyle w:val="TAL"/>
            </w:pPr>
            <w:proofErr w:type="spellStart"/>
            <w:r>
              <w:t>S</w:t>
            </w:r>
            <w:r w:rsidR="00AA5B3B">
              <w:t>nssai</w:t>
            </w:r>
            <w:proofErr w:type="spellEnd"/>
          </w:p>
        </w:tc>
        <w:tc>
          <w:tcPr>
            <w:tcW w:w="1842" w:type="dxa"/>
            <w:shd w:val="clear" w:color="auto" w:fill="auto"/>
          </w:tcPr>
          <w:p w14:paraId="466A1B51" w14:textId="77777777" w:rsidR="00AA5B3B" w:rsidRDefault="00AA5B3B" w:rsidP="007C60F2">
            <w:pPr>
              <w:pStyle w:val="TAL"/>
            </w:pPr>
            <w:proofErr w:type="spellStart"/>
            <w:r>
              <w:t>Snssai</w:t>
            </w:r>
            <w:proofErr w:type="spellEnd"/>
          </w:p>
        </w:tc>
        <w:tc>
          <w:tcPr>
            <w:tcW w:w="1134" w:type="dxa"/>
          </w:tcPr>
          <w:p w14:paraId="6FA6BDE0" w14:textId="77777777" w:rsidR="00AA5B3B" w:rsidRDefault="00AA5B3B" w:rsidP="007C60F2">
            <w:pPr>
              <w:pStyle w:val="TAC"/>
              <w:jc w:val="left"/>
            </w:pPr>
            <w:r>
              <w:t>0..1</w:t>
            </w:r>
          </w:p>
        </w:tc>
        <w:tc>
          <w:tcPr>
            <w:tcW w:w="3687" w:type="dxa"/>
          </w:tcPr>
          <w:p w14:paraId="6ACF3734" w14:textId="77777777" w:rsidR="00AA5B3B" w:rsidRDefault="00AA5B3B" w:rsidP="007C60F2">
            <w:pPr>
              <w:pStyle w:val="TAL"/>
            </w:pPr>
            <w:r>
              <w:t>Identifies an S-NSSAI.</w:t>
            </w:r>
            <w:r>
              <w:rPr>
                <w:rFonts w:cs="Arial"/>
                <w:szCs w:val="18"/>
                <w:lang w:eastAsia="zh-CN"/>
              </w:rPr>
              <w:t xml:space="preserve"> (NOTE 3)</w:t>
            </w:r>
            <w:r>
              <w:t xml:space="preserve"> </w:t>
            </w:r>
          </w:p>
        </w:tc>
        <w:tc>
          <w:tcPr>
            <w:tcW w:w="1235" w:type="dxa"/>
          </w:tcPr>
          <w:p w14:paraId="2A85B769" w14:textId="77777777" w:rsidR="00AA5B3B" w:rsidRDefault="00AA5B3B" w:rsidP="007C60F2">
            <w:pPr>
              <w:pStyle w:val="TAC"/>
              <w:jc w:val="left"/>
              <w:rPr>
                <w:rFonts w:eastAsia="Times New Roman"/>
              </w:rPr>
            </w:pPr>
          </w:p>
        </w:tc>
      </w:tr>
      <w:tr w:rsidR="00AA5B3B" w14:paraId="75985610" w14:textId="77777777" w:rsidTr="007C60F2">
        <w:trPr>
          <w:jc w:val="center"/>
        </w:trPr>
        <w:tc>
          <w:tcPr>
            <w:tcW w:w="1661" w:type="dxa"/>
            <w:shd w:val="clear" w:color="auto" w:fill="auto"/>
          </w:tcPr>
          <w:p w14:paraId="521E9B04" w14:textId="77777777" w:rsidR="00AA5B3B" w:rsidRDefault="00AA5B3B" w:rsidP="007C60F2">
            <w:pPr>
              <w:pStyle w:val="TAL"/>
              <w:rPr>
                <w:rFonts w:eastAsia="Times New Roman"/>
              </w:rPr>
            </w:pPr>
            <w:proofErr w:type="spellStart"/>
            <w:r>
              <w:t>supportedFeatures</w:t>
            </w:r>
            <w:proofErr w:type="spellEnd"/>
          </w:p>
        </w:tc>
        <w:tc>
          <w:tcPr>
            <w:tcW w:w="1842" w:type="dxa"/>
            <w:shd w:val="clear" w:color="auto" w:fill="auto"/>
          </w:tcPr>
          <w:p w14:paraId="7B2DDC37" w14:textId="77777777" w:rsidR="00AA5B3B" w:rsidRDefault="00AA5B3B" w:rsidP="007C60F2">
            <w:pPr>
              <w:pStyle w:val="TAL"/>
              <w:rPr>
                <w:rFonts w:eastAsia="Times New Roman"/>
              </w:rPr>
            </w:pPr>
            <w:proofErr w:type="spellStart"/>
            <w:r>
              <w:t>SupportedFeatures</w:t>
            </w:r>
            <w:proofErr w:type="spellEnd"/>
          </w:p>
        </w:tc>
        <w:tc>
          <w:tcPr>
            <w:tcW w:w="1134" w:type="dxa"/>
          </w:tcPr>
          <w:p w14:paraId="29661C2C" w14:textId="77777777" w:rsidR="00AA5B3B" w:rsidRDefault="00AA5B3B" w:rsidP="007C60F2">
            <w:pPr>
              <w:pStyle w:val="TAC"/>
              <w:jc w:val="left"/>
              <w:rPr>
                <w:rFonts w:eastAsia="Times New Roman"/>
              </w:rPr>
            </w:pPr>
            <w:r>
              <w:t>0..1</w:t>
            </w:r>
          </w:p>
        </w:tc>
        <w:tc>
          <w:tcPr>
            <w:tcW w:w="3687" w:type="dxa"/>
          </w:tcPr>
          <w:p w14:paraId="4D5396EE" w14:textId="77777777" w:rsidR="00AA5B3B" w:rsidRDefault="00AA5B3B" w:rsidP="007C60F2">
            <w:pPr>
              <w:pStyle w:val="TAL"/>
            </w:pPr>
            <w:r>
              <w:t>Used to negotiate the supported optional features of the API as described in clause 5.2.7.</w:t>
            </w:r>
          </w:p>
          <w:p w14:paraId="1AD2053A" w14:textId="77777777" w:rsidR="00AA5B3B" w:rsidRDefault="00AA5B3B" w:rsidP="007C60F2">
            <w:pPr>
              <w:pStyle w:val="TAL"/>
              <w:rPr>
                <w:rFonts w:cs="Arial"/>
                <w:szCs w:val="18"/>
              </w:rPr>
            </w:pPr>
            <w:r>
              <w:t>This attribute shall be provided in the POST request and in the response of successful resource creation.</w:t>
            </w:r>
          </w:p>
        </w:tc>
        <w:tc>
          <w:tcPr>
            <w:tcW w:w="1235" w:type="dxa"/>
          </w:tcPr>
          <w:p w14:paraId="061F309B" w14:textId="77777777" w:rsidR="00AA5B3B" w:rsidRDefault="00AA5B3B" w:rsidP="007C60F2">
            <w:pPr>
              <w:pStyle w:val="TAC"/>
              <w:jc w:val="left"/>
              <w:rPr>
                <w:rFonts w:eastAsia="Times New Roman"/>
              </w:rPr>
            </w:pPr>
          </w:p>
        </w:tc>
      </w:tr>
      <w:tr w:rsidR="00AA5B3B" w14:paraId="5DE85889" w14:textId="77777777" w:rsidTr="007C60F2">
        <w:trPr>
          <w:jc w:val="center"/>
        </w:trPr>
        <w:tc>
          <w:tcPr>
            <w:tcW w:w="1661" w:type="dxa"/>
            <w:shd w:val="clear" w:color="auto" w:fill="auto"/>
          </w:tcPr>
          <w:p w14:paraId="702AA702" w14:textId="77777777" w:rsidR="00AA5B3B" w:rsidRDefault="00AA5B3B" w:rsidP="007C60F2">
            <w:pPr>
              <w:pStyle w:val="TAL"/>
              <w:rPr>
                <w:rFonts w:eastAsia="Times New Roma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2F55FA07" w14:textId="77777777" w:rsidR="00AA5B3B" w:rsidRDefault="00AA5B3B" w:rsidP="007C60F2">
            <w:pPr>
              <w:pStyle w:val="TAL"/>
              <w:rPr>
                <w:rFonts w:eastAsia="Times New Roman"/>
              </w:rPr>
            </w:pPr>
            <w:r>
              <w:rPr>
                <w:rFonts w:hint="eastAsia"/>
                <w:lang w:eastAsia="zh-CN"/>
              </w:rPr>
              <w:t>Link</w:t>
            </w:r>
          </w:p>
        </w:tc>
        <w:tc>
          <w:tcPr>
            <w:tcW w:w="1134" w:type="dxa"/>
          </w:tcPr>
          <w:p w14:paraId="1065B397" w14:textId="77777777" w:rsidR="00AA5B3B" w:rsidRDefault="00AA5B3B" w:rsidP="007C60F2">
            <w:pPr>
              <w:pStyle w:val="TAC"/>
              <w:jc w:val="left"/>
              <w:rPr>
                <w:rFonts w:eastAsia="Times New Roman"/>
              </w:rPr>
            </w:pPr>
            <w:r>
              <w:rPr>
                <w:rFonts w:hint="eastAsia"/>
                <w:lang w:eastAsia="zh-CN"/>
              </w:rPr>
              <w:t>1</w:t>
            </w:r>
          </w:p>
        </w:tc>
        <w:tc>
          <w:tcPr>
            <w:tcW w:w="3687" w:type="dxa"/>
          </w:tcPr>
          <w:p w14:paraId="28A7618D" w14:textId="77777777" w:rsidR="00AA5B3B" w:rsidRDefault="00AA5B3B" w:rsidP="007C60F2">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385632D1" w14:textId="77777777" w:rsidR="00AA5B3B" w:rsidRDefault="00AA5B3B" w:rsidP="007C60F2">
            <w:pPr>
              <w:pStyle w:val="TAC"/>
              <w:jc w:val="left"/>
              <w:rPr>
                <w:rFonts w:eastAsia="Times New Roman"/>
              </w:rPr>
            </w:pPr>
          </w:p>
        </w:tc>
      </w:tr>
      <w:tr w:rsidR="00AA5B3B" w14:paraId="181D0AF4" w14:textId="77777777" w:rsidTr="007C60F2">
        <w:trPr>
          <w:jc w:val="center"/>
        </w:trPr>
        <w:tc>
          <w:tcPr>
            <w:tcW w:w="1661" w:type="dxa"/>
            <w:shd w:val="clear" w:color="auto" w:fill="auto"/>
          </w:tcPr>
          <w:p w14:paraId="35996D17" w14:textId="77777777" w:rsidR="00AA5B3B" w:rsidRDefault="00AA5B3B" w:rsidP="007C60F2">
            <w:pPr>
              <w:pStyle w:val="TAL"/>
              <w:rPr>
                <w:lang w:eastAsia="zh-CN"/>
              </w:rPr>
            </w:pPr>
            <w:proofErr w:type="spellStart"/>
            <w:r>
              <w:t>exterAppId</w:t>
            </w:r>
            <w:proofErr w:type="spellEnd"/>
          </w:p>
        </w:tc>
        <w:tc>
          <w:tcPr>
            <w:tcW w:w="1842" w:type="dxa"/>
            <w:shd w:val="clear" w:color="auto" w:fill="auto"/>
          </w:tcPr>
          <w:p w14:paraId="59FAE5B8" w14:textId="77777777" w:rsidR="00AA5B3B" w:rsidRDefault="00AA5B3B" w:rsidP="007C60F2">
            <w:pPr>
              <w:pStyle w:val="TAL"/>
              <w:rPr>
                <w:lang w:eastAsia="zh-CN"/>
              </w:rPr>
            </w:pPr>
            <w:r>
              <w:t>string</w:t>
            </w:r>
          </w:p>
        </w:tc>
        <w:tc>
          <w:tcPr>
            <w:tcW w:w="1134" w:type="dxa"/>
          </w:tcPr>
          <w:p w14:paraId="094B9FEF" w14:textId="77777777" w:rsidR="00AA5B3B" w:rsidRDefault="00AA5B3B" w:rsidP="007C60F2">
            <w:pPr>
              <w:pStyle w:val="TAC"/>
              <w:jc w:val="left"/>
              <w:rPr>
                <w:lang w:eastAsia="zh-CN"/>
              </w:rPr>
            </w:pPr>
            <w:r>
              <w:t>0..1</w:t>
            </w:r>
          </w:p>
        </w:tc>
        <w:tc>
          <w:tcPr>
            <w:tcW w:w="3687" w:type="dxa"/>
          </w:tcPr>
          <w:p w14:paraId="3543505E" w14:textId="77777777" w:rsidR="00AA5B3B" w:rsidRDefault="00AA5B3B" w:rsidP="007C60F2">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10) (NOTE 11)</w:t>
            </w:r>
          </w:p>
        </w:tc>
        <w:tc>
          <w:tcPr>
            <w:tcW w:w="1235" w:type="dxa"/>
          </w:tcPr>
          <w:p w14:paraId="726EF6FE" w14:textId="77777777" w:rsidR="00AA5B3B" w:rsidRDefault="00AA5B3B" w:rsidP="007C60F2">
            <w:pPr>
              <w:pStyle w:val="TAC"/>
              <w:jc w:val="left"/>
            </w:pPr>
            <w:proofErr w:type="spellStart"/>
            <w:r>
              <w:t>AppId</w:t>
            </w:r>
            <w:proofErr w:type="spellEnd"/>
          </w:p>
          <w:p w14:paraId="26066E1A" w14:textId="77777777" w:rsidR="00AA5B3B" w:rsidRDefault="00AA5B3B" w:rsidP="007C60F2">
            <w:pPr>
              <w:pStyle w:val="TAC"/>
              <w:jc w:val="left"/>
              <w:rPr>
                <w:rFonts w:eastAsia="Times New Roman"/>
              </w:rPr>
            </w:pPr>
            <w:r w:rsidRPr="000A2A92">
              <w:t>ListUE_5G</w:t>
            </w:r>
          </w:p>
          <w:p w14:paraId="5FBAB0C9" w14:textId="77777777" w:rsidR="00AA5B3B" w:rsidRDefault="00AA5B3B" w:rsidP="007C60F2">
            <w:pPr>
              <w:pStyle w:val="TAC"/>
              <w:jc w:val="left"/>
              <w:rPr>
                <w:rFonts w:eastAsia="Times New Roman"/>
              </w:rPr>
            </w:pPr>
            <w:r>
              <w:rPr>
                <w:rFonts w:eastAsia="Times New Roman"/>
              </w:rPr>
              <w:t>GMEC_5G</w:t>
            </w:r>
          </w:p>
        </w:tc>
      </w:tr>
      <w:tr w:rsidR="00AA5B3B" w14:paraId="68E3E533" w14:textId="77777777" w:rsidTr="007C60F2">
        <w:trPr>
          <w:jc w:val="center"/>
        </w:trPr>
        <w:tc>
          <w:tcPr>
            <w:tcW w:w="1661" w:type="dxa"/>
            <w:shd w:val="clear" w:color="auto" w:fill="auto"/>
          </w:tcPr>
          <w:p w14:paraId="2D39F6C0" w14:textId="77777777" w:rsidR="00AA5B3B" w:rsidRDefault="00AA5B3B" w:rsidP="007C60F2">
            <w:pPr>
              <w:pStyle w:val="TAL"/>
            </w:pPr>
            <w:proofErr w:type="spellStart"/>
            <w:r>
              <w:t>extGroupId</w:t>
            </w:r>
            <w:proofErr w:type="spellEnd"/>
          </w:p>
        </w:tc>
        <w:tc>
          <w:tcPr>
            <w:tcW w:w="1842" w:type="dxa"/>
            <w:shd w:val="clear" w:color="auto" w:fill="auto"/>
          </w:tcPr>
          <w:p w14:paraId="23BC01DD" w14:textId="77777777" w:rsidR="00AA5B3B" w:rsidRDefault="00AA5B3B" w:rsidP="007C60F2">
            <w:pPr>
              <w:pStyle w:val="TAL"/>
            </w:pPr>
            <w:proofErr w:type="spellStart"/>
            <w:r>
              <w:t>ExternalGroupId</w:t>
            </w:r>
            <w:proofErr w:type="spellEnd"/>
          </w:p>
        </w:tc>
        <w:tc>
          <w:tcPr>
            <w:tcW w:w="1134" w:type="dxa"/>
          </w:tcPr>
          <w:p w14:paraId="7EA03427" w14:textId="77777777" w:rsidR="00AA5B3B" w:rsidRDefault="00AA5B3B" w:rsidP="007C60F2">
            <w:pPr>
              <w:pStyle w:val="TAC"/>
              <w:jc w:val="left"/>
            </w:pPr>
            <w:r>
              <w:t>0..1</w:t>
            </w:r>
          </w:p>
        </w:tc>
        <w:tc>
          <w:tcPr>
            <w:tcW w:w="3687" w:type="dxa"/>
          </w:tcPr>
          <w:p w14:paraId="62FDB733" w14:textId="77777777" w:rsidR="00AA5B3B" w:rsidRDefault="00AA5B3B" w:rsidP="007C60F2">
            <w:pPr>
              <w:pStyle w:val="TAL"/>
            </w:pPr>
            <w:r>
              <w:t>Identifies a group of UE(s).</w:t>
            </w:r>
          </w:p>
          <w:p w14:paraId="3A6A0342" w14:textId="77777777" w:rsidR="00AA5B3B" w:rsidRDefault="00AA5B3B" w:rsidP="007C60F2">
            <w:pPr>
              <w:pStyle w:val="TAL"/>
            </w:pPr>
          </w:p>
          <w:p w14:paraId="100BCBC1" w14:textId="77777777" w:rsidR="00AA5B3B" w:rsidRDefault="00AA5B3B" w:rsidP="007C60F2">
            <w:pPr>
              <w:pStyle w:val="TAL"/>
            </w:pPr>
            <w:r>
              <w:rPr>
                <w:rFonts w:cs="Arial"/>
                <w:szCs w:val="18"/>
                <w:lang w:eastAsia="zh-CN"/>
              </w:rPr>
              <w:t>(NOTE 10)</w:t>
            </w:r>
          </w:p>
        </w:tc>
        <w:tc>
          <w:tcPr>
            <w:tcW w:w="1235" w:type="dxa"/>
          </w:tcPr>
          <w:p w14:paraId="2F94573F" w14:textId="77777777" w:rsidR="00AA5B3B" w:rsidRDefault="00AA5B3B" w:rsidP="007C60F2">
            <w:pPr>
              <w:pStyle w:val="TAC"/>
              <w:jc w:val="left"/>
              <w:rPr>
                <w:rFonts w:eastAsia="Times New Roman"/>
              </w:rPr>
            </w:pPr>
            <w:r>
              <w:rPr>
                <w:rFonts w:eastAsia="Times New Roman"/>
              </w:rPr>
              <w:t>GMEC_5G</w:t>
            </w:r>
          </w:p>
        </w:tc>
      </w:tr>
      <w:tr w:rsidR="00AA5B3B" w14:paraId="6EF3BD2F" w14:textId="77777777" w:rsidTr="007C60F2">
        <w:trPr>
          <w:jc w:val="center"/>
        </w:trPr>
        <w:tc>
          <w:tcPr>
            <w:tcW w:w="1661" w:type="dxa"/>
            <w:shd w:val="clear" w:color="auto" w:fill="auto"/>
          </w:tcPr>
          <w:p w14:paraId="09DCC327" w14:textId="0B77683F" w:rsidR="00AA5B3B" w:rsidRDefault="00BB4312" w:rsidP="007C60F2">
            <w:pPr>
              <w:pStyle w:val="TAL"/>
            </w:pPr>
            <w:proofErr w:type="spellStart"/>
            <w:r>
              <w:t>G</w:t>
            </w:r>
            <w:r w:rsidR="00AA5B3B">
              <w:t>psi</w:t>
            </w:r>
            <w:proofErr w:type="spellEnd"/>
          </w:p>
        </w:tc>
        <w:tc>
          <w:tcPr>
            <w:tcW w:w="1842" w:type="dxa"/>
            <w:shd w:val="clear" w:color="auto" w:fill="auto"/>
          </w:tcPr>
          <w:p w14:paraId="753758AD" w14:textId="77777777" w:rsidR="00AA5B3B" w:rsidRDefault="00AA5B3B" w:rsidP="007C60F2">
            <w:pPr>
              <w:pStyle w:val="TAL"/>
            </w:pPr>
            <w:proofErr w:type="spellStart"/>
            <w:r>
              <w:t>Gpsi</w:t>
            </w:r>
            <w:proofErr w:type="spellEnd"/>
          </w:p>
        </w:tc>
        <w:tc>
          <w:tcPr>
            <w:tcW w:w="1134" w:type="dxa"/>
          </w:tcPr>
          <w:p w14:paraId="6751D6D0" w14:textId="77777777" w:rsidR="00AA5B3B" w:rsidRDefault="00AA5B3B" w:rsidP="007C60F2">
            <w:pPr>
              <w:pStyle w:val="TAC"/>
              <w:jc w:val="left"/>
            </w:pPr>
            <w:r>
              <w:t>0..1</w:t>
            </w:r>
          </w:p>
        </w:tc>
        <w:tc>
          <w:tcPr>
            <w:tcW w:w="3687" w:type="dxa"/>
          </w:tcPr>
          <w:p w14:paraId="49AACE0B" w14:textId="77777777" w:rsidR="00AA5B3B" w:rsidRDefault="00AA5B3B" w:rsidP="007C60F2">
            <w:pPr>
              <w:pStyle w:val="TAL"/>
            </w:pPr>
            <w:r>
              <w:t>Identifies a UE using its GPSI.</w:t>
            </w:r>
          </w:p>
          <w:p w14:paraId="38AF45BA" w14:textId="77777777" w:rsidR="00AA5B3B" w:rsidRDefault="00AA5B3B" w:rsidP="007C60F2">
            <w:pPr>
              <w:pStyle w:val="TAL"/>
            </w:pPr>
          </w:p>
          <w:p w14:paraId="3712C038" w14:textId="77777777" w:rsidR="00AA5B3B" w:rsidRDefault="00AA5B3B" w:rsidP="007C60F2">
            <w:pPr>
              <w:pStyle w:val="TAL"/>
            </w:pPr>
            <w:r>
              <w:rPr>
                <w:rFonts w:cs="Arial"/>
                <w:szCs w:val="18"/>
                <w:lang w:eastAsia="zh-CN"/>
              </w:rPr>
              <w:t>(NOTE 10)</w:t>
            </w:r>
          </w:p>
        </w:tc>
        <w:tc>
          <w:tcPr>
            <w:tcW w:w="1235" w:type="dxa"/>
          </w:tcPr>
          <w:p w14:paraId="65650167" w14:textId="77777777" w:rsidR="00AA5B3B" w:rsidRDefault="00AA5B3B" w:rsidP="007C60F2">
            <w:pPr>
              <w:pStyle w:val="TAC"/>
              <w:jc w:val="left"/>
              <w:rPr>
                <w:rFonts w:eastAsia="Times New Roman"/>
              </w:rPr>
            </w:pPr>
            <w:r>
              <w:rPr>
                <w:rFonts w:eastAsia="Times New Roman"/>
              </w:rPr>
              <w:t>GMEC_5G</w:t>
            </w:r>
          </w:p>
        </w:tc>
      </w:tr>
      <w:tr w:rsidR="00AA5B3B" w14:paraId="4418B115" w14:textId="77777777" w:rsidTr="007C60F2">
        <w:trPr>
          <w:jc w:val="center"/>
        </w:trPr>
        <w:tc>
          <w:tcPr>
            <w:tcW w:w="1661" w:type="dxa"/>
            <w:shd w:val="clear" w:color="auto" w:fill="auto"/>
          </w:tcPr>
          <w:p w14:paraId="17AD9C14" w14:textId="77777777" w:rsidR="00AA5B3B" w:rsidRDefault="00AA5B3B" w:rsidP="007C60F2">
            <w:pPr>
              <w:pStyle w:val="TAL"/>
              <w:rPr>
                <w:lang w:eastAsia="zh-CN"/>
              </w:rPr>
            </w:pPr>
            <w:proofErr w:type="spellStart"/>
            <w:r>
              <w:rPr>
                <w:rFonts w:eastAsia="Times New Roman"/>
              </w:rPr>
              <w:t>flowInfo</w:t>
            </w:r>
            <w:proofErr w:type="spellEnd"/>
          </w:p>
        </w:tc>
        <w:tc>
          <w:tcPr>
            <w:tcW w:w="1842" w:type="dxa"/>
            <w:shd w:val="clear" w:color="auto" w:fill="auto"/>
          </w:tcPr>
          <w:p w14:paraId="7A49633C" w14:textId="77777777" w:rsidR="00AA5B3B" w:rsidRDefault="00AA5B3B" w:rsidP="007C60F2">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14:paraId="6C70E8EF" w14:textId="77777777" w:rsidR="00AA5B3B" w:rsidRDefault="00AA5B3B" w:rsidP="007C60F2">
            <w:pPr>
              <w:pStyle w:val="TAC"/>
              <w:jc w:val="left"/>
              <w:rPr>
                <w:lang w:eastAsia="zh-CN"/>
              </w:rPr>
            </w:pPr>
            <w:r>
              <w:rPr>
                <w:lang w:eastAsia="zh-CN"/>
              </w:rPr>
              <w:t>0..N</w:t>
            </w:r>
          </w:p>
        </w:tc>
        <w:tc>
          <w:tcPr>
            <w:tcW w:w="3687" w:type="dxa"/>
          </w:tcPr>
          <w:p w14:paraId="42A507A5" w14:textId="77777777" w:rsidR="00AA5B3B" w:rsidRDefault="00AA5B3B" w:rsidP="007C60F2">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QoS. </w:t>
            </w:r>
          </w:p>
          <w:p w14:paraId="5023114B" w14:textId="77777777" w:rsidR="00AA5B3B" w:rsidRDefault="00AA5B3B" w:rsidP="007C60F2">
            <w:pPr>
              <w:pStyle w:val="TAL"/>
              <w:rPr>
                <w:rFonts w:cs="Arial"/>
                <w:szCs w:val="18"/>
                <w:lang w:eastAsia="zh-CN"/>
              </w:rPr>
            </w:pPr>
          </w:p>
          <w:p w14:paraId="6C5B479B" w14:textId="77777777" w:rsidR="00AA5B3B" w:rsidRDefault="00AA5B3B" w:rsidP="007C60F2">
            <w:pPr>
              <w:pStyle w:val="TAL"/>
              <w:rPr>
                <w:rFonts w:cs="Arial"/>
                <w:szCs w:val="18"/>
                <w:lang w:eastAsia="zh-CN"/>
              </w:rPr>
            </w:pPr>
            <w:r>
              <w:rPr>
                <w:rFonts w:cs="Arial"/>
                <w:szCs w:val="18"/>
                <w:lang w:eastAsia="zh-CN"/>
              </w:rPr>
              <w:t>(NOTE 2) (NOTE 7) (NOTE 10) (NOTE 11)</w:t>
            </w:r>
          </w:p>
        </w:tc>
        <w:tc>
          <w:tcPr>
            <w:tcW w:w="1235" w:type="dxa"/>
          </w:tcPr>
          <w:p w14:paraId="04D6EB97" w14:textId="77777777" w:rsidR="00AA5B3B" w:rsidRDefault="00AA5B3B" w:rsidP="007C60F2">
            <w:pPr>
              <w:pStyle w:val="TAC"/>
              <w:jc w:val="left"/>
              <w:rPr>
                <w:rFonts w:eastAsia="Times New Roman"/>
              </w:rPr>
            </w:pPr>
          </w:p>
        </w:tc>
      </w:tr>
      <w:tr w:rsidR="00AA5B3B" w14:paraId="42B6071E" w14:textId="77777777" w:rsidTr="007C60F2">
        <w:trPr>
          <w:jc w:val="center"/>
        </w:trPr>
        <w:tc>
          <w:tcPr>
            <w:tcW w:w="1661" w:type="dxa"/>
            <w:shd w:val="clear" w:color="auto" w:fill="auto"/>
          </w:tcPr>
          <w:p w14:paraId="024E596F" w14:textId="77777777" w:rsidR="00AA5B3B" w:rsidRDefault="00AA5B3B" w:rsidP="007C60F2">
            <w:pPr>
              <w:pStyle w:val="TAL"/>
              <w:rPr>
                <w:rFonts w:eastAsia="Times New Roman"/>
              </w:rPr>
            </w:pPr>
            <w:proofErr w:type="spellStart"/>
            <w:r>
              <w:rPr>
                <w:lang w:eastAsia="zh-CN"/>
              </w:rPr>
              <w:t>ethFlowInfo</w:t>
            </w:r>
            <w:proofErr w:type="spellEnd"/>
          </w:p>
        </w:tc>
        <w:tc>
          <w:tcPr>
            <w:tcW w:w="1842" w:type="dxa"/>
            <w:shd w:val="clear" w:color="auto" w:fill="auto"/>
          </w:tcPr>
          <w:p w14:paraId="12C9B2E5" w14:textId="77777777" w:rsidR="00AA5B3B" w:rsidRDefault="00AA5B3B" w:rsidP="007C60F2">
            <w:pPr>
              <w:pStyle w:val="TAL"/>
              <w:rPr>
                <w:rFonts w:eastAsia="Times New Roman"/>
              </w:rPr>
            </w:pPr>
            <w:r>
              <w:t>array(</w:t>
            </w:r>
            <w:proofErr w:type="spellStart"/>
            <w:r>
              <w:t>EthFlowDescription</w:t>
            </w:r>
            <w:proofErr w:type="spellEnd"/>
            <w:r>
              <w:t>)</w:t>
            </w:r>
          </w:p>
        </w:tc>
        <w:tc>
          <w:tcPr>
            <w:tcW w:w="1134" w:type="dxa"/>
          </w:tcPr>
          <w:p w14:paraId="5EE0BE2E" w14:textId="77777777" w:rsidR="00AA5B3B" w:rsidRDefault="00AA5B3B" w:rsidP="007C60F2">
            <w:pPr>
              <w:pStyle w:val="TAC"/>
              <w:jc w:val="left"/>
              <w:rPr>
                <w:lang w:eastAsia="zh-CN"/>
              </w:rPr>
            </w:pPr>
            <w:r>
              <w:rPr>
                <w:rFonts w:eastAsia="Times New Roman"/>
              </w:rPr>
              <w:t>0..N</w:t>
            </w:r>
          </w:p>
        </w:tc>
        <w:tc>
          <w:tcPr>
            <w:tcW w:w="3687" w:type="dxa"/>
          </w:tcPr>
          <w:p w14:paraId="6EECC406" w14:textId="77777777" w:rsidR="00AA5B3B" w:rsidRDefault="00AA5B3B" w:rsidP="007C60F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0C2907CE" w14:textId="77777777" w:rsidR="00AA5B3B" w:rsidRDefault="00AA5B3B" w:rsidP="007C60F2">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1D1D136C" w14:textId="77777777" w:rsidR="00AA5B3B" w:rsidRDefault="00AA5B3B" w:rsidP="007C60F2">
            <w:pPr>
              <w:pStyle w:val="TAC"/>
              <w:jc w:val="left"/>
            </w:pPr>
            <w:r>
              <w:t>EthAsSessionQoS_5G</w:t>
            </w:r>
          </w:p>
          <w:p w14:paraId="7F7EE8CD" w14:textId="77777777" w:rsidR="00AA5B3B" w:rsidRDefault="00AA5B3B" w:rsidP="007C60F2">
            <w:pPr>
              <w:pStyle w:val="TAC"/>
              <w:jc w:val="left"/>
              <w:rPr>
                <w:rFonts w:eastAsia="Times New Roman"/>
              </w:rPr>
            </w:pPr>
            <w:r>
              <w:rPr>
                <w:rFonts w:eastAsia="Times New Roman"/>
              </w:rPr>
              <w:t>GMEC_5G</w:t>
            </w:r>
          </w:p>
        </w:tc>
      </w:tr>
      <w:tr w:rsidR="00AA5B3B" w14:paraId="4E607A55" w14:textId="77777777" w:rsidTr="007C60F2">
        <w:trPr>
          <w:jc w:val="center"/>
        </w:trPr>
        <w:tc>
          <w:tcPr>
            <w:tcW w:w="1661" w:type="dxa"/>
            <w:shd w:val="clear" w:color="auto" w:fill="auto"/>
          </w:tcPr>
          <w:p w14:paraId="5C3BF379" w14:textId="77777777" w:rsidR="00AA5B3B" w:rsidRDefault="00AA5B3B" w:rsidP="007C60F2">
            <w:pPr>
              <w:pStyle w:val="TAL"/>
              <w:rPr>
                <w:lang w:eastAsia="zh-CN"/>
              </w:rPr>
            </w:pPr>
            <w:proofErr w:type="spellStart"/>
            <w:r>
              <w:rPr>
                <w:lang w:eastAsia="zh-CN"/>
              </w:rPr>
              <w:t>enEthFlowInfo</w:t>
            </w:r>
            <w:proofErr w:type="spellEnd"/>
          </w:p>
        </w:tc>
        <w:tc>
          <w:tcPr>
            <w:tcW w:w="1842" w:type="dxa"/>
            <w:shd w:val="clear" w:color="auto" w:fill="auto"/>
          </w:tcPr>
          <w:p w14:paraId="02F8402D" w14:textId="77777777" w:rsidR="00AA5B3B" w:rsidRDefault="00AA5B3B" w:rsidP="007C60F2">
            <w:pPr>
              <w:pStyle w:val="TAL"/>
            </w:pPr>
            <w:r>
              <w:rPr>
                <w:lang w:eastAsia="zh-CN"/>
              </w:rPr>
              <w:t>array(</w:t>
            </w:r>
            <w:proofErr w:type="spellStart"/>
            <w:r>
              <w:rPr>
                <w:lang w:eastAsia="zh-CN"/>
              </w:rPr>
              <w:t>EthFlowInfo</w:t>
            </w:r>
            <w:proofErr w:type="spellEnd"/>
            <w:r>
              <w:rPr>
                <w:lang w:eastAsia="zh-CN"/>
              </w:rPr>
              <w:t>)</w:t>
            </w:r>
          </w:p>
        </w:tc>
        <w:tc>
          <w:tcPr>
            <w:tcW w:w="1134" w:type="dxa"/>
          </w:tcPr>
          <w:p w14:paraId="08C2C250" w14:textId="77777777" w:rsidR="00AA5B3B" w:rsidRDefault="00AA5B3B" w:rsidP="007C60F2">
            <w:pPr>
              <w:pStyle w:val="TAC"/>
              <w:jc w:val="left"/>
              <w:rPr>
                <w:rFonts w:eastAsia="Times New Roman"/>
              </w:rPr>
            </w:pPr>
            <w:r>
              <w:rPr>
                <w:lang w:eastAsia="zh-CN"/>
              </w:rPr>
              <w:t>0..N</w:t>
            </w:r>
          </w:p>
        </w:tc>
        <w:tc>
          <w:tcPr>
            <w:tcW w:w="3687" w:type="dxa"/>
          </w:tcPr>
          <w:p w14:paraId="32A520E0" w14:textId="77777777" w:rsidR="00AA5B3B" w:rsidRDefault="00AA5B3B" w:rsidP="007C60F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03EB097C" w14:textId="77777777" w:rsidR="00AA5B3B" w:rsidRDefault="00AA5B3B" w:rsidP="007C60F2">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6AD795A6" w14:textId="77777777" w:rsidR="00AA5B3B" w:rsidRDefault="00AA5B3B" w:rsidP="007C60F2">
            <w:pPr>
              <w:pStyle w:val="TAC"/>
              <w:jc w:val="left"/>
            </w:pPr>
            <w:r>
              <w:t>EnEthAsSessionQoS_5G</w:t>
            </w:r>
          </w:p>
          <w:p w14:paraId="6B950151" w14:textId="77777777" w:rsidR="00AA5B3B" w:rsidRDefault="00AA5B3B" w:rsidP="007C60F2">
            <w:pPr>
              <w:pStyle w:val="TAC"/>
              <w:jc w:val="left"/>
            </w:pPr>
            <w:r>
              <w:rPr>
                <w:rFonts w:eastAsia="Times New Roman"/>
              </w:rPr>
              <w:t>GMEC_5G</w:t>
            </w:r>
          </w:p>
        </w:tc>
      </w:tr>
      <w:tr w:rsidR="00AA5B3B" w14:paraId="40FE9DE7" w14:textId="77777777" w:rsidTr="007C60F2">
        <w:trPr>
          <w:jc w:val="center"/>
        </w:trPr>
        <w:tc>
          <w:tcPr>
            <w:tcW w:w="1661" w:type="dxa"/>
            <w:shd w:val="clear" w:color="auto" w:fill="auto"/>
          </w:tcPr>
          <w:p w14:paraId="6641FD19" w14:textId="77777777" w:rsidR="00AA5B3B" w:rsidRDefault="00AA5B3B" w:rsidP="007C60F2">
            <w:pPr>
              <w:pStyle w:val="TAL"/>
              <w:rPr>
                <w:lang w:eastAsia="zh-CN"/>
              </w:rPr>
            </w:pPr>
            <w:proofErr w:type="spellStart"/>
            <w:r>
              <w:rPr>
                <w:rFonts w:hint="eastAsia"/>
                <w:lang w:eastAsia="zh-CN"/>
              </w:rPr>
              <w:t>qosReference</w:t>
            </w:r>
            <w:proofErr w:type="spellEnd"/>
          </w:p>
        </w:tc>
        <w:tc>
          <w:tcPr>
            <w:tcW w:w="1842" w:type="dxa"/>
            <w:shd w:val="clear" w:color="auto" w:fill="auto"/>
          </w:tcPr>
          <w:p w14:paraId="0C978958" w14:textId="77777777" w:rsidR="00AA5B3B" w:rsidRDefault="00AA5B3B" w:rsidP="007C60F2">
            <w:pPr>
              <w:pStyle w:val="TAL"/>
              <w:rPr>
                <w:lang w:eastAsia="zh-CN"/>
              </w:rPr>
            </w:pPr>
            <w:r>
              <w:rPr>
                <w:rFonts w:hint="eastAsia"/>
                <w:lang w:eastAsia="zh-CN"/>
              </w:rPr>
              <w:t>string</w:t>
            </w:r>
          </w:p>
        </w:tc>
        <w:tc>
          <w:tcPr>
            <w:tcW w:w="1134" w:type="dxa"/>
          </w:tcPr>
          <w:p w14:paraId="2C7C9F9B" w14:textId="77777777" w:rsidR="00AA5B3B" w:rsidRDefault="00AA5B3B" w:rsidP="007C60F2">
            <w:pPr>
              <w:pStyle w:val="TAC"/>
              <w:jc w:val="left"/>
              <w:rPr>
                <w:lang w:eastAsia="zh-CN"/>
              </w:rPr>
            </w:pPr>
            <w:r>
              <w:rPr>
                <w:rFonts w:hint="eastAsia"/>
                <w:lang w:eastAsia="zh-CN"/>
              </w:rPr>
              <w:t>0..1</w:t>
            </w:r>
          </w:p>
        </w:tc>
        <w:tc>
          <w:tcPr>
            <w:tcW w:w="3687" w:type="dxa"/>
          </w:tcPr>
          <w:p w14:paraId="4403BE59" w14:textId="77777777" w:rsidR="00AA5B3B" w:rsidRDefault="00AA5B3B" w:rsidP="007C60F2">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5EAA2948" w14:textId="77777777" w:rsidR="00AA5B3B" w:rsidRDefault="00AA5B3B" w:rsidP="007C60F2">
            <w:pPr>
              <w:pStyle w:val="TAC"/>
              <w:jc w:val="left"/>
              <w:rPr>
                <w:rFonts w:eastAsia="Times New Roman"/>
              </w:rPr>
            </w:pPr>
          </w:p>
        </w:tc>
      </w:tr>
      <w:tr w:rsidR="00AA5B3B" w14:paraId="1689E08C" w14:textId="77777777" w:rsidTr="007C60F2">
        <w:trPr>
          <w:jc w:val="center"/>
        </w:trPr>
        <w:tc>
          <w:tcPr>
            <w:tcW w:w="1661" w:type="dxa"/>
            <w:shd w:val="clear" w:color="auto" w:fill="auto"/>
          </w:tcPr>
          <w:p w14:paraId="02FC6C3B" w14:textId="77777777" w:rsidR="00AA5B3B" w:rsidRDefault="00AA5B3B" w:rsidP="007C60F2">
            <w:pPr>
              <w:pStyle w:val="TAL"/>
              <w:rPr>
                <w:lang w:eastAsia="zh-CN"/>
              </w:rPr>
            </w:pPr>
            <w:proofErr w:type="spellStart"/>
            <w:r>
              <w:rPr>
                <w:lang w:eastAsia="zh-CN"/>
              </w:rPr>
              <w:t>altQoSReferences</w:t>
            </w:r>
            <w:proofErr w:type="spellEnd"/>
          </w:p>
        </w:tc>
        <w:tc>
          <w:tcPr>
            <w:tcW w:w="1842" w:type="dxa"/>
            <w:shd w:val="clear" w:color="auto" w:fill="auto"/>
          </w:tcPr>
          <w:p w14:paraId="28D0C796" w14:textId="77777777" w:rsidR="00AA5B3B" w:rsidRDefault="00AA5B3B" w:rsidP="007C60F2">
            <w:pPr>
              <w:pStyle w:val="TAL"/>
              <w:rPr>
                <w:lang w:eastAsia="zh-CN"/>
              </w:rPr>
            </w:pPr>
            <w:r>
              <w:rPr>
                <w:lang w:eastAsia="zh-CN"/>
              </w:rPr>
              <w:t>array(string)</w:t>
            </w:r>
          </w:p>
        </w:tc>
        <w:tc>
          <w:tcPr>
            <w:tcW w:w="1134" w:type="dxa"/>
          </w:tcPr>
          <w:p w14:paraId="6C858927" w14:textId="77777777" w:rsidR="00AA5B3B" w:rsidRDefault="00AA5B3B" w:rsidP="007C60F2">
            <w:pPr>
              <w:pStyle w:val="TAC"/>
              <w:jc w:val="left"/>
              <w:rPr>
                <w:lang w:eastAsia="zh-CN"/>
              </w:rPr>
            </w:pPr>
            <w:r>
              <w:rPr>
                <w:lang w:eastAsia="zh-CN"/>
              </w:rPr>
              <w:t>0..N</w:t>
            </w:r>
          </w:p>
        </w:tc>
        <w:tc>
          <w:tcPr>
            <w:tcW w:w="3687" w:type="dxa"/>
          </w:tcPr>
          <w:p w14:paraId="59EB8ED5" w14:textId="77777777" w:rsidR="00AA5B3B" w:rsidRDefault="00AA5B3B" w:rsidP="007C60F2">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3CD37059" w14:textId="77777777" w:rsidR="00AA5B3B" w:rsidRDefault="00AA5B3B" w:rsidP="007C60F2">
            <w:pPr>
              <w:pStyle w:val="TAC"/>
              <w:jc w:val="left"/>
              <w:rPr>
                <w:rFonts w:eastAsia="Times New Roman"/>
              </w:rPr>
            </w:pPr>
            <w:r>
              <w:rPr>
                <w:rFonts w:eastAsia="Times New Roman"/>
              </w:rPr>
              <w:t>AlternativeQoS_5G</w:t>
            </w:r>
          </w:p>
        </w:tc>
      </w:tr>
      <w:tr w:rsidR="00AA5B3B" w14:paraId="53B16D50" w14:textId="77777777" w:rsidTr="007C60F2">
        <w:trPr>
          <w:jc w:val="center"/>
        </w:trPr>
        <w:tc>
          <w:tcPr>
            <w:tcW w:w="1661" w:type="dxa"/>
            <w:shd w:val="clear" w:color="auto" w:fill="auto"/>
          </w:tcPr>
          <w:p w14:paraId="42782902" w14:textId="77777777" w:rsidR="00AA5B3B" w:rsidRDefault="00AA5B3B" w:rsidP="007C60F2">
            <w:pPr>
              <w:pStyle w:val="TAL"/>
              <w:rPr>
                <w:lang w:eastAsia="zh-CN"/>
              </w:rPr>
            </w:pPr>
            <w:proofErr w:type="spellStart"/>
            <w:r>
              <w:rPr>
                <w:lang w:eastAsia="zh-CN"/>
              </w:rPr>
              <w:t>altQosReqs</w:t>
            </w:r>
            <w:proofErr w:type="spellEnd"/>
          </w:p>
        </w:tc>
        <w:tc>
          <w:tcPr>
            <w:tcW w:w="1842" w:type="dxa"/>
            <w:shd w:val="clear" w:color="auto" w:fill="auto"/>
          </w:tcPr>
          <w:p w14:paraId="16CA1CE0" w14:textId="77777777" w:rsidR="00AA5B3B" w:rsidRDefault="00AA5B3B" w:rsidP="007C60F2">
            <w:pPr>
              <w:pStyle w:val="TAL"/>
              <w:rPr>
                <w:lang w:eastAsia="zh-CN"/>
              </w:rPr>
            </w:pPr>
            <w:r>
              <w:t>array(</w:t>
            </w:r>
            <w:proofErr w:type="spellStart"/>
            <w:r>
              <w:t>AlternativeServiceRequirementsData</w:t>
            </w:r>
            <w:proofErr w:type="spellEnd"/>
            <w:r>
              <w:t>)</w:t>
            </w:r>
          </w:p>
        </w:tc>
        <w:tc>
          <w:tcPr>
            <w:tcW w:w="1134" w:type="dxa"/>
          </w:tcPr>
          <w:p w14:paraId="62C28D79" w14:textId="77777777" w:rsidR="00AA5B3B" w:rsidRDefault="00AA5B3B" w:rsidP="007C60F2">
            <w:pPr>
              <w:pStyle w:val="TAC"/>
              <w:jc w:val="left"/>
              <w:rPr>
                <w:lang w:eastAsia="zh-CN"/>
              </w:rPr>
            </w:pPr>
            <w:r>
              <w:rPr>
                <w:lang w:eastAsia="zh-CN"/>
              </w:rPr>
              <w:t>0..N</w:t>
            </w:r>
          </w:p>
        </w:tc>
        <w:tc>
          <w:tcPr>
            <w:tcW w:w="3687" w:type="dxa"/>
          </w:tcPr>
          <w:p w14:paraId="5CBA3B77" w14:textId="77777777" w:rsidR="00AA5B3B" w:rsidRDefault="00AA5B3B" w:rsidP="007C60F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6F881C45" w14:textId="77777777" w:rsidR="00AA5B3B" w:rsidRDefault="00AA5B3B" w:rsidP="007C60F2">
            <w:pPr>
              <w:pStyle w:val="TAC"/>
              <w:jc w:val="left"/>
              <w:rPr>
                <w:rFonts w:eastAsia="Times New Roman"/>
              </w:rPr>
            </w:pPr>
            <w:bookmarkStart w:id="7" w:name="_Hlk96468377"/>
            <w:r>
              <w:rPr>
                <w:rFonts w:cs="Arial"/>
              </w:rPr>
              <w:t>AltQosWithIndParams_5G</w:t>
            </w:r>
            <w:bookmarkEnd w:id="7"/>
          </w:p>
        </w:tc>
      </w:tr>
      <w:tr w:rsidR="00AA5B3B" w14:paraId="0C9F098B" w14:textId="77777777" w:rsidTr="007C60F2">
        <w:trPr>
          <w:jc w:val="center"/>
        </w:trPr>
        <w:tc>
          <w:tcPr>
            <w:tcW w:w="1661" w:type="dxa"/>
            <w:shd w:val="clear" w:color="auto" w:fill="auto"/>
          </w:tcPr>
          <w:p w14:paraId="58BB85C8" w14:textId="77777777" w:rsidR="00AA5B3B" w:rsidRDefault="00AA5B3B" w:rsidP="007C60F2">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2D081CD4" w14:textId="77777777" w:rsidR="00AA5B3B" w:rsidRDefault="00AA5B3B" w:rsidP="007C60F2">
            <w:pPr>
              <w:pStyle w:val="TAL"/>
              <w:rPr>
                <w:lang w:eastAsia="zh-CN"/>
              </w:rPr>
            </w:pPr>
            <w:proofErr w:type="spellStart"/>
            <w:r>
              <w:rPr>
                <w:rFonts w:hint="eastAsia"/>
                <w:lang w:eastAsia="zh-CN"/>
              </w:rPr>
              <w:t>b</w:t>
            </w:r>
            <w:r>
              <w:rPr>
                <w:lang w:eastAsia="zh-CN"/>
              </w:rPr>
              <w:t>oolean</w:t>
            </w:r>
            <w:proofErr w:type="spellEnd"/>
          </w:p>
        </w:tc>
        <w:tc>
          <w:tcPr>
            <w:tcW w:w="1134" w:type="dxa"/>
          </w:tcPr>
          <w:p w14:paraId="2B46BC52" w14:textId="77777777" w:rsidR="00AA5B3B" w:rsidRDefault="00AA5B3B" w:rsidP="007C60F2">
            <w:pPr>
              <w:pStyle w:val="TAC"/>
              <w:jc w:val="left"/>
              <w:rPr>
                <w:rFonts w:eastAsia="Times New Roman"/>
              </w:rPr>
            </w:pPr>
            <w:r>
              <w:rPr>
                <w:rFonts w:hint="eastAsia"/>
                <w:lang w:eastAsia="zh-CN"/>
              </w:rPr>
              <w:t>0</w:t>
            </w:r>
            <w:r>
              <w:rPr>
                <w:lang w:eastAsia="zh-CN"/>
              </w:rPr>
              <w:t>..1</w:t>
            </w:r>
          </w:p>
        </w:tc>
        <w:tc>
          <w:tcPr>
            <w:tcW w:w="3687" w:type="dxa"/>
          </w:tcPr>
          <w:p w14:paraId="53B35E52" w14:textId="77777777" w:rsidR="00AA5B3B" w:rsidRDefault="00AA5B3B" w:rsidP="007C60F2">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23364309" w14:textId="77777777" w:rsidR="00AA5B3B" w:rsidRDefault="00AA5B3B" w:rsidP="007C60F2">
            <w:pPr>
              <w:pStyle w:val="TAL"/>
              <w:rPr>
                <w:lang w:eastAsia="zh-CN"/>
              </w:rPr>
            </w:pPr>
          </w:p>
          <w:p w14:paraId="73B6828A" w14:textId="77777777" w:rsidR="00AA5B3B" w:rsidRPr="00A97F36" w:rsidRDefault="00AA5B3B" w:rsidP="007C60F2">
            <w:pPr>
              <w:pStyle w:val="TAL"/>
            </w:pPr>
            <w:r w:rsidRPr="00A97F36">
              <w:rPr>
                <w:lang w:eastAsia="zh-CN"/>
              </w:rPr>
              <w:t xml:space="preserve">- true: the </w:t>
            </w:r>
            <w:r w:rsidRPr="00A97F36">
              <w:t>QoS flow parameters signalling to the UE is disabled;</w:t>
            </w:r>
          </w:p>
          <w:p w14:paraId="3BBAD2E8" w14:textId="77777777" w:rsidR="00AA5B3B" w:rsidRDefault="00AA5B3B" w:rsidP="007C60F2">
            <w:pPr>
              <w:pStyle w:val="TAL"/>
              <w:spacing w:after="60"/>
              <w:rPr>
                <w:rFonts w:eastAsia="Times New Roman" w:cs="Arial"/>
                <w:szCs w:val="18"/>
              </w:rPr>
            </w:pPr>
            <w:r w:rsidRPr="00A97F36">
              <w:rPr>
                <w:lang w:eastAsia="zh-CN"/>
              </w:rPr>
              <w:t>- false</w:t>
            </w:r>
            <w:r>
              <w:rPr>
                <w:lang w:eastAsia="zh-CN"/>
              </w:rPr>
              <w:t xml:space="preserve"> </w:t>
            </w:r>
            <w:bookmarkStart w:id="8" w:name="_Hlk112102748"/>
            <w:r>
              <w:rPr>
                <w:lang w:eastAsia="zh-CN"/>
              </w:rPr>
              <w:t>(default)</w:t>
            </w:r>
            <w:bookmarkEnd w:id="8"/>
            <w:r w:rsidRPr="00A97F36">
              <w:rPr>
                <w:lang w:eastAsia="zh-CN"/>
              </w:rPr>
              <w:t xml:space="preserve">: the </w:t>
            </w:r>
            <w:r w:rsidRPr="00A97F36">
              <w:t>QoS flow parameters signalling to the UE is not disabled.</w:t>
            </w:r>
          </w:p>
        </w:tc>
        <w:tc>
          <w:tcPr>
            <w:tcW w:w="1235" w:type="dxa"/>
          </w:tcPr>
          <w:p w14:paraId="0939E1FB" w14:textId="77777777" w:rsidR="00AA5B3B" w:rsidRDefault="00AA5B3B" w:rsidP="007C60F2">
            <w:pPr>
              <w:pStyle w:val="TAC"/>
              <w:jc w:val="left"/>
              <w:rPr>
                <w:rFonts w:eastAsia="Times New Roman"/>
              </w:rPr>
            </w:pPr>
            <w:r>
              <w:rPr>
                <w:rFonts w:hint="eastAsia"/>
                <w:lang w:eastAsia="zh-CN"/>
              </w:rPr>
              <w:t>D</w:t>
            </w:r>
            <w:r>
              <w:rPr>
                <w:lang w:eastAsia="zh-CN"/>
              </w:rPr>
              <w:t>isableUENotification_5G</w:t>
            </w:r>
          </w:p>
        </w:tc>
      </w:tr>
      <w:tr w:rsidR="00AA5B3B" w14:paraId="40A19CC7" w14:textId="77777777" w:rsidTr="007C60F2">
        <w:trPr>
          <w:jc w:val="center"/>
        </w:trPr>
        <w:tc>
          <w:tcPr>
            <w:tcW w:w="1661" w:type="dxa"/>
            <w:shd w:val="clear" w:color="auto" w:fill="auto"/>
          </w:tcPr>
          <w:p w14:paraId="4C3DC52E" w14:textId="77777777" w:rsidR="00AA5B3B" w:rsidRDefault="00AA5B3B" w:rsidP="007C60F2">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78C24B93" w14:textId="77777777" w:rsidR="00AA5B3B" w:rsidRDefault="00AA5B3B" w:rsidP="007C60F2">
            <w:pPr>
              <w:pStyle w:val="TAL"/>
              <w:rPr>
                <w:lang w:eastAsia="zh-CN"/>
              </w:rPr>
            </w:pPr>
            <w:r>
              <w:rPr>
                <w:lang w:eastAsia="zh-CN"/>
              </w:rPr>
              <w:t>Ipv4Addr</w:t>
            </w:r>
          </w:p>
        </w:tc>
        <w:tc>
          <w:tcPr>
            <w:tcW w:w="1134" w:type="dxa"/>
          </w:tcPr>
          <w:p w14:paraId="50DA4CC0" w14:textId="77777777" w:rsidR="00AA5B3B" w:rsidRDefault="00AA5B3B" w:rsidP="007C60F2">
            <w:pPr>
              <w:pStyle w:val="TAC"/>
              <w:jc w:val="left"/>
              <w:rPr>
                <w:rFonts w:eastAsia="Times New Roman"/>
              </w:rPr>
            </w:pPr>
            <w:r>
              <w:rPr>
                <w:rFonts w:eastAsia="Times New Roman"/>
              </w:rPr>
              <w:t>0..1</w:t>
            </w:r>
          </w:p>
        </w:tc>
        <w:tc>
          <w:tcPr>
            <w:tcW w:w="3687" w:type="dxa"/>
          </w:tcPr>
          <w:p w14:paraId="61BF2F73" w14:textId="77777777" w:rsidR="00AA5B3B" w:rsidRDefault="00AA5B3B" w:rsidP="007C60F2">
            <w:pPr>
              <w:pStyle w:val="TAL"/>
              <w:spacing w:after="60"/>
              <w:rPr>
                <w:lang w:eastAsia="zh-CN"/>
              </w:rPr>
            </w:pPr>
            <w:r>
              <w:rPr>
                <w:rFonts w:eastAsia="Times New Roman" w:cs="Arial"/>
                <w:szCs w:val="18"/>
              </w:rPr>
              <w:t>The Ipv4 address of the UE.</w:t>
            </w:r>
          </w:p>
          <w:p w14:paraId="7E8C3679" w14:textId="77777777" w:rsidR="00AA5B3B" w:rsidRDefault="00AA5B3B" w:rsidP="007C60F2">
            <w:pPr>
              <w:pStyle w:val="TAL"/>
              <w:rPr>
                <w:rFonts w:eastAsia="Times New Roman" w:cs="Arial"/>
                <w:szCs w:val="18"/>
              </w:rPr>
            </w:pPr>
            <w:r>
              <w:rPr>
                <w:lang w:eastAsia="zh-CN"/>
              </w:rPr>
              <w:t>(NOTE 2)</w:t>
            </w:r>
          </w:p>
        </w:tc>
        <w:tc>
          <w:tcPr>
            <w:tcW w:w="1235" w:type="dxa"/>
          </w:tcPr>
          <w:p w14:paraId="6412CF25" w14:textId="77777777" w:rsidR="00AA5B3B" w:rsidRDefault="00AA5B3B" w:rsidP="007C60F2">
            <w:pPr>
              <w:pStyle w:val="TAC"/>
              <w:jc w:val="left"/>
              <w:rPr>
                <w:rFonts w:eastAsia="Times New Roman"/>
              </w:rPr>
            </w:pPr>
          </w:p>
        </w:tc>
      </w:tr>
      <w:tr w:rsidR="00AA5B3B" w14:paraId="4A9436E9" w14:textId="77777777" w:rsidTr="007C60F2">
        <w:trPr>
          <w:jc w:val="center"/>
        </w:trPr>
        <w:tc>
          <w:tcPr>
            <w:tcW w:w="1661" w:type="dxa"/>
            <w:shd w:val="clear" w:color="auto" w:fill="auto"/>
          </w:tcPr>
          <w:p w14:paraId="13084C12" w14:textId="77777777" w:rsidR="00AA5B3B" w:rsidRDefault="00AA5B3B" w:rsidP="007C60F2">
            <w:pPr>
              <w:pStyle w:val="TAL"/>
              <w:spacing w:after="60"/>
              <w:rPr>
                <w:lang w:eastAsia="zh-CN"/>
              </w:rPr>
            </w:pPr>
            <w:proofErr w:type="spellStart"/>
            <w:r>
              <w:lastRenderedPageBreak/>
              <w:t>ipDomain</w:t>
            </w:r>
            <w:proofErr w:type="spellEnd"/>
          </w:p>
        </w:tc>
        <w:tc>
          <w:tcPr>
            <w:tcW w:w="1842" w:type="dxa"/>
            <w:shd w:val="clear" w:color="auto" w:fill="auto"/>
          </w:tcPr>
          <w:p w14:paraId="405B16D8" w14:textId="77777777" w:rsidR="00AA5B3B" w:rsidRDefault="00AA5B3B" w:rsidP="007C60F2">
            <w:pPr>
              <w:pStyle w:val="TAL"/>
              <w:rPr>
                <w:lang w:eastAsia="zh-CN"/>
              </w:rPr>
            </w:pPr>
            <w:r>
              <w:rPr>
                <w:color w:val="000000"/>
              </w:rPr>
              <w:t>s</w:t>
            </w:r>
            <w:r>
              <w:rPr>
                <w:rFonts w:hint="eastAsia"/>
                <w:color w:val="000000"/>
              </w:rPr>
              <w:t>tring</w:t>
            </w:r>
          </w:p>
        </w:tc>
        <w:tc>
          <w:tcPr>
            <w:tcW w:w="1134" w:type="dxa"/>
          </w:tcPr>
          <w:p w14:paraId="0188412D" w14:textId="77777777" w:rsidR="00AA5B3B" w:rsidRDefault="00AA5B3B" w:rsidP="007C60F2">
            <w:pPr>
              <w:pStyle w:val="TAC"/>
              <w:jc w:val="left"/>
              <w:rPr>
                <w:rFonts w:eastAsia="Times New Roman"/>
              </w:rPr>
            </w:pPr>
            <w:r>
              <w:rPr>
                <w:rFonts w:eastAsia="Times New Roman"/>
              </w:rPr>
              <w:t>0..1</w:t>
            </w:r>
          </w:p>
        </w:tc>
        <w:tc>
          <w:tcPr>
            <w:tcW w:w="3687" w:type="dxa"/>
          </w:tcPr>
          <w:p w14:paraId="6339139E" w14:textId="77777777" w:rsidR="00AA5B3B" w:rsidRDefault="00AA5B3B" w:rsidP="007C60F2">
            <w:pPr>
              <w:pStyle w:val="TAL"/>
              <w:spacing w:after="60"/>
              <w:rPr>
                <w:noProof/>
              </w:rPr>
            </w:pPr>
            <w:r>
              <w:rPr>
                <w:noProof/>
              </w:rPr>
              <w:t>The IPv4 address domain identifier.</w:t>
            </w:r>
          </w:p>
          <w:p w14:paraId="1FB27E0D" w14:textId="77777777" w:rsidR="00AA5B3B" w:rsidRDefault="00AA5B3B" w:rsidP="007C60F2">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1D9A7C03" w14:textId="77777777" w:rsidR="00AA5B3B" w:rsidRDefault="00AA5B3B" w:rsidP="007C60F2">
            <w:pPr>
              <w:pStyle w:val="TAC"/>
              <w:jc w:val="left"/>
              <w:rPr>
                <w:rFonts w:eastAsia="Times New Roman"/>
              </w:rPr>
            </w:pPr>
          </w:p>
        </w:tc>
      </w:tr>
      <w:tr w:rsidR="00AA5B3B" w14:paraId="36C03FD7" w14:textId="77777777" w:rsidTr="007C60F2">
        <w:trPr>
          <w:jc w:val="center"/>
        </w:trPr>
        <w:tc>
          <w:tcPr>
            <w:tcW w:w="1661" w:type="dxa"/>
            <w:shd w:val="clear" w:color="auto" w:fill="auto"/>
          </w:tcPr>
          <w:p w14:paraId="330B6ED9" w14:textId="77777777" w:rsidR="00AA5B3B" w:rsidRPr="00176399" w:rsidRDefault="00AA5B3B" w:rsidP="007C60F2">
            <w:pPr>
              <w:pStyle w:val="TAL"/>
            </w:pPr>
            <w:r>
              <w:rPr>
                <w:rFonts w:hint="eastAsia"/>
              </w:rPr>
              <w:t>ueIpv6Addr</w:t>
            </w:r>
          </w:p>
        </w:tc>
        <w:tc>
          <w:tcPr>
            <w:tcW w:w="1842" w:type="dxa"/>
            <w:shd w:val="clear" w:color="auto" w:fill="auto"/>
          </w:tcPr>
          <w:p w14:paraId="58A84B61" w14:textId="77777777" w:rsidR="00AA5B3B" w:rsidRDefault="00AA5B3B" w:rsidP="007C60F2">
            <w:pPr>
              <w:pStyle w:val="TAL"/>
            </w:pPr>
            <w:r>
              <w:rPr>
                <w:rFonts w:hint="eastAsia"/>
              </w:rPr>
              <w:t>Ipv6Addr</w:t>
            </w:r>
          </w:p>
        </w:tc>
        <w:tc>
          <w:tcPr>
            <w:tcW w:w="1134" w:type="dxa"/>
          </w:tcPr>
          <w:p w14:paraId="4B60AC31" w14:textId="77777777" w:rsidR="00AA5B3B" w:rsidRDefault="00AA5B3B" w:rsidP="007C60F2">
            <w:pPr>
              <w:pStyle w:val="TAC"/>
              <w:jc w:val="left"/>
            </w:pPr>
            <w:r>
              <w:rPr>
                <w:rFonts w:hint="eastAsia"/>
              </w:rPr>
              <w:t>0..1</w:t>
            </w:r>
          </w:p>
        </w:tc>
        <w:tc>
          <w:tcPr>
            <w:tcW w:w="3687" w:type="dxa"/>
          </w:tcPr>
          <w:p w14:paraId="56BAB97A" w14:textId="77777777" w:rsidR="00AA5B3B" w:rsidRPr="00176399" w:rsidRDefault="00AA5B3B" w:rsidP="007C60F2">
            <w:pPr>
              <w:pStyle w:val="TAL"/>
              <w:rPr>
                <w:rFonts w:eastAsia="Times New Roman" w:cs="Arial"/>
                <w:szCs w:val="18"/>
              </w:rPr>
            </w:pPr>
            <w:r w:rsidRPr="00176399">
              <w:rPr>
                <w:rFonts w:eastAsia="Times New Roman" w:cs="Arial" w:hint="eastAsia"/>
                <w:szCs w:val="18"/>
              </w:rPr>
              <w:t>The I</w:t>
            </w:r>
            <w:r w:rsidRPr="00176399">
              <w:rPr>
                <w:rFonts w:eastAsia="Times New Roman" w:cs="Arial"/>
                <w:szCs w:val="18"/>
              </w:rPr>
              <w:t>p</w:t>
            </w:r>
            <w:r w:rsidRPr="00176399">
              <w:rPr>
                <w:rFonts w:eastAsia="Times New Roman" w:cs="Arial" w:hint="eastAsia"/>
                <w:szCs w:val="18"/>
              </w:rPr>
              <w:t>v6</w:t>
            </w:r>
            <w:r w:rsidRPr="00176399">
              <w:rPr>
                <w:rFonts w:eastAsia="Times New Roman" w:cs="Arial"/>
                <w:szCs w:val="18"/>
              </w:rPr>
              <w:t xml:space="preserve"> address of the UE. </w:t>
            </w:r>
          </w:p>
          <w:p w14:paraId="546A69D1" w14:textId="77777777" w:rsidR="00AA5B3B" w:rsidRPr="00176399" w:rsidRDefault="00AA5B3B" w:rsidP="007C60F2">
            <w:pPr>
              <w:pStyle w:val="TAL"/>
              <w:rPr>
                <w:rFonts w:eastAsia="Times New Roman" w:cs="Arial"/>
                <w:szCs w:val="18"/>
              </w:rPr>
            </w:pPr>
            <w:r w:rsidRPr="00176399">
              <w:rPr>
                <w:rFonts w:eastAsia="Times New Roman" w:cs="Arial"/>
                <w:szCs w:val="18"/>
              </w:rPr>
              <w:t>(NOTE 2)</w:t>
            </w:r>
          </w:p>
        </w:tc>
        <w:tc>
          <w:tcPr>
            <w:tcW w:w="1235" w:type="dxa"/>
          </w:tcPr>
          <w:p w14:paraId="116A515E" w14:textId="77777777" w:rsidR="00AA5B3B" w:rsidRDefault="00AA5B3B" w:rsidP="007C60F2">
            <w:pPr>
              <w:pStyle w:val="TAC"/>
              <w:jc w:val="left"/>
              <w:rPr>
                <w:rFonts w:eastAsia="Times New Roman"/>
              </w:rPr>
            </w:pPr>
          </w:p>
        </w:tc>
      </w:tr>
      <w:tr w:rsidR="00AA5B3B" w14:paraId="291AFDF2" w14:textId="77777777" w:rsidTr="007C60F2">
        <w:trPr>
          <w:jc w:val="center"/>
        </w:trPr>
        <w:tc>
          <w:tcPr>
            <w:tcW w:w="1661" w:type="dxa"/>
            <w:shd w:val="clear" w:color="auto" w:fill="auto"/>
          </w:tcPr>
          <w:p w14:paraId="085DF9E5" w14:textId="77777777" w:rsidR="00AA5B3B" w:rsidRDefault="00AA5B3B" w:rsidP="007C60F2">
            <w:pPr>
              <w:pStyle w:val="TAL"/>
            </w:pPr>
            <w:proofErr w:type="spellStart"/>
            <w:r>
              <w:rPr>
                <w:rFonts w:hint="eastAsia"/>
              </w:rPr>
              <w:t>macAddr</w:t>
            </w:r>
            <w:proofErr w:type="spellEnd"/>
          </w:p>
        </w:tc>
        <w:tc>
          <w:tcPr>
            <w:tcW w:w="1842" w:type="dxa"/>
            <w:shd w:val="clear" w:color="auto" w:fill="auto"/>
          </w:tcPr>
          <w:p w14:paraId="1848710E" w14:textId="77777777" w:rsidR="00AA5B3B" w:rsidRDefault="00AA5B3B" w:rsidP="007C60F2">
            <w:pPr>
              <w:pStyle w:val="TAL"/>
            </w:pPr>
            <w:r>
              <w:rPr>
                <w:rFonts w:hint="eastAsia"/>
              </w:rPr>
              <w:t>M</w:t>
            </w:r>
            <w:r>
              <w:t>acAddr48</w:t>
            </w:r>
          </w:p>
        </w:tc>
        <w:tc>
          <w:tcPr>
            <w:tcW w:w="1134" w:type="dxa"/>
          </w:tcPr>
          <w:p w14:paraId="2E25D5AB" w14:textId="77777777" w:rsidR="00AA5B3B" w:rsidRDefault="00AA5B3B" w:rsidP="007C60F2">
            <w:pPr>
              <w:pStyle w:val="TAC"/>
              <w:jc w:val="left"/>
            </w:pPr>
            <w:r w:rsidRPr="00176399">
              <w:t>0..1</w:t>
            </w:r>
          </w:p>
        </w:tc>
        <w:tc>
          <w:tcPr>
            <w:tcW w:w="3687" w:type="dxa"/>
          </w:tcPr>
          <w:p w14:paraId="7C82C1B5" w14:textId="77777777" w:rsidR="00AA5B3B" w:rsidRPr="00176399" w:rsidRDefault="00AA5B3B" w:rsidP="007C60F2">
            <w:pPr>
              <w:pStyle w:val="TAL"/>
              <w:rPr>
                <w:rFonts w:eastAsia="Times New Roman" w:cs="Arial"/>
                <w:szCs w:val="18"/>
              </w:rPr>
            </w:pPr>
            <w:r w:rsidRPr="00176399">
              <w:rPr>
                <w:rFonts w:eastAsia="Times New Roman" w:cs="Arial"/>
                <w:szCs w:val="18"/>
              </w:rPr>
              <w:t>Identifies the MAC address.</w:t>
            </w:r>
          </w:p>
          <w:p w14:paraId="3F4E2C9F" w14:textId="77777777" w:rsidR="00AA5B3B" w:rsidRPr="00176399" w:rsidRDefault="00AA5B3B" w:rsidP="007C60F2">
            <w:pPr>
              <w:pStyle w:val="TAL"/>
              <w:rPr>
                <w:rFonts w:eastAsia="Times New Roman" w:cs="Arial"/>
                <w:szCs w:val="18"/>
              </w:rPr>
            </w:pPr>
            <w:r w:rsidRPr="00176399">
              <w:rPr>
                <w:rFonts w:eastAsia="Times New Roman" w:cs="Arial"/>
                <w:szCs w:val="18"/>
              </w:rPr>
              <w:t>(NOTE 2)</w:t>
            </w:r>
          </w:p>
        </w:tc>
        <w:tc>
          <w:tcPr>
            <w:tcW w:w="1235" w:type="dxa"/>
          </w:tcPr>
          <w:p w14:paraId="3512B0F2" w14:textId="77777777" w:rsidR="00AA5B3B" w:rsidRDefault="00AA5B3B" w:rsidP="007C60F2">
            <w:pPr>
              <w:pStyle w:val="TAC"/>
              <w:jc w:val="left"/>
              <w:rPr>
                <w:rFonts w:eastAsia="Times New Roman"/>
              </w:rPr>
            </w:pPr>
            <w:r>
              <w:t>EthAsSessionQoS_5G</w:t>
            </w:r>
          </w:p>
        </w:tc>
      </w:tr>
      <w:tr w:rsidR="00AA5B3B" w14:paraId="7DFB569C" w14:textId="77777777" w:rsidTr="007C60F2">
        <w:trPr>
          <w:jc w:val="center"/>
        </w:trPr>
        <w:tc>
          <w:tcPr>
            <w:tcW w:w="1661" w:type="dxa"/>
            <w:shd w:val="clear" w:color="auto" w:fill="auto"/>
          </w:tcPr>
          <w:p w14:paraId="0B8CF214" w14:textId="77777777" w:rsidR="00AA5B3B" w:rsidRDefault="00AA5B3B" w:rsidP="007C60F2">
            <w:pPr>
              <w:pStyle w:val="TAL"/>
            </w:pPr>
            <w:proofErr w:type="spellStart"/>
            <w:r>
              <w:t>listUeAddrs</w:t>
            </w:r>
            <w:proofErr w:type="spellEnd"/>
          </w:p>
        </w:tc>
        <w:tc>
          <w:tcPr>
            <w:tcW w:w="1842" w:type="dxa"/>
            <w:shd w:val="clear" w:color="auto" w:fill="auto"/>
          </w:tcPr>
          <w:p w14:paraId="392F8F7B" w14:textId="77777777" w:rsidR="00AA5B3B" w:rsidRDefault="00AA5B3B" w:rsidP="007C60F2">
            <w:pPr>
              <w:pStyle w:val="TAL"/>
            </w:pPr>
            <w:r>
              <w:t>array(</w:t>
            </w:r>
            <w:proofErr w:type="spellStart"/>
            <w:r>
              <w:t>IpAddr</w:t>
            </w:r>
            <w:proofErr w:type="spellEnd"/>
            <w:r>
              <w:t>)</w:t>
            </w:r>
          </w:p>
        </w:tc>
        <w:tc>
          <w:tcPr>
            <w:tcW w:w="1134" w:type="dxa"/>
          </w:tcPr>
          <w:p w14:paraId="70A02D95" w14:textId="77777777" w:rsidR="00AA5B3B" w:rsidRDefault="00AA5B3B" w:rsidP="007C60F2">
            <w:pPr>
              <w:pStyle w:val="TAC"/>
              <w:jc w:val="left"/>
            </w:pPr>
            <w:r>
              <w:t>1..N</w:t>
            </w:r>
          </w:p>
        </w:tc>
        <w:tc>
          <w:tcPr>
            <w:tcW w:w="3687" w:type="dxa"/>
          </w:tcPr>
          <w:p w14:paraId="4C01AD68" w14:textId="77777777" w:rsidR="00AA5B3B" w:rsidRPr="00176399" w:rsidRDefault="00AA5B3B" w:rsidP="007C60F2">
            <w:pPr>
              <w:pStyle w:val="TAL"/>
              <w:rPr>
                <w:rFonts w:eastAsia="Times New Roman" w:cs="Arial"/>
                <w:szCs w:val="18"/>
              </w:rPr>
            </w:pPr>
            <w:r w:rsidRPr="00176399">
              <w:rPr>
                <w:rFonts w:eastAsia="Times New Roman" w:cs="Arial"/>
                <w:szCs w:val="18"/>
              </w:rPr>
              <w:t>Identifies the list of UE address.</w:t>
            </w:r>
          </w:p>
          <w:p w14:paraId="7766476B" w14:textId="21BC3298" w:rsidR="00AA5B3B" w:rsidRPr="00176399" w:rsidRDefault="00AA5B3B" w:rsidP="007C60F2">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w:t>
            </w:r>
            <w:ins w:id="9" w:author="Huawei" w:date="2023-10-28T11:01:00Z">
              <w:r w:rsidR="007D7533" w:rsidRPr="00176399">
                <w:rPr>
                  <w:rFonts w:eastAsia="Times New Roman" w:cs="Arial"/>
                  <w:szCs w:val="18"/>
                </w:rPr>
                <w:t xml:space="preserve"> (NOTE </w:t>
              </w:r>
              <w:r w:rsidR="007D7533">
                <w:rPr>
                  <w:rFonts w:eastAsia="Times New Roman" w:cs="Arial"/>
                  <w:szCs w:val="18"/>
                </w:rPr>
                <w:t>1</w:t>
              </w:r>
              <w:r w:rsidR="007D7533" w:rsidRPr="00176399">
                <w:rPr>
                  <w:rFonts w:eastAsia="Times New Roman" w:cs="Arial"/>
                  <w:szCs w:val="18"/>
                </w:rPr>
                <w:t>2)</w:t>
              </w:r>
            </w:ins>
          </w:p>
        </w:tc>
        <w:tc>
          <w:tcPr>
            <w:tcW w:w="1235" w:type="dxa"/>
          </w:tcPr>
          <w:p w14:paraId="29CECF81" w14:textId="77777777" w:rsidR="00AA5B3B" w:rsidRDefault="00AA5B3B" w:rsidP="007C60F2">
            <w:pPr>
              <w:pStyle w:val="TAC"/>
              <w:jc w:val="left"/>
            </w:pPr>
            <w:r>
              <w:t>ListUE_5G</w:t>
            </w:r>
          </w:p>
        </w:tc>
      </w:tr>
      <w:tr w:rsidR="00AA5B3B" w14:paraId="2D153E7C" w14:textId="77777777" w:rsidTr="007C60F2">
        <w:trPr>
          <w:jc w:val="center"/>
        </w:trPr>
        <w:tc>
          <w:tcPr>
            <w:tcW w:w="1661" w:type="dxa"/>
            <w:shd w:val="clear" w:color="auto" w:fill="auto"/>
          </w:tcPr>
          <w:p w14:paraId="2E369B34" w14:textId="77777777" w:rsidR="00AA5B3B" w:rsidRDefault="00AA5B3B" w:rsidP="007C60F2">
            <w:pPr>
              <w:pStyle w:val="TAL"/>
              <w:rPr>
                <w:lang w:eastAsia="zh-CN"/>
              </w:rPr>
            </w:pPr>
            <w:proofErr w:type="spellStart"/>
            <w:r>
              <w:t>usageThreshold</w:t>
            </w:r>
            <w:proofErr w:type="spellEnd"/>
          </w:p>
        </w:tc>
        <w:tc>
          <w:tcPr>
            <w:tcW w:w="1842" w:type="dxa"/>
            <w:shd w:val="clear" w:color="auto" w:fill="auto"/>
          </w:tcPr>
          <w:p w14:paraId="7FECEF88" w14:textId="77777777" w:rsidR="00AA5B3B" w:rsidRDefault="00AA5B3B" w:rsidP="007C60F2">
            <w:pPr>
              <w:pStyle w:val="TAL"/>
              <w:rPr>
                <w:lang w:eastAsia="zh-CN"/>
              </w:rPr>
            </w:pPr>
            <w:proofErr w:type="spellStart"/>
            <w:r>
              <w:t>UsageThreshold</w:t>
            </w:r>
            <w:proofErr w:type="spellEnd"/>
          </w:p>
        </w:tc>
        <w:tc>
          <w:tcPr>
            <w:tcW w:w="1134" w:type="dxa"/>
          </w:tcPr>
          <w:p w14:paraId="3FAE25D9" w14:textId="77777777" w:rsidR="00AA5B3B" w:rsidRDefault="00AA5B3B" w:rsidP="007C60F2">
            <w:pPr>
              <w:pStyle w:val="TAC"/>
              <w:jc w:val="left"/>
              <w:rPr>
                <w:lang w:eastAsia="zh-CN"/>
              </w:rPr>
            </w:pPr>
            <w:r>
              <w:rPr>
                <w:rFonts w:hint="eastAsia"/>
                <w:lang w:eastAsia="zh-CN"/>
              </w:rPr>
              <w:t>0..1</w:t>
            </w:r>
          </w:p>
        </w:tc>
        <w:tc>
          <w:tcPr>
            <w:tcW w:w="3687" w:type="dxa"/>
          </w:tcPr>
          <w:p w14:paraId="16EECFF9" w14:textId="77777777" w:rsidR="00AA5B3B" w:rsidRDefault="00AA5B3B" w:rsidP="007C60F2">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62AD4AA3" w14:textId="77777777" w:rsidR="00AA5B3B" w:rsidRDefault="00AA5B3B" w:rsidP="007C60F2">
            <w:pPr>
              <w:pStyle w:val="TAC"/>
              <w:jc w:val="left"/>
              <w:rPr>
                <w:rFonts w:eastAsia="Times New Roman"/>
              </w:rPr>
            </w:pPr>
          </w:p>
        </w:tc>
      </w:tr>
      <w:tr w:rsidR="00AA5B3B" w14:paraId="1E43CA71" w14:textId="77777777" w:rsidTr="007C60F2">
        <w:trPr>
          <w:jc w:val="center"/>
        </w:trPr>
        <w:tc>
          <w:tcPr>
            <w:tcW w:w="1661" w:type="dxa"/>
            <w:shd w:val="clear" w:color="auto" w:fill="auto"/>
          </w:tcPr>
          <w:p w14:paraId="230AEAC6" w14:textId="77777777" w:rsidR="00AA5B3B" w:rsidRDefault="00AA5B3B" w:rsidP="007C60F2">
            <w:pPr>
              <w:pStyle w:val="TAL"/>
              <w:rPr>
                <w:lang w:eastAsia="zh-CN"/>
              </w:rPr>
            </w:pPr>
            <w:proofErr w:type="spellStart"/>
            <w:r>
              <w:rPr>
                <w:rFonts w:hint="eastAsia"/>
                <w:lang w:eastAsia="zh-CN"/>
              </w:rPr>
              <w:t>sponsor</w:t>
            </w:r>
            <w:r>
              <w:rPr>
                <w:lang w:eastAsia="zh-CN"/>
              </w:rPr>
              <w:t>Info</w:t>
            </w:r>
            <w:proofErr w:type="spellEnd"/>
          </w:p>
        </w:tc>
        <w:tc>
          <w:tcPr>
            <w:tcW w:w="1842" w:type="dxa"/>
            <w:shd w:val="clear" w:color="auto" w:fill="auto"/>
          </w:tcPr>
          <w:p w14:paraId="74DD6B98" w14:textId="77777777" w:rsidR="00AA5B3B" w:rsidRDefault="00AA5B3B" w:rsidP="007C60F2">
            <w:pPr>
              <w:pStyle w:val="TAL"/>
            </w:pPr>
            <w:proofErr w:type="spellStart"/>
            <w:r>
              <w:t>SponsorInformation</w:t>
            </w:r>
            <w:proofErr w:type="spellEnd"/>
          </w:p>
        </w:tc>
        <w:tc>
          <w:tcPr>
            <w:tcW w:w="1134" w:type="dxa"/>
          </w:tcPr>
          <w:p w14:paraId="6D7592DD" w14:textId="77777777" w:rsidR="00AA5B3B" w:rsidRDefault="00AA5B3B" w:rsidP="007C60F2">
            <w:pPr>
              <w:pStyle w:val="TAC"/>
              <w:jc w:val="left"/>
              <w:rPr>
                <w:lang w:eastAsia="zh-CN"/>
              </w:rPr>
            </w:pPr>
            <w:r>
              <w:rPr>
                <w:rFonts w:hint="eastAsia"/>
                <w:lang w:eastAsia="zh-CN"/>
              </w:rPr>
              <w:t>0..1</w:t>
            </w:r>
          </w:p>
        </w:tc>
        <w:tc>
          <w:tcPr>
            <w:tcW w:w="3687" w:type="dxa"/>
          </w:tcPr>
          <w:p w14:paraId="529010CF" w14:textId="77777777" w:rsidR="00AA5B3B" w:rsidRDefault="00AA5B3B" w:rsidP="007C60F2">
            <w:pPr>
              <w:pStyle w:val="TAL"/>
              <w:rPr>
                <w:rFonts w:eastAsia="Times New Roman" w:cs="Arial"/>
                <w:szCs w:val="18"/>
              </w:rPr>
            </w:pPr>
            <w:r>
              <w:t>Indicates a sponsor information</w:t>
            </w:r>
          </w:p>
        </w:tc>
        <w:tc>
          <w:tcPr>
            <w:tcW w:w="1235" w:type="dxa"/>
          </w:tcPr>
          <w:p w14:paraId="7BE1BE05" w14:textId="77777777" w:rsidR="00AA5B3B" w:rsidRDefault="00AA5B3B" w:rsidP="007C60F2">
            <w:pPr>
              <w:pStyle w:val="TAC"/>
              <w:jc w:val="left"/>
              <w:rPr>
                <w:rFonts w:eastAsia="Times New Roman"/>
              </w:rPr>
            </w:pPr>
          </w:p>
        </w:tc>
      </w:tr>
      <w:tr w:rsidR="00AA5B3B" w14:paraId="7C833DA8" w14:textId="77777777" w:rsidTr="007C60F2">
        <w:trPr>
          <w:jc w:val="center"/>
        </w:trPr>
        <w:tc>
          <w:tcPr>
            <w:tcW w:w="1661" w:type="dxa"/>
            <w:shd w:val="clear" w:color="auto" w:fill="auto"/>
          </w:tcPr>
          <w:p w14:paraId="29BA1802" w14:textId="77777777" w:rsidR="00AA5B3B" w:rsidRDefault="00AA5B3B" w:rsidP="007C60F2">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6337DF17" w14:textId="77777777" w:rsidR="00AA5B3B" w:rsidRDefault="00AA5B3B" w:rsidP="007C60F2">
            <w:pPr>
              <w:pStyle w:val="TAL"/>
            </w:pPr>
            <w:proofErr w:type="spellStart"/>
            <w:r>
              <w:t>QosMonitoringInformation</w:t>
            </w:r>
            <w:proofErr w:type="spellEnd"/>
          </w:p>
        </w:tc>
        <w:tc>
          <w:tcPr>
            <w:tcW w:w="1134" w:type="dxa"/>
          </w:tcPr>
          <w:p w14:paraId="71765171" w14:textId="77777777" w:rsidR="00AA5B3B" w:rsidRDefault="00AA5B3B" w:rsidP="007C60F2">
            <w:pPr>
              <w:pStyle w:val="TAC"/>
              <w:jc w:val="left"/>
              <w:rPr>
                <w:lang w:eastAsia="zh-CN"/>
              </w:rPr>
            </w:pPr>
            <w:r>
              <w:t>0..1</w:t>
            </w:r>
          </w:p>
        </w:tc>
        <w:tc>
          <w:tcPr>
            <w:tcW w:w="3687" w:type="dxa"/>
          </w:tcPr>
          <w:p w14:paraId="631F3EF4" w14:textId="77777777" w:rsidR="00AA5B3B" w:rsidRDefault="00AA5B3B" w:rsidP="007C60F2">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40BF0DDA" w14:textId="77777777" w:rsidR="00AA5B3B" w:rsidRDefault="00AA5B3B" w:rsidP="007C60F2">
            <w:pPr>
              <w:pStyle w:val="TAC"/>
              <w:jc w:val="left"/>
              <w:rPr>
                <w:rFonts w:eastAsia="Times New Roman"/>
              </w:rPr>
            </w:pPr>
            <w:r>
              <w:rPr>
                <w:rFonts w:cs="Arial"/>
                <w:szCs w:val="18"/>
              </w:rPr>
              <w:t>QoSMonitoring_5G</w:t>
            </w:r>
          </w:p>
        </w:tc>
      </w:tr>
      <w:tr w:rsidR="00AA5B3B" w14:paraId="4A320DFD" w14:textId="77777777" w:rsidTr="007C60F2">
        <w:trPr>
          <w:jc w:val="center"/>
        </w:trPr>
        <w:tc>
          <w:tcPr>
            <w:tcW w:w="1661" w:type="dxa"/>
            <w:shd w:val="clear" w:color="auto" w:fill="auto"/>
          </w:tcPr>
          <w:p w14:paraId="51E15196" w14:textId="77777777" w:rsidR="00AA5B3B" w:rsidRDefault="00AA5B3B" w:rsidP="007C60F2">
            <w:pPr>
              <w:pStyle w:val="TAL"/>
              <w:rPr>
                <w:lang w:eastAsia="zh-CN"/>
              </w:rPr>
            </w:pPr>
            <w:proofErr w:type="spellStart"/>
            <w:r>
              <w:rPr>
                <w:lang w:eastAsia="zh-CN"/>
              </w:rPr>
              <w:t>directNotifInd</w:t>
            </w:r>
            <w:proofErr w:type="spellEnd"/>
          </w:p>
        </w:tc>
        <w:tc>
          <w:tcPr>
            <w:tcW w:w="1842" w:type="dxa"/>
            <w:shd w:val="clear" w:color="auto" w:fill="auto"/>
          </w:tcPr>
          <w:p w14:paraId="4C03D590" w14:textId="77777777" w:rsidR="00AA5B3B" w:rsidRDefault="00AA5B3B" w:rsidP="007C60F2">
            <w:pPr>
              <w:pStyle w:val="TAL"/>
            </w:pPr>
            <w:proofErr w:type="spellStart"/>
            <w:r>
              <w:rPr>
                <w:rFonts w:hint="eastAsia"/>
                <w:lang w:eastAsia="zh-CN"/>
              </w:rPr>
              <w:t>b</w:t>
            </w:r>
            <w:r>
              <w:rPr>
                <w:lang w:eastAsia="zh-CN"/>
              </w:rPr>
              <w:t>oolean</w:t>
            </w:r>
            <w:proofErr w:type="spellEnd"/>
          </w:p>
        </w:tc>
        <w:tc>
          <w:tcPr>
            <w:tcW w:w="1134" w:type="dxa"/>
          </w:tcPr>
          <w:p w14:paraId="4A24C8A2" w14:textId="77777777" w:rsidR="00AA5B3B" w:rsidRDefault="00AA5B3B" w:rsidP="007C60F2">
            <w:pPr>
              <w:pStyle w:val="TAC"/>
              <w:jc w:val="left"/>
            </w:pPr>
            <w:r>
              <w:rPr>
                <w:rFonts w:hint="eastAsia"/>
                <w:lang w:eastAsia="zh-CN"/>
              </w:rPr>
              <w:t>0</w:t>
            </w:r>
            <w:r>
              <w:rPr>
                <w:lang w:eastAsia="zh-CN"/>
              </w:rPr>
              <w:t>..1</w:t>
            </w:r>
          </w:p>
        </w:tc>
        <w:tc>
          <w:tcPr>
            <w:tcW w:w="3687" w:type="dxa"/>
          </w:tcPr>
          <w:p w14:paraId="0031C818" w14:textId="77777777" w:rsidR="00AA5B3B" w:rsidRDefault="00AA5B3B" w:rsidP="007C60F2">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10D60103" w14:textId="77777777" w:rsidR="00AA5B3B" w:rsidRDefault="00AA5B3B" w:rsidP="007C60F2">
            <w:pPr>
              <w:pStyle w:val="TAL"/>
              <w:rPr>
                <w:lang w:eastAsia="zh-CN"/>
              </w:rPr>
            </w:pPr>
          </w:p>
          <w:p w14:paraId="7CF17DB8" w14:textId="77777777" w:rsidR="00AA5B3B" w:rsidRPr="00A97F36" w:rsidRDefault="00AA5B3B" w:rsidP="007C60F2">
            <w:pPr>
              <w:pStyle w:val="TAL"/>
            </w:pPr>
            <w:r w:rsidRPr="00A97F36">
              <w:rPr>
                <w:lang w:eastAsia="zh-CN"/>
              </w:rPr>
              <w:t>- true: the direct event notification is requested</w:t>
            </w:r>
            <w:r w:rsidRPr="00A97F36">
              <w:t>;</w:t>
            </w:r>
          </w:p>
          <w:p w14:paraId="5770FBCD" w14:textId="77777777" w:rsidR="00AA5B3B" w:rsidRDefault="00AA5B3B" w:rsidP="007C60F2">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2478D28C" w14:textId="77777777" w:rsidR="00AA5B3B" w:rsidRDefault="00AA5B3B" w:rsidP="007C60F2">
            <w:pPr>
              <w:pStyle w:val="TAC"/>
              <w:jc w:val="left"/>
              <w:rPr>
                <w:rFonts w:cs="Arial"/>
                <w:szCs w:val="18"/>
              </w:rPr>
            </w:pPr>
            <w:proofErr w:type="spellStart"/>
            <w:r>
              <w:t>ExposureToEAS</w:t>
            </w:r>
            <w:proofErr w:type="spellEnd"/>
          </w:p>
        </w:tc>
      </w:tr>
      <w:tr w:rsidR="00AA5B3B" w14:paraId="19EC4C41" w14:textId="77777777" w:rsidTr="007C60F2">
        <w:trPr>
          <w:jc w:val="center"/>
        </w:trPr>
        <w:tc>
          <w:tcPr>
            <w:tcW w:w="1661" w:type="dxa"/>
            <w:shd w:val="clear" w:color="auto" w:fill="auto"/>
          </w:tcPr>
          <w:p w14:paraId="7D4F8789" w14:textId="77777777" w:rsidR="00AA5B3B" w:rsidRDefault="00AA5B3B" w:rsidP="007C60F2">
            <w:pPr>
              <w:pStyle w:val="TAL"/>
              <w:rPr>
                <w:lang w:eastAsia="zh-CN"/>
              </w:rPr>
            </w:pPr>
            <w:proofErr w:type="spellStart"/>
            <w:r>
              <w:rPr>
                <w:lang w:eastAsia="zh-CN"/>
              </w:rPr>
              <w:t>tscQosReq</w:t>
            </w:r>
            <w:proofErr w:type="spellEnd"/>
          </w:p>
        </w:tc>
        <w:tc>
          <w:tcPr>
            <w:tcW w:w="1842" w:type="dxa"/>
            <w:shd w:val="clear" w:color="auto" w:fill="auto"/>
          </w:tcPr>
          <w:p w14:paraId="6F0F90CC" w14:textId="77777777" w:rsidR="00AA5B3B" w:rsidRDefault="00AA5B3B" w:rsidP="007C60F2">
            <w:pPr>
              <w:pStyle w:val="TAL"/>
              <w:rPr>
                <w:lang w:eastAsia="zh-CN"/>
              </w:rPr>
            </w:pPr>
            <w:proofErr w:type="spellStart"/>
            <w:r>
              <w:rPr>
                <w:lang w:eastAsia="zh-CN"/>
              </w:rPr>
              <w:t>TscQosRequirement</w:t>
            </w:r>
            <w:proofErr w:type="spellEnd"/>
          </w:p>
        </w:tc>
        <w:tc>
          <w:tcPr>
            <w:tcW w:w="1134" w:type="dxa"/>
          </w:tcPr>
          <w:p w14:paraId="4332D008" w14:textId="77777777" w:rsidR="00AA5B3B" w:rsidRDefault="00AA5B3B" w:rsidP="007C60F2">
            <w:pPr>
              <w:pStyle w:val="TAC"/>
              <w:jc w:val="left"/>
              <w:rPr>
                <w:lang w:eastAsia="zh-CN"/>
              </w:rPr>
            </w:pPr>
            <w:r>
              <w:rPr>
                <w:rFonts w:hint="eastAsia"/>
                <w:lang w:eastAsia="zh-CN"/>
              </w:rPr>
              <w:t>0</w:t>
            </w:r>
            <w:r>
              <w:rPr>
                <w:lang w:eastAsia="zh-CN"/>
              </w:rPr>
              <w:t>..1</w:t>
            </w:r>
          </w:p>
        </w:tc>
        <w:tc>
          <w:tcPr>
            <w:tcW w:w="3687" w:type="dxa"/>
          </w:tcPr>
          <w:p w14:paraId="0F63885E" w14:textId="77777777" w:rsidR="00AA5B3B" w:rsidRDefault="00AA5B3B" w:rsidP="007C60F2">
            <w:pPr>
              <w:pStyle w:val="TAL"/>
              <w:rPr>
                <w:lang w:eastAsia="zh-CN"/>
              </w:rPr>
            </w:pPr>
            <w:r>
              <w:rPr>
                <w:lang w:eastAsia="zh-CN"/>
              </w:rPr>
              <w:t>Contains the QoS requirements for time sensitive communication. (NOTE 5)</w:t>
            </w:r>
          </w:p>
        </w:tc>
        <w:tc>
          <w:tcPr>
            <w:tcW w:w="1235" w:type="dxa"/>
          </w:tcPr>
          <w:p w14:paraId="7873403B" w14:textId="77777777" w:rsidR="00AA5B3B" w:rsidRDefault="00AA5B3B" w:rsidP="007C60F2">
            <w:pPr>
              <w:pStyle w:val="TAC"/>
              <w:jc w:val="left"/>
              <w:rPr>
                <w:rFonts w:cs="Arial"/>
                <w:szCs w:val="18"/>
                <w:lang w:eastAsia="zh-CN"/>
              </w:rPr>
            </w:pPr>
            <w:r>
              <w:rPr>
                <w:rFonts w:cs="Arial" w:hint="eastAsia"/>
                <w:szCs w:val="18"/>
                <w:lang w:eastAsia="zh-CN"/>
              </w:rPr>
              <w:t>T</w:t>
            </w:r>
            <w:r>
              <w:rPr>
                <w:rFonts w:cs="Arial"/>
                <w:szCs w:val="18"/>
                <w:lang w:eastAsia="zh-CN"/>
              </w:rPr>
              <w:t>SC_5G</w:t>
            </w:r>
          </w:p>
          <w:p w14:paraId="78741F93" w14:textId="77777777" w:rsidR="00AA5B3B" w:rsidRDefault="00AA5B3B" w:rsidP="007C60F2">
            <w:pPr>
              <w:pStyle w:val="TAC"/>
              <w:jc w:val="left"/>
            </w:pPr>
            <w:r>
              <w:rPr>
                <w:rFonts w:cs="Arial"/>
                <w:szCs w:val="18"/>
              </w:rPr>
              <w:t>XRM_5G</w:t>
            </w:r>
          </w:p>
        </w:tc>
      </w:tr>
      <w:tr w:rsidR="00AA5B3B" w14:paraId="533A07B0" w14:textId="77777777" w:rsidTr="007C60F2">
        <w:trPr>
          <w:jc w:val="center"/>
        </w:trPr>
        <w:tc>
          <w:tcPr>
            <w:tcW w:w="1661" w:type="dxa"/>
            <w:shd w:val="clear" w:color="auto" w:fill="auto"/>
          </w:tcPr>
          <w:p w14:paraId="19362B36" w14:textId="77777777" w:rsidR="00AA5B3B" w:rsidRDefault="00AA5B3B" w:rsidP="007C60F2">
            <w:pPr>
              <w:pStyle w:val="TAL"/>
              <w:rPr>
                <w:lang w:eastAsia="zh-CN"/>
              </w:rPr>
            </w:pPr>
            <w:proofErr w:type="spellStart"/>
            <w:r>
              <w:t>requestTestNotification</w:t>
            </w:r>
            <w:proofErr w:type="spellEnd"/>
          </w:p>
        </w:tc>
        <w:tc>
          <w:tcPr>
            <w:tcW w:w="1842" w:type="dxa"/>
            <w:shd w:val="clear" w:color="auto" w:fill="auto"/>
          </w:tcPr>
          <w:p w14:paraId="4E24890A" w14:textId="77777777" w:rsidR="00AA5B3B" w:rsidRDefault="00AA5B3B" w:rsidP="007C60F2">
            <w:pPr>
              <w:pStyle w:val="TAL"/>
            </w:pPr>
            <w:proofErr w:type="spellStart"/>
            <w:r>
              <w:t>boolean</w:t>
            </w:r>
            <w:proofErr w:type="spellEnd"/>
          </w:p>
        </w:tc>
        <w:tc>
          <w:tcPr>
            <w:tcW w:w="1134" w:type="dxa"/>
          </w:tcPr>
          <w:p w14:paraId="6AAA16FA" w14:textId="77777777" w:rsidR="00AA5B3B" w:rsidRDefault="00AA5B3B" w:rsidP="007C60F2">
            <w:pPr>
              <w:pStyle w:val="TAC"/>
              <w:jc w:val="left"/>
              <w:rPr>
                <w:lang w:eastAsia="zh-CN"/>
              </w:rPr>
            </w:pPr>
            <w:r>
              <w:t>0..1</w:t>
            </w:r>
          </w:p>
        </w:tc>
        <w:tc>
          <w:tcPr>
            <w:tcW w:w="3687" w:type="dxa"/>
          </w:tcPr>
          <w:p w14:paraId="1A406690" w14:textId="77777777" w:rsidR="00AA5B3B" w:rsidRDefault="00AA5B3B" w:rsidP="007C60F2">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33AB71D0" w14:textId="77777777" w:rsidR="00AA5B3B" w:rsidRDefault="00AA5B3B" w:rsidP="007C60F2">
            <w:pPr>
              <w:pStyle w:val="TAC"/>
              <w:jc w:val="left"/>
              <w:rPr>
                <w:rFonts w:eastAsia="Times New Roman"/>
              </w:rPr>
            </w:pPr>
            <w:proofErr w:type="spellStart"/>
            <w:r>
              <w:t>Notification_test_event</w:t>
            </w:r>
            <w:proofErr w:type="spellEnd"/>
          </w:p>
        </w:tc>
      </w:tr>
      <w:tr w:rsidR="00AA5B3B" w14:paraId="64FC8E5D" w14:textId="77777777" w:rsidTr="007C60F2">
        <w:trPr>
          <w:jc w:val="center"/>
        </w:trPr>
        <w:tc>
          <w:tcPr>
            <w:tcW w:w="1661" w:type="dxa"/>
            <w:shd w:val="clear" w:color="auto" w:fill="auto"/>
          </w:tcPr>
          <w:p w14:paraId="7445BD95" w14:textId="77777777" w:rsidR="00AA5B3B" w:rsidRDefault="00AA5B3B" w:rsidP="007C60F2">
            <w:pPr>
              <w:pStyle w:val="TAL"/>
              <w:rPr>
                <w:lang w:eastAsia="zh-CN"/>
              </w:rPr>
            </w:pPr>
            <w:proofErr w:type="spellStart"/>
            <w:r>
              <w:rPr>
                <w:lang w:eastAsia="zh-CN"/>
              </w:rPr>
              <w:t>websockNotifConfig</w:t>
            </w:r>
            <w:proofErr w:type="spellEnd"/>
          </w:p>
        </w:tc>
        <w:tc>
          <w:tcPr>
            <w:tcW w:w="1842" w:type="dxa"/>
            <w:shd w:val="clear" w:color="auto" w:fill="auto"/>
          </w:tcPr>
          <w:p w14:paraId="3286E462" w14:textId="77777777" w:rsidR="00AA5B3B" w:rsidRDefault="00AA5B3B" w:rsidP="007C60F2">
            <w:pPr>
              <w:pStyle w:val="TAL"/>
            </w:pPr>
            <w:proofErr w:type="spellStart"/>
            <w:r>
              <w:rPr>
                <w:lang w:eastAsia="zh-CN"/>
              </w:rPr>
              <w:t>WebsockNotifConfig</w:t>
            </w:r>
            <w:proofErr w:type="spellEnd"/>
          </w:p>
        </w:tc>
        <w:tc>
          <w:tcPr>
            <w:tcW w:w="1134" w:type="dxa"/>
          </w:tcPr>
          <w:p w14:paraId="7BF442C3" w14:textId="77777777" w:rsidR="00AA5B3B" w:rsidRDefault="00AA5B3B" w:rsidP="007C60F2">
            <w:pPr>
              <w:pStyle w:val="TAC"/>
              <w:jc w:val="left"/>
              <w:rPr>
                <w:lang w:eastAsia="zh-CN"/>
              </w:rPr>
            </w:pPr>
            <w:r>
              <w:rPr>
                <w:lang w:eastAsia="zh-CN"/>
              </w:rPr>
              <w:t>0..1</w:t>
            </w:r>
          </w:p>
        </w:tc>
        <w:tc>
          <w:tcPr>
            <w:tcW w:w="3687" w:type="dxa"/>
          </w:tcPr>
          <w:p w14:paraId="64B237C3" w14:textId="77777777" w:rsidR="00AA5B3B" w:rsidRDefault="00AA5B3B" w:rsidP="007C60F2">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241216AC" w14:textId="77777777" w:rsidR="00AA5B3B" w:rsidRDefault="00AA5B3B" w:rsidP="007C60F2">
            <w:pPr>
              <w:pStyle w:val="TAC"/>
              <w:jc w:val="left"/>
              <w:rPr>
                <w:rFonts w:eastAsia="Times New Roman"/>
              </w:rPr>
            </w:pPr>
            <w:proofErr w:type="spellStart"/>
            <w:r>
              <w:rPr>
                <w:lang w:eastAsia="zh-CN"/>
              </w:rPr>
              <w:t>Notification_websocket</w:t>
            </w:r>
            <w:proofErr w:type="spellEnd"/>
          </w:p>
        </w:tc>
      </w:tr>
      <w:tr w:rsidR="00AA5B3B" w14:paraId="45FD0D87" w14:textId="77777777" w:rsidTr="007C60F2">
        <w:trPr>
          <w:jc w:val="center"/>
        </w:trPr>
        <w:tc>
          <w:tcPr>
            <w:tcW w:w="1661" w:type="dxa"/>
            <w:shd w:val="clear" w:color="auto" w:fill="auto"/>
          </w:tcPr>
          <w:p w14:paraId="47EE635F" w14:textId="77777777" w:rsidR="00AA5B3B" w:rsidRDefault="00AA5B3B" w:rsidP="007C60F2">
            <w:pPr>
              <w:pStyle w:val="TAL"/>
              <w:rPr>
                <w:lang w:eastAsia="zh-CN"/>
              </w:rPr>
            </w:pPr>
            <w:r>
              <w:t>events</w:t>
            </w:r>
          </w:p>
        </w:tc>
        <w:tc>
          <w:tcPr>
            <w:tcW w:w="1842" w:type="dxa"/>
            <w:shd w:val="clear" w:color="auto" w:fill="auto"/>
          </w:tcPr>
          <w:p w14:paraId="1F670855" w14:textId="77777777" w:rsidR="00AA5B3B" w:rsidRDefault="00AA5B3B" w:rsidP="007C60F2">
            <w:pPr>
              <w:pStyle w:val="TAL"/>
              <w:rPr>
                <w:lang w:eastAsia="zh-CN"/>
              </w:rPr>
            </w:pPr>
            <w:r>
              <w:t>array(</w:t>
            </w:r>
            <w:proofErr w:type="spellStart"/>
            <w:r w:rsidRPr="00EF2605">
              <w:t>UserPlaneEvent</w:t>
            </w:r>
            <w:proofErr w:type="spellEnd"/>
            <w:r>
              <w:t>)</w:t>
            </w:r>
          </w:p>
        </w:tc>
        <w:tc>
          <w:tcPr>
            <w:tcW w:w="1134" w:type="dxa"/>
          </w:tcPr>
          <w:p w14:paraId="4EB77008" w14:textId="77777777" w:rsidR="00AA5B3B" w:rsidRDefault="00AA5B3B" w:rsidP="007C60F2">
            <w:pPr>
              <w:pStyle w:val="TAC"/>
              <w:jc w:val="left"/>
              <w:rPr>
                <w:lang w:eastAsia="zh-CN"/>
              </w:rPr>
            </w:pPr>
            <w:r>
              <w:t>0..N</w:t>
            </w:r>
          </w:p>
        </w:tc>
        <w:tc>
          <w:tcPr>
            <w:tcW w:w="3687" w:type="dxa"/>
          </w:tcPr>
          <w:p w14:paraId="6E51C3DC" w14:textId="77777777" w:rsidR="00AA5B3B" w:rsidRDefault="00AA5B3B" w:rsidP="007C60F2">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51D3D0C6" w14:textId="77777777" w:rsidR="00AA5B3B" w:rsidRDefault="00AA5B3B" w:rsidP="007C60F2">
            <w:pPr>
              <w:pStyle w:val="TAC"/>
              <w:jc w:val="left"/>
              <w:rPr>
                <w:lang w:eastAsia="zh-CN"/>
              </w:rPr>
            </w:pPr>
            <w:proofErr w:type="spellStart"/>
            <w:r>
              <w:rPr>
                <w:rFonts w:cs="Arial"/>
                <w:szCs w:val="18"/>
              </w:rPr>
              <w:t>enNB</w:t>
            </w:r>
            <w:proofErr w:type="spellEnd"/>
          </w:p>
        </w:tc>
      </w:tr>
      <w:tr w:rsidR="00AA5B3B" w14:paraId="0BA8A77F" w14:textId="77777777" w:rsidTr="007C60F2">
        <w:trPr>
          <w:jc w:val="center"/>
        </w:trPr>
        <w:tc>
          <w:tcPr>
            <w:tcW w:w="1661" w:type="dxa"/>
            <w:shd w:val="clear" w:color="auto" w:fill="auto"/>
          </w:tcPr>
          <w:p w14:paraId="17FCC678" w14:textId="77777777" w:rsidR="00AA5B3B" w:rsidRDefault="00AA5B3B" w:rsidP="007C60F2">
            <w:pPr>
              <w:pStyle w:val="TAL"/>
            </w:pPr>
            <w:proofErr w:type="spellStart"/>
            <w:r>
              <w:t>multiModalId</w:t>
            </w:r>
            <w:proofErr w:type="spellEnd"/>
          </w:p>
        </w:tc>
        <w:tc>
          <w:tcPr>
            <w:tcW w:w="1842" w:type="dxa"/>
            <w:shd w:val="clear" w:color="auto" w:fill="auto"/>
          </w:tcPr>
          <w:p w14:paraId="57569593" w14:textId="77777777" w:rsidR="00AA5B3B" w:rsidRDefault="00AA5B3B" w:rsidP="007C60F2">
            <w:pPr>
              <w:pStyle w:val="TAL"/>
            </w:pPr>
            <w:proofErr w:type="spellStart"/>
            <w:r>
              <w:t>MultiModalId</w:t>
            </w:r>
            <w:proofErr w:type="spellEnd"/>
          </w:p>
        </w:tc>
        <w:tc>
          <w:tcPr>
            <w:tcW w:w="1134" w:type="dxa"/>
          </w:tcPr>
          <w:p w14:paraId="2FB51A25" w14:textId="77777777" w:rsidR="00AA5B3B" w:rsidRDefault="00AA5B3B" w:rsidP="007C60F2">
            <w:pPr>
              <w:pStyle w:val="TAC"/>
              <w:jc w:val="left"/>
            </w:pPr>
            <w:r>
              <w:t>0..1</w:t>
            </w:r>
          </w:p>
        </w:tc>
        <w:tc>
          <w:tcPr>
            <w:tcW w:w="3687" w:type="dxa"/>
          </w:tcPr>
          <w:p w14:paraId="51B8CCF1" w14:textId="77777777" w:rsidR="00AA5B3B" w:rsidRDefault="00AA5B3B" w:rsidP="007C60F2">
            <w:pPr>
              <w:pStyle w:val="TAL"/>
              <w:rPr>
                <w:rFonts w:cs="Arial"/>
                <w:szCs w:val="18"/>
              </w:rPr>
            </w:pPr>
            <w:r>
              <w:t>Multi-modal Service Identifier, as defined in 3GPP TS 29.514 [52].</w:t>
            </w:r>
          </w:p>
        </w:tc>
        <w:tc>
          <w:tcPr>
            <w:tcW w:w="1235" w:type="dxa"/>
          </w:tcPr>
          <w:p w14:paraId="399B08AD" w14:textId="77777777" w:rsidR="00AA5B3B" w:rsidRDefault="00AA5B3B" w:rsidP="007C60F2">
            <w:pPr>
              <w:pStyle w:val="TAC"/>
              <w:jc w:val="left"/>
              <w:rPr>
                <w:rFonts w:cs="Arial"/>
                <w:szCs w:val="18"/>
              </w:rPr>
            </w:pPr>
            <w:r>
              <w:rPr>
                <w:rFonts w:cs="Arial"/>
                <w:szCs w:val="18"/>
              </w:rPr>
              <w:t>XRM_5G</w:t>
            </w:r>
          </w:p>
        </w:tc>
      </w:tr>
      <w:tr w:rsidR="00AA5B3B" w14:paraId="36E3089B" w14:textId="77777777" w:rsidTr="007C60F2">
        <w:trPr>
          <w:jc w:val="center"/>
        </w:trPr>
        <w:tc>
          <w:tcPr>
            <w:tcW w:w="1661" w:type="dxa"/>
            <w:shd w:val="clear" w:color="auto" w:fill="auto"/>
          </w:tcPr>
          <w:p w14:paraId="602E7406" w14:textId="77777777" w:rsidR="00AA5B3B" w:rsidRDefault="00AA5B3B" w:rsidP="007C60F2">
            <w:pPr>
              <w:pStyle w:val="TAL"/>
            </w:pPr>
            <w:proofErr w:type="spellStart"/>
            <w:r>
              <w:t>multiModDatFlows</w:t>
            </w:r>
            <w:proofErr w:type="spellEnd"/>
          </w:p>
        </w:tc>
        <w:tc>
          <w:tcPr>
            <w:tcW w:w="1842" w:type="dxa"/>
            <w:shd w:val="clear" w:color="auto" w:fill="auto"/>
          </w:tcPr>
          <w:p w14:paraId="7125EF8E" w14:textId="77777777" w:rsidR="00AA5B3B" w:rsidRDefault="00AA5B3B" w:rsidP="007C60F2">
            <w:pPr>
              <w:pStyle w:val="TAL"/>
            </w:pPr>
            <w:r w:rsidRPr="001F1BAB">
              <w:t>map(</w:t>
            </w:r>
            <w:proofErr w:type="spellStart"/>
            <w:r>
              <w:t>AsSession</w:t>
            </w:r>
            <w:r w:rsidRPr="001F1BAB">
              <w:t>MediaComponent</w:t>
            </w:r>
            <w:proofErr w:type="spellEnd"/>
            <w:r w:rsidRPr="001F1BAB">
              <w:t>)</w:t>
            </w:r>
          </w:p>
        </w:tc>
        <w:tc>
          <w:tcPr>
            <w:tcW w:w="1134" w:type="dxa"/>
          </w:tcPr>
          <w:p w14:paraId="57641192" w14:textId="77777777" w:rsidR="00AA5B3B" w:rsidRDefault="00AA5B3B" w:rsidP="007C60F2">
            <w:pPr>
              <w:pStyle w:val="TAC"/>
              <w:jc w:val="left"/>
            </w:pPr>
            <w:r>
              <w:t>0..N</w:t>
            </w:r>
          </w:p>
        </w:tc>
        <w:tc>
          <w:tcPr>
            <w:tcW w:w="3687" w:type="dxa"/>
          </w:tcPr>
          <w:p w14:paraId="3502F8F6" w14:textId="77777777" w:rsidR="00AA5B3B" w:rsidRDefault="00AA5B3B" w:rsidP="007C60F2">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4E15D6EC" w14:textId="77777777" w:rsidR="00AA5B3B" w:rsidRDefault="00AA5B3B" w:rsidP="007C60F2">
            <w:pPr>
              <w:pStyle w:val="TAC"/>
              <w:jc w:val="left"/>
              <w:rPr>
                <w:rFonts w:cs="Arial"/>
                <w:szCs w:val="18"/>
              </w:rPr>
            </w:pPr>
            <w:r>
              <w:rPr>
                <w:rFonts w:cs="Arial"/>
                <w:szCs w:val="18"/>
              </w:rPr>
              <w:t>XRM_5G</w:t>
            </w:r>
          </w:p>
        </w:tc>
      </w:tr>
      <w:tr w:rsidR="00AA5B3B" w14:paraId="2406EE9E" w14:textId="77777777" w:rsidTr="007C60F2">
        <w:trPr>
          <w:jc w:val="center"/>
        </w:trPr>
        <w:tc>
          <w:tcPr>
            <w:tcW w:w="1661" w:type="dxa"/>
            <w:shd w:val="clear" w:color="auto" w:fill="auto"/>
          </w:tcPr>
          <w:p w14:paraId="3ECDF93A" w14:textId="77777777" w:rsidR="00AA5B3B" w:rsidRDefault="00AA5B3B" w:rsidP="007C60F2">
            <w:pPr>
              <w:pStyle w:val="TAL"/>
            </w:pPr>
            <w:r>
              <w:t>l4sInfo</w:t>
            </w:r>
          </w:p>
        </w:tc>
        <w:tc>
          <w:tcPr>
            <w:tcW w:w="1842" w:type="dxa"/>
            <w:shd w:val="clear" w:color="auto" w:fill="auto"/>
          </w:tcPr>
          <w:p w14:paraId="7EDEF484" w14:textId="77777777" w:rsidR="00AA5B3B" w:rsidRPr="001F1BAB" w:rsidRDefault="00AA5B3B" w:rsidP="007C60F2">
            <w:pPr>
              <w:pStyle w:val="TAL"/>
            </w:pPr>
            <w:proofErr w:type="spellStart"/>
            <w:r>
              <w:t>UplinkDownlinkSupport</w:t>
            </w:r>
            <w:proofErr w:type="spellEnd"/>
          </w:p>
        </w:tc>
        <w:tc>
          <w:tcPr>
            <w:tcW w:w="1134" w:type="dxa"/>
          </w:tcPr>
          <w:p w14:paraId="4A5772F9" w14:textId="77777777" w:rsidR="00AA5B3B" w:rsidRDefault="00AA5B3B" w:rsidP="007C60F2">
            <w:pPr>
              <w:pStyle w:val="TAC"/>
              <w:jc w:val="left"/>
            </w:pPr>
            <w:r>
              <w:rPr>
                <w:lang w:eastAsia="zh-CN"/>
              </w:rPr>
              <w:t>0..1</w:t>
            </w:r>
          </w:p>
        </w:tc>
        <w:tc>
          <w:tcPr>
            <w:tcW w:w="3687" w:type="dxa"/>
          </w:tcPr>
          <w:p w14:paraId="17E2A096" w14:textId="77777777" w:rsidR="00AA5B3B" w:rsidRDefault="00AA5B3B" w:rsidP="007C60F2">
            <w:pPr>
              <w:pStyle w:val="TAL"/>
            </w:pPr>
            <w:r>
              <w:rPr>
                <w:rFonts w:cs="Arial"/>
                <w:szCs w:val="18"/>
              </w:rPr>
              <w:t>Provides L4S support information.</w:t>
            </w:r>
          </w:p>
        </w:tc>
        <w:tc>
          <w:tcPr>
            <w:tcW w:w="1235" w:type="dxa"/>
          </w:tcPr>
          <w:p w14:paraId="6C376412" w14:textId="77777777" w:rsidR="00AA5B3B" w:rsidRDefault="00AA5B3B" w:rsidP="007C60F2">
            <w:pPr>
              <w:pStyle w:val="TAC"/>
              <w:jc w:val="left"/>
              <w:rPr>
                <w:rFonts w:cs="Arial"/>
                <w:szCs w:val="18"/>
              </w:rPr>
            </w:pPr>
            <w:r>
              <w:rPr>
                <w:lang w:val="en-US"/>
              </w:rPr>
              <w:t>XRM_5G</w:t>
            </w:r>
          </w:p>
        </w:tc>
      </w:tr>
      <w:tr w:rsidR="00AA5B3B" w14:paraId="46FFA1F9" w14:textId="77777777" w:rsidTr="007C60F2">
        <w:trPr>
          <w:jc w:val="center"/>
        </w:trPr>
        <w:tc>
          <w:tcPr>
            <w:tcW w:w="1661" w:type="dxa"/>
            <w:shd w:val="clear" w:color="auto" w:fill="auto"/>
          </w:tcPr>
          <w:p w14:paraId="38FCE26A" w14:textId="77777777" w:rsidR="00AA5B3B" w:rsidRDefault="00AA5B3B" w:rsidP="007C60F2">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5886CD21" w14:textId="77777777" w:rsidR="00AA5B3B" w:rsidRDefault="00AA5B3B" w:rsidP="007C60F2">
            <w:pPr>
              <w:pStyle w:val="TAL"/>
            </w:pPr>
            <w:proofErr w:type="spellStart"/>
            <w:r>
              <w:rPr>
                <w:rFonts w:hint="eastAsia"/>
                <w:lang w:eastAsia="zh-CN"/>
              </w:rPr>
              <w:t>P</w:t>
            </w:r>
            <w:r>
              <w:rPr>
                <w:lang w:eastAsia="zh-CN"/>
              </w:rPr>
              <w:t>duSetQosPara</w:t>
            </w:r>
            <w:proofErr w:type="spellEnd"/>
          </w:p>
        </w:tc>
        <w:tc>
          <w:tcPr>
            <w:tcW w:w="1134" w:type="dxa"/>
          </w:tcPr>
          <w:p w14:paraId="467855E9" w14:textId="77777777" w:rsidR="00AA5B3B" w:rsidRDefault="00AA5B3B" w:rsidP="007C60F2">
            <w:pPr>
              <w:pStyle w:val="TAC"/>
              <w:jc w:val="left"/>
              <w:rPr>
                <w:lang w:eastAsia="zh-CN"/>
              </w:rPr>
            </w:pPr>
            <w:r>
              <w:t>0..1</w:t>
            </w:r>
          </w:p>
        </w:tc>
        <w:tc>
          <w:tcPr>
            <w:tcW w:w="3687" w:type="dxa"/>
          </w:tcPr>
          <w:p w14:paraId="1184AD34" w14:textId="77777777" w:rsidR="00AA5B3B" w:rsidRDefault="00AA5B3B" w:rsidP="007C60F2">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bookmarkStart w:id="10" w:name="_Hlk127797738"/>
            <w:r w:rsidRPr="000200AA">
              <w:rPr>
                <w:lang w:eastAsia="zh-CN"/>
              </w:rPr>
              <w:t>based QoS</w:t>
            </w:r>
            <w:r w:rsidRPr="00A67A12">
              <w:rPr>
                <w:lang w:val="en-US"/>
              </w:rPr>
              <w:t xml:space="preserve"> </w:t>
            </w:r>
            <w:r w:rsidRPr="00A67A12">
              <w:t>handling</w:t>
            </w:r>
            <w:bookmarkEnd w:id="10"/>
            <w:r>
              <w:t>.</w:t>
            </w:r>
          </w:p>
        </w:tc>
        <w:tc>
          <w:tcPr>
            <w:tcW w:w="1235" w:type="dxa"/>
          </w:tcPr>
          <w:p w14:paraId="29F56A66" w14:textId="77777777" w:rsidR="00AA5B3B" w:rsidRDefault="00AA5B3B" w:rsidP="007C60F2">
            <w:pPr>
              <w:pStyle w:val="TAC"/>
              <w:jc w:val="left"/>
              <w:rPr>
                <w:lang w:val="en-US"/>
              </w:rPr>
            </w:pPr>
            <w:r>
              <w:rPr>
                <w:rFonts w:cs="Arial"/>
                <w:szCs w:val="18"/>
              </w:rPr>
              <w:t>XRM_5G</w:t>
            </w:r>
          </w:p>
        </w:tc>
      </w:tr>
      <w:tr w:rsidR="00AA5B3B" w14:paraId="3793ECA9" w14:textId="77777777" w:rsidTr="007C60F2">
        <w:trPr>
          <w:jc w:val="center"/>
        </w:trPr>
        <w:tc>
          <w:tcPr>
            <w:tcW w:w="1661" w:type="dxa"/>
            <w:shd w:val="clear" w:color="auto" w:fill="auto"/>
          </w:tcPr>
          <w:p w14:paraId="57F59BE8" w14:textId="77777777" w:rsidR="00AA5B3B" w:rsidRDefault="00AA5B3B" w:rsidP="007C60F2">
            <w:pPr>
              <w:pStyle w:val="TAL"/>
              <w:rPr>
                <w:lang w:eastAsia="zh-CN"/>
              </w:rPr>
            </w:pPr>
            <w:proofErr w:type="spellStart"/>
            <w:r>
              <w:rPr>
                <w:rFonts w:hint="eastAsia"/>
                <w:lang w:eastAsia="zh-CN"/>
              </w:rPr>
              <w:t>r</w:t>
            </w:r>
            <w:r>
              <w:rPr>
                <w:lang w:eastAsia="zh-CN"/>
              </w:rPr>
              <w:t>TLatencyInd</w:t>
            </w:r>
            <w:proofErr w:type="spellEnd"/>
          </w:p>
        </w:tc>
        <w:tc>
          <w:tcPr>
            <w:tcW w:w="1842" w:type="dxa"/>
            <w:shd w:val="clear" w:color="auto" w:fill="auto"/>
          </w:tcPr>
          <w:p w14:paraId="046AF3F1" w14:textId="77777777" w:rsidR="00AA5B3B" w:rsidRDefault="00AA5B3B" w:rsidP="007C60F2">
            <w:pPr>
              <w:pStyle w:val="TAL"/>
              <w:rPr>
                <w:lang w:eastAsia="zh-CN"/>
              </w:rPr>
            </w:pPr>
            <w:proofErr w:type="spellStart"/>
            <w:r>
              <w:rPr>
                <w:rFonts w:hint="eastAsia"/>
                <w:lang w:eastAsia="zh-CN"/>
              </w:rPr>
              <w:t>b</w:t>
            </w:r>
            <w:r>
              <w:rPr>
                <w:lang w:eastAsia="zh-CN"/>
              </w:rPr>
              <w:t>oolean</w:t>
            </w:r>
            <w:proofErr w:type="spellEnd"/>
          </w:p>
        </w:tc>
        <w:tc>
          <w:tcPr>
            <w:tcW w:w="1134" w:type="dxa"/>
          </w:tcPr>
          <w:p w14:paraId="161D242B" w14:textId="77777777" w:rsidR="00AA5B3B" w:rsidRDefault="00AA5B3B" w:rsidP="007C60F2">
            <w:pPr>
              <w:pStyle w:val="TAC"/>
              <w:jc w:val="left"/>
            </w:pPr>
            <w:r>
              <w:t>0..1</w:t>
            </w:r>
          </w:p>
        </w:tc>
        <w:tc>
          <w:tcPr>
            <w:tcW w:w="3687" w:type="dxa"/>
          </w:tcPr>
          <w:p w14:paraId="77014143" w14:textId="77777777" w:rsidR="00AA5B3B" w:rsidRDefault="00AA5B3B" w:rsidP="007C60F2">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063197A9" w14:textId="77777777" w:rsidR="00AA5B3B" w:rsidRDefault="00AA5B3B" w:rsidP="007C60F2">
            <w:pPr>
              <w:pStyle w:val="TAC"/>
              <w:jc w:val="left"/>
              <w:rPr>
                <w:rFonts w:cs="Arial"/>
                <w:szCs w:val="18"/>
              </w:rPr>
            </w:pPr>
            <w:r>
              <w:t>XRM_5G</w:t>
            </w:r>
          </w:p>
        </w:tc>
      </w:tr>
      <w:tr w:rsidR="00AA5B3B" w14:paraId="09533D24" w14:textId="77777777" w:rsidTr="007C60F2">
        <w:trPr>
          <w:jc w:val="center"/>
        </w:trPr>
        <w:tc>
          <w:tcPr>
            <w:tcW w:w="1661" w:type="dxa"/>
            <w:shd w:val="clear" w:color="auto" w:fill="auto"/>
          </w:tcPr>
          <w:p w14:paraId="40EAE710" w14:textId="77777777" w:rsidR="00AA5B3B" w:rsidRDefault="00AA5B3B" w:rsidP="007C60F2">
            <w:pPr>
              <w:pStyle w:val="TAL"/>
              <w:rPr>
                <w:lang w:eastAsia="zh-CN"/>
              </w:rPr>
            </w:pPr>
            <w:proofErr w:type="spellStart"/>
            <w:r>
              <w:t>pduSetProtDesc</w:t>
            </w:r>
            <w:proofErr w:type="spellEnd"/>
          </w:p>
        </w:tc>
        <w:tc>
          <w:tcPr>
            <w:tcW w:w="1842" w:type="dxa"/>
            <w:shd w:val="clear" w:color="auto" w:fill="auto"/>
          </w:tcPr>
          <w:p w14:paraId="0EAF1839" w14:textId="77777777" w:rsidR="00AA5B3B" w:rsidRDefault="00AA5B3B" w:rsidP="007C60F2">
            <w:pPr>
              <w:pStyle w:val="TAL"/>
              <w:rPr>
                <w:lang w:eastAsia="zh-CN"/>
              </w:rPr>
            </w:pPr>
            <w:proofErr w:type="spellStart"/>
            <w:r>
              <w:t>ProtoDesc</w:t>
            </w:r>
            <w:proofErr w:type="spellEnd"/>
          </w:p>
        </w:tc>
        <w:tc>
          <w:tcPr>
            <w:tcW w:w="1134" w:type="dxa"/>
          </w:tcPr>
          <w:p w14:paraId="6E40FA27" w14:textId="77777777" w:rsidR="00AA5B3B" w:rsidRDefault="00AA5B3B" w:rsidP="007C60F2">
            <w:pPr>
              <w:pStyle w:val="TAC"/>
              <w:jc w:val="left"/>
            </w:pPr>
            <w:r>
              <w:t>0..1</w:t>
            </w:r>
          </w:p>
        </w:tc>
        <w:tc>
          <w:tcPr>
            <w:tcW w:w="3687" w:type="dxa"/>
          </w:tcPr>
          <w:p w14:paraId="4DC993E4" w14:textId="77777777" w:rsidR="00AA5B3B" w:rsidRPr="00FA2328" w:rsidRDefault="00AA5B3B" w:rsidP="007C60F2">
            <w:pPr>
              <w:pStyle w:val="TAL"/>
            </w:pPr>
            <w:r>
              <w:t>Protocol description for PDU Set identification in UPF</w:t>
            </w:r>
          </w:p>
        </w:tc>
        <w:tc>
          <w:tcPr>
            <w:tcW w:w="1235" w:type="dxa"/>
          </w:tcPr>
          <w:p w14:paraId="493B770E" w14:textId="77777777" w:rsidR="00AA5B3B" w:rsidRDefault="00AA5B3B" w:rsidP="007C60F2">
            <w:pPr>
              <w:pStyle w:val="TAC"/>
              <w:jc w:val="left"/>
            </w:pPr>
            <w:r>
              <w:rPr>
                <w:rFonts w:cs="Arial"/>
                <w:szCs w:val="18"/>
              </w:rPr>
              <w:t>XRM_5G</w:t>
            </w:r>
          </w:p>
        </w:tc>
      </w:tr>
      <w:tr w:rsidR="00AA5B3B" w14:paraId="7BD873BE" w14:textId="77777777" w:rsidTr="007C60F2">
        <w:trPr>
          <w:jc w:val="center"/>
        </w:trPr>
        <w:tc>
          <w:tcPr>
            <w:tcW w:w="1661" w:type="dxa"/>
            <w:shd w:val="clear" w:color="auto" w:fill="auto"/>
          </w:tcPr>
          <w:p w14:paraId="595D3484" w14:textId="77777777" w:rsidR="00AA5B3B" w:rsidRDefault="00AA5B3B" w:rsidP="007C60F2">
            <w:pPr>
              <w:pStyle w:val="TAL"/>
            </w:pPr>
            <w:proofErr w:type="spellStart"/>
            <w:r>
              <w:rPr>
                <w:lang w:eastAsia="zh-CN"/>
              </w:rPr>
              <w:t>periodInfo</w:t>
            </w:r>
            <w:proofErr w:type="spellEnd"/>
          </w:p>
        </w:tc>
        <w:tc>
          <w:tcPr>
            <w:tcW w:w="1842" w:type="dxa"/>
            <w:shd w:val="clear" w:color="auto" w:fill="auto"/>
          </w:tcPr>
          <w:p w14:paraId="67B48CC2" w14:textId="77777777" w:rsidR="00AA5B3B" w:rsidRDefault="00AA5B3B" w:rsidP="007C60F2">
            <w:pPr>
              <w:pStyle w:val="TAL"/>
            </w:pPr>
            <w:proofErr w:type="spellStart"/>
            <w:r w:rsidRPr="003E43E1">
              <w:t>Periodicity</w:t>
            </w:r>
            <w:r>
              <w:t>Info</w:t>
            </w:r>
            <w:proofErr w:type="spellEnd"/>
          </w:p>
        </w:tc>
        <w:tc>
          <w:tcPr>
            <w:tcW w:w="1134" w:type="dxa"/>
          </w:tcPr>
          <w:p w14:paraId="1488E265" w14:textId="77777777" w:rsidR="00AA5B3B" w:rsidRDefault="00AA5B3B" w:rsidP="007C60F2">
            <w:pPr>
              <w:pStyle w:val="TAC"/>
              <w:jc w:val="left"/>
            </w:pPr>
            <w:r>
              <w:t>0..1</w:t>
            </w:r>
          </w:p>
        </w:tc>
        <w:tc>
          <w:tcPr>
            <w:tcW w:w="3687" w:type="dxa"/>
          </w:tcPr>
          <w:p w14:paraId="6261F017" w14:textId="77777777" w:rsidR="00AA5B3B" w:rsidRDefault="00AA5B3B" w:rsidP="007C60F2">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6244936C" w14:textId="77777777" w:rsidR="00AA5B3B" w:rsidRDefault="00AA5B3B" w:rsidP="007C60F2">
            <w:pPr>
              <w:pStyle w:val="TAC"/>
              <w:jc w:val="left"/>
              <w:rPr>
                <w:rFonts w:cs="Arial"/>
                <w:szCs w:val="18"/>
              </w:rPr>
            </w:pPr>
            <w:r>
              <w:t>XRM_5G</w:t>
            </w:r>
          </w:p>
        </w:tc>
      </w:tr>
      <w:tr w:rsidR="00AA5B3B" w14:paraId="6F0ADCD1" w14:textId="77777777" w:rsidTr="007C60F2">
        <w:trPr>
          <w:jc w:val="center"/>
        </w:trPr>
        <w:tc>
          <w:tcPr>
            <w:tcW w:w="1661" w:type="dxa"/>
            <w:shd w:val="clear" w:color="auto" w:fill="auto"/>
          </w:tcPr>
          <w:p w14:paraId="39DD343D" w14:textId="77777777" w:rsidR="00AA5B3B" w:rsidRDefault="00AA5B3B" w:rsidP="007C60F2">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7629D782" w14:textId="77777777" w:rsidR="00AA5B3B" w:rsidRPr="003E43E1" w:rsidRDefault="00AA5B3B" w:rsidP="007C60F2">
            <w:pPr>
              <w:pStyle w:val="TAL"/>
            </w:pPr>
            <w:proofErr w:type="spellStart"/>
            <w:r>
              <w:t>QosMonitoringInformation</w:t>
            </w:r>
            <w:proofErr w:type="spellEnd"/>
          </w:p>
        </w:tc>
        <w:tc>
          <w:tcPr>
            <w:tcW w:w="1134" w:type="dxa"/>
          </w:tcPr>
          <w:p w14:paraId="3E3D7DC7" w14:textId="77777777" w:rsidR="00AA5B3B" w:rsidRDefault="00AA5B3B" w:rsidP="007C60F2">
            <w:pPr>
              <w:pStyle w:val="TAC"/>
              <w:jc w:val="left"/>
            </w:pPr>
            <w:r>
              <w:rPr>
                <w:rFonts w:hint="eastAsia"/>
                <w:lang w:eastAsia="zh-CN"/>
              </w:rPr>
              <w:t>0</w:t>
            </w:r>
            <w:r>
              <w:rPr>
                <w:lang w:val="en-US" w:eastAsia="zh-CN"/>
              </w:rPr>
              <w:t>..1</w:t>
            </w:r>
          </w:p>
        </w:tc>
        <w:tc>
          <w:tcPr>
            <w:tcW w:w="3687" w:type="dxa"/>
          </w:tcPr>
          <w:p w14:paraId="580F1654" w14:textId="77777777" w:rsidR="00AA5B3B" w:rsidRPr="00562C01" w:rsidRDefault="00AA5B3B" w:rsidP="007C60F2">
            <w:pPr>
              <w:pStyle w:val="TAL"/>
            </w:pPr>
            <w:r>
              <w:rPr>
                <w:lang w:eastAsia="zh-CN"/>
              </w:rPr>
              <w:t xml:space="preserve">Contains the Packet Delay Variation information for the subscribed </w:t>
            </w:r>
            <w:proofErr w:type="spellStart"/>
            <w:r>
              <w:rPr>
                <w:lang w:eastAsia="zh-CN"/>
              </w:rPr>
              <w:t>report.</w:t>
            </w:r>
            <w:r>
              <w:rPr>
                <w:rFonts w:cs="Arial"/>
                <w:szCs w:val="18"/>
              </w:rPr>
              <w:t>It</w:t>
            </w:r>
            <w:proofErr w:type="spellEnd"/>
            <w:r>
              <w:rPr>
                <w:rFonts w:cs="Arial"/>
                <w:szCs w:val="18"/>
              </w:rPr>
              <w:t xml:space="preserve"> shall be present when the event "</w:t>
            </w:r>
            <w:r>
              <w:t>PACK_DELAY_VAR</w:t>
            </w:r>
            <w:r>
              <w:rPr>
                <w:rFonts w:cs="Arial"/>
                <w:szCs w:val="18"/>
              </w:rPr>
              <w:t>" is subscribed.</w:t>
            </w:r>
            <w:r w:rsidDel="008C6F9A">
              <w:rPr>
                <w:lang w:eastAsia="zh-CN"/>
              </w:rPr>
              <w:t xml:space="preserve"> </w:t>
            </w:r>
          </w:p>
        </w:tc>
        <w:tc>
          <w:tcPr>
            <w:tcW w:w="1235" w:type="dxa"/>
          </w:tcPr>
          <w:p w14:paraId="55D888F4" w14:textId="77777777" w:rsidR="00AA5B3B" w:rsidRDefault="00AA5B3B" w:rsidP="007C60F2">
            <w:pPr>
              <w:pStyle w:val="TAC"/>
              <w:jc w:val="left"/>
            </w:pPr>
            <w:r>
              <w:rPr>
                <w:rFonts w:cs="Arial"/>
                <w:szCs w:val="18"/>
              </w:rPr>
              <w:t>XRM_5G</w:t>
            </w:r>
          </w:p>
        </w:tc>
      </w:tr>
      <w:tr w:rsidR="00AA5B3B" w14:paraId="05FEFB72" w14:textId="77777777" w:rsidTr="007C60F2">
        <w:trPr>
          <w:jc w:val="center"/>
        </w:trPr>
        <w:tc>
          <w:tcPr>
            <w:tcW w:w="1661" w:type="dxa"/>
            <w:shd w:val="clear" w:color="auto" w:fill="auto"/>
          </w:tcPr>
          <w:p w14:paraId="0EC63883" w14:textId="77777777" w:rsidR="00AA5B3B" w:rsidRDefault="00AA5B3B" w:rsidP="007C60F2">
            <w:pPr>
              <w:pStyle w:val="TAL"/>
              <w:rPr>
                <w:lang w:eastAsia="zh-CN"/>
              </w:rPr>
            </w:pPr>
            <w:proofErr w:type="spellStart"/>
            <w:r>
              <w:rPr>
                <w:lang w:eastAsia="zh-CN"/>
              </w:rPr>
              <w:t>qosDuration</w:t>
            </w:r>
            <w:proofErr w:type="spellEnd"/>
          </w:p>
        </w:tc>
        <w:tc>
          <w:tcPr>
            <w:tcW w:w="1842" w:type="dxa"/>
            <w:shd w:val="clear" w:color="auto" w:fill="auto"/>
          </w:tcPr>
          <w:p w14:paraId="6572B35C" w14:textId="77777777" w:rsidR="00AA5B3B" w:rsidRDefault="00AA5B3B" w:rsidP="007C60F2">
            <w:pPr>
              <w:pStyle w:val="TAL"/>
            </w:pPr>
            <w:proofErr w:type="spellStart"/>
            <w:r>
              <w:rPr>
                <w:rFonts w:hint="eastAsia"/>
                <w:lang w:eastAsia="zh-CN"/>
              </w:rPr>
              <w:t>Duration</w:t>
            </w:r>
            <w:r>
              <w:rPr>
                <w:lang w:eastAsia="zh-CN"/>
              </w:rPr>
              <w:t>Sec</w:t>
            </w:r>
            <w:proofErr w:type="spellEnd"/>
          </w:p>
        </w:tc>
        <w:tc>
          <w:tcPr>
            <w:tcW w:w="1134" w:type="dxa"/>
          </w:tcPr>
          <w:p w14:paraId="7C57ABFB" w14:textId="77777777" w:rsidR="00AA5B3B" w:rsidRDefault="00AA5B3B" w:rsidP="007C60F2">
            <w:pPr>
              <w:pStyle w:val="TAC"/>
              <w:jc w:val="left"/>
              <w:rPr>
                <w:lang w:eastAsia="zh-CN"/>
              </w:rPr>
            </w:pPr>
            <w:r>
              <w:rPr>
                <w:lang w:eastAsia="zh-CN"/>
              </w:rPr>
              <w:t>0..1</w:t>
            </w:r>
          </w:p>
        </w:tc>
        <w:tc>
          <w:tcPr>
            <w:tcW w:w="3687" w:type="dxa"/>
          </w:tcPr>
          <w:p w14:paraId="4A6DBB09" w14:textId="77777777" w:rsidR="00AA5B3B" w:rsidRDefault="00AA5B3B" w:rsidP="007C60F2">
            <w:pPr>
              <w:pStyle w:val="TAL"/>
              <w:rPr>
                <w:lang w:eastAsia="zh-CN"/>
              </w:rPr>
            </w:pPr>
            <w:r>
              <w:rPr>
                <w:lang w:eastAsia="zh-CN"/>
              </w:rPr>
              <w:t>Contains the QoS duration to transfer data traffic transmission (e.g., AI/ML transmission). The minimum value of the QoS duration shall be 60 sec.</w:t>
            </w:r>
          </w:p>
        </w:tc>
        <w:tc>
          <w:tcPr>
            <w:tcW w:w="1235" w:type="dxa"/>
          </w:tcPr>
          <w:p w14:paraId="6EAD3609" w14:textId="77777777" w:rsidR="00AA5B3B" w:rsidRDefault="00AA5B3B" w:rsidP="007C60F2">
            <w:pPr>
              <w:pStyle w:val="TAC"/>
              <w:jc w:val="left"/>
              <w:rPr>
                <w:rFonts w:cs="Arial"/>
                <w:szCs w:val="18"/>
              </w:rPr>
            </w:pPr>
            <w:r>
              <w:rPr>
                <w:rFonts w:cs="Arial"/>
              </w:rPr>
              <w:t>QoSTiming_5G</w:t>
            </w:r>
          </w:p>
        </w:tc>
      </w:tr>
      <w:tr w:rsidR="00AA5B3B" w14:paraId="63F44B52" w14:textId="77777777" w:rsidTr="007C60F2">
        <w:trPr>
          <w:jc w:val="center"/>
        </w:trPr>
        <w:tc>
          <w:tcPr>
            <w:tcW w:w="1661" w:type="dxa"/>
            <w:shd w:val="clear" w:color="auto" w:fill="auto"/>
          </w:tcPr>
          <w:p w14:paraId="220107C7" w14:textId="77777777" w:rsidR="00AA5B3B" w:rsidRDefault="00AA5B3B" w:rsidP="007C60F2">
            <w:pPr>
              <w:pStyle w:val="TAL"/>
              <w:rPr>
                <w:lang w:eastAsia="zh-CN"/>
              </w:rPr>
            </w:pPr>
            <w:proofErr w:type="spellStart"/>
            <w:r>
              <w:rPr>
                <w:lang w:eastAsia="zh-CN"/>
              </w:rPr>
              <w:lastRenderedPageBreak/>
              <w:t>qosInactInt</w:t>
            </w:r>
            <w:proofErr w:type="spellEnd"/>
          </w:p>
        </w:tc>
        <w:tc>
          <w:tcPr>
            <w:tcW w:w="1842" w:type="dxa"/>
            <w:shd w:val="clear" w:color="auto" w:fill="auto"/>
          </w:tcPr>
          <w:p w14:paraId="1C941C16" w14:textId="77777777" w:rsidR="00AA5B3B" w:rsidRDefault="00AA5B3B" w:rsidP="007C60F2">
            <w:pPr>
              <w:pStyle w:val="TAL"/>
            </w:pPr>
            <w:proofErr w:type="spellStart"/>
            <w:r>
              <w:rPr>
                <w:rFonts w:hint="eastAsia"/>
                <w:lang w:eastAsia="zh-CN"/>
              </w:rPr>
              <w:t>Duration</w:t>
            </w:r>
            <w:r>
              <w:rPr>
                <w:lang w:eastAsia="zh-CN"/>
              </w:rPr>
              <w:t>Sec</w:t>
            </w:r>
            <w:proofErr w:type="spellEnd"/>
          </w:p>
        </w:tc>
        <w:tc>
          <w:tcPr>
            <w:tcW w:w="1134" w:type="dxa"/>
          </w:tcPr>
          <w:p w14:paraId="790633B5" w14:textId="77777777" w:rsidR="00AA5B3B" w:rsidRDefault="00AA5B3B" w:rsidP="007C60F2">
            <w:pPr>
              <w:pStyle w:val="TAC"/>
              <w:jc w:val="left"/>
              <w:rPr>
                <w:lang w:eastAsia="zh-CN"/>
              </w:rPr>
            </w:pPr>
            <w:r>
              <w:rPr>
                <w:lang w:eastAsia="zh-CN"/>
              </w:rPr>
              <w:t>0..1</w:t>
            </w:r>
          </w:p>
        </w:tc>
        <w:tc>
          <w:tcPr>
            <w:tcW w:w="3687" w:type="dxa"/>
          </w:tcPr>
          <w:p w14:paraId="7DFA9E09" w14:textId="77777777" w:rsidR="00AA5B3B" w:rsidRDefault="00AA5B3B" w:rsidP="007C60F2">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Pr>
          <w:p w14:paraId="128DC612" w14:textId="77777777" w:rsidR="00AA5B3B" w:rsidRDefault="00AA5B3B" w:rsidP="007C60F2">
            <w:pPr>
              <w:pStyle w:val="TAC"/>
              <w:jc w:val="left"/>
              <w:rPr>
                <w:rFonts w:cs="Arial"/>
                <w:szCs w:val="18"/>
              </w:rPr>
            </w:pPr>
            <w:r>
              <w:rPr>
                <w:rFonts w:cs="Arial"/>
              </w:rPr>
              <w:t>QoSTiming_5G</w:t>
            </w:r>
          </w:p>
        </w:tc>
      </w:tr>
      <w:tr w:rsidR="00AA5B3B" w14:paraId="15CDF2A8" w14:textId="77777777" w:rsidTr="007C60F2">
        <w:trPr>
          <w:jc w:val="center"/>
        </w:trPr>
        <w:tc>
          <w:tcPr>
            <w:tcW w:w="1661" w:type="dxa"/>
            <w:shd w:val="clear" w:color="auto" w:fill="auto"/>
          </w:tcPr>
          <w:p w14:paraId="2DFA7E21" w14:textId="77777777" w:rsidR="00AA5B3B" w:rsidRDefault="00AA5B3B" w:rsidP="007C60F2">
            <w:pPr>
              <w:pStyle w:val="TAL"/>
              <w:rPr>
                <w:lang w:eastAsia="zh-CN"/>
              </w:rPr>
            </w:pPr>
            <w:proofErr w:type="spellStart"/>
            <w:r>
              <w:rPr>
                <w:lang w:eastAsia="zh-CN"/>
              </w:rPr>
              <w:t>rttMon</w:t>
            </w:r>
            <w:proofErr w:type="spellEnd"/>
          </w:p>
        </w:tc>
        <w:tc>
          <w:tcPr>
            <w:tcW w:w="1842" w:type="dxa"/>
            <w:shd w:val="clear" w:color="auto" w:fill="auto"/>
          </w:tcPr>
          <w:p w14:paraId="7DC57CB2" w14:textId="77777777" w:rsidR="00AA5B3B" w:rsidRDefault="00AA5B3B" w:rsidP="007C60F2">
            <w:pPr>
              <w:pStyle w:val="TAL"/>
            </w:pPr>
            <w:proofErr w:type="spellStart"/>
            <w:r>
              <w:t>QosMonitoringInformation</w:t>
            </w:r>
            <w:proofErr w:type="spellEnd"/>
          </w:p>
        </w:tc>
        <w:tc>
          <w:tcPr>
            <w:tcW w:w="1134" w:type="dxa"/>
          </w:tcPr>
          <w:p w14:paraId="1C4DA829" w14:textId="77777777" w:rsidR="00AA5B3B" w:rsidRDefault="00AA5B3B" w:rsidP="007C60F2">
            <w:pPr>
              <w:pStyle w:val="TAC"/>
              <w:jc w:val="left"/>
              <w:rPr>
                <w:lang w:eastAsia="zh-CN"/>
              </w:rPr>
            </w:pPr>
            <w:r>
              <w:rPr>
                <w:lang w:eastAsia="zh-CN"/>
              </w:rPr>
              <w:t>0..1</w:t>
            </w:r>
          </w:p>
        </w:tc>
        <w:tc>
          <w:tcPr>
            <w:tcW w:w="3687" w:type="dxa"/>
          </w:tcPr>
          <w:p w14:paraId="6A38EB28" w14:textId="77777777" w:rsidR="00AA5B3B" w:rsidRDefault="00AA5B3B" w:rsidP="007C60F2">
            <w:pPr>
              <w:pStyle w:val="TAL"/>
              <w:rPr>
                <w:lang w:eastAsia="zh-CN"/>
              </w:rPr>
            </w:pPr>
            <w:r>
              <w:rPr>
                <w:lang w:eastAsia="zh-CN"/>
              </w:rPr>
              <w:t>Contains the round-trip delay over two service data flow information for the subscribed report.</w:t>
            </w:r>
          </w:p>
          <w:p w14:paraId="24A25B90" w14:textId="77777777" w:rsidR="00AA5B3B" w:rsidRDefault="00AA5B3B" w:rsidP="007C60F2">
            <w:pPr>
              <w:pStyle w:val="TAL"/>
              <w:rPr>
                <w:lang w:eastAsia="zh-CN"/>
              </w:rPr>
            </w:pPr>
            <w:r>
              <w:rPr>
                <w:lang w:eastAsia="zh-CN"/>
              </w:rPr>
              <w:t>It shall be provided for</w:t>
            </w:r>
            <w:r>
              <w:t xml:space="preserve"> "RT_DELAY_TWO_QOS_FLOWS" event.</w:t>
            </w:r>
          </w:p>
        </w:tc>
        <w:tc>
          <w:tcPr>
            <w:tcW w:w="1235" w:type="dxa"/>
          </w:tcPr>
          <w:p w14:paraId="039F6AB9" w14:textId="77777777" w:rsidR="00AA5B3B" w:rsidRDefault="00AA5B3B" w:rsidP="007C60F2">
            <w:pPr>
              <w:pStyle w:val="TAC"/>
              <w:jc w:val="left"/>
              <w:rPr>
                <w:rFonts w:cs="Arial"/>
                <w:szCs w:val="18"/>
              </w:rPr>
            </w:pPr>
            <w:r>
              <w:rPr>
                <w:rFonts w:cs="Arial"/>
                <w:szCs w:val="18"/>
              </w:rPr>
              <w:t>XRM_5G</w:t>
            </w:r>
          </w:p>
        </w:tc>
      </w:tr>
      <w:tr w:rsidR="00AA5B3B" w14:paraId="0F144F86" w14:textId="77777777" w:rsidTr="007C60F2">
        <w:trPr>
          <w:jc w:val="center"/>
        </w:trPr>
        <w:tc>
          <w:tcPr>
            <w:tcW w:w="1661" w:type="dxa"/>
            <w:shd w:val="clear" w:color="auto" w:fill="auto"/>
          </w:tcPr>
          <w:p w14:paraId="18E2DA65" w14:textId="77777777" w:rsidR="00AA5B3B" w:rsidRDefault="00AA5B3B" w:rsidP="007C60F2">
            <w:pPr>
              <w:pStyle w:val="TAL"/>
              <w:rPr>
                <w:lang w:eastAsia="zh-CN"/>
              </w:rPr>
            </w:pPr>
            <w:proofErr w:type="spellStart"/>
            <w:r>
              <w:t>qosMonDatRate</w:t>
            </w:r>
            <w:proofErr w:type="spellEnd"/>
          </w:p>
        </w:tc>
        <w:tc>
          <w:tcPr>
            <w:tcW w:w="1842" w:type="dxa"/>
            <w:shd w:val="clear" w:color="auto" w:fill="auto"/>
          </w:tcPr>
          <w:p w14:paraId="51E1137B" w14:textId="77777777" w:rsidR="00AA5B3B" w:rsidRDefault="00AA5B3B" w:rsidP="007C60F2">
            <w:pPr>
              <w:pStyle w:val="TAL"/>
            </w:pPr>
            <w:proofErr w:type="spellStart"/>
            <w:r>
              <w:t>QosMonitoringInformation</w:t>
            </w:r>
            <w:proofErr w:type="spellEnd"/>
          </w:p>
        </w:tc>
        <w:tc>
          <w:tcPr>
            <w:tcW w:w="1134" w:type="dxa"/>
          </w:tcPr>
          <w:p w14:paraId="42B537C4" w14:textId="77777777" w:rsidR="00AA5B3B" w:rsidRDefault="00AA5B3B" w:rsidP="007C60F2">
            <w:pPr>
              <w:pStyle w:val="TAC"/>
              <w:jc w:val="left"/>
              <w:rPr>
                <w:lang w:eastAsia="zh-CN"/>
              </w:rPr>
            </w:pPr>
            <w:r>
              <w:rPr>
                <w:lang w:eastAsia="zh-CN"/>
              </w:rPr>
              <w:t>0..1</w:t>
            </w:r>
          </w:p>
        </w:tc>
        <w:tc>
          <w:tcPr>
            <w:tcW w:w="3687" w:type="dxa"/>
          </w:tcPr>
          <w:p w14:paraId="096BE8E2" w14:textId="77777777" w:rsidR="00AA5B3B" w:rsidRDefault="00AA5B3B" w:rsidP="007C60F2">
            <w:pPr>
              <w:pStyle w:val="TAL"/>
              <w:rPr>
                <w:ins w:id="11" w:author="Ericsson_Maria Liang" w:date="2023-11-10T00:09:00Z"/>
                <w:rFonts w:cs="Arial"/>
                <w:szCs w:val="18"/>
              </w:rPr>
            </w:pPr>
            <w:proofErr w:type="spellStart"/>
            <w:r>
              <w:t>Qos</w:t>
            </w:r>
            <w:proofErr w:type="spellEnd"/>
            <w:r>
              <w:t xml:space="preserve"> Monitoring information. </w:t>
            </w:r>
            <w:r>
              <w:rPr>
                <w:rFonts w:cs="Arial"/>
                <w:szCs w:val="18"/>
              </w:rPr>
              <w:t>It shall be present when the event "QOS_MONITORING" is subscribed and data rate measurements are required.</w:t>
            </w:r>
          </w:p>
          <w:p w14:paraId="3D292B20" w14:textId="7EDFB829" w:rsidR="00AD0079" w:rsidRDefault="00AD0079" w:rsidP="007C60F2">
            <w:pPr>
              <w:pStyle w:val="TAL"/>
              <w:rPr>
                <w:lang w:eastAsia="zh-CN"/>
              </w:rPr>
            </w:pPr>
            <w:ins w:id="12" w:author="Ericsson_Maria Liang" w:date="2023-11-10T00:09:00Z">
              <w:r w:rsidRPr="00176399">
                <w:rPr>
                  <w:rFonts w:eastAsia="Times New Roman" w:cs="Arial"/>
                  <w:szCs w:val="18"/>
                </w:rPr>
                <w:t>(NOTE </w:t>
              </w:r>
              <w:r>
                <w:rPr>
                  <w:rFonts w:eastAsia="Times New Roman" w:cs="Arial"/>
                  <w:szCs w:val="18"/>
                </w:rPr>
                <w:t>1</w:t>
              </w:r>
              <w:r w:rsidRPr="00176399">
                <w:rPr>
                  <w:rFonts w:eastAsia="Times New Roman" w:cs="Arial"/>
                  <w:szCs w:val="18"/>
                </w:rPr>
                <w:t>2)</w:t>
              </w:r>
            </w:ins>
          </w:p>
        </w:tc>
        <w:tc>
          <w:tcPr>
            <w:tcW w:w="1235" w:type="dxa"/>
          </w:tcPr>
          <w:p w14:paraId="42180E53" w14:textId="77777777" w:rsidR="00AA5B3B" w:rsidRDefault="00AA5B3B" w:rsidP="007C60F2">
            <w:pPr>
              <w:pStyle w:val="TAC"/>
              <w:jc w:val="left"/>
              <w:rPr>
                <w:ins w:id="13" w:author="Ericsson_Maria Liang" w:date="2023-11-09T23:53:00Z"/>
                <w:rFonts w:cs="Arial"/>
                <w:szCs w:val="18"/>
              </w:rPr>
            </w:pPr>
            <w:r>
              <w:rPr>
                <w:rFonts w:cs="Arial"/>
                <w:szCs w:val="18"/>
              </w:rPr>
              <w:t>XRM_5G</w:t>
            </w:r>
          </w:p>
          <w:p w14:paraId="6F684B0E" w14:textId="306F8B45" w:rsidR="00BD29E3" w:rsidRDefault="00BD29E3" w:rsidP="007C60F2">
            <w:pPr>
              <w:pStyle w:val="TAC"/>
              <w:jc w:val="left"/>
              <w:rPr>
                <w:rFonts w:cs="Arial"/>
                <w:szCs w:val="18"/>
              </w:rPr>
            </w:pPr>
            <w:ins w:id="14" w:author="Ericsson_Maria Liang" w:date="2023-11-09T23:53:00Z">
              <w:r>
                <w:rPr>
                  <w:rFonts w:cs="Arial"/>
                  <w:szCs w:val="18"/>
                </w:rPr>
                <w:t>ListUE_5G</w:t>
              </w:r>
            </w:ins>
          </w:p>
        </w:tc>
      </w:tr>
      <w:tr w:rsidR="00AA5B3B" w14:paraId="534E7B36" w14:textId="77777777" w:rsidTr="007C60F2">
        <w:trPr>
          <w:jc w:val="center"/>
        </w:trPr>
        <w:tc>
          <w:tcPr>
            <w:tcW w:w="1661" w:type="dxa"/>
            <w:shd w:val="clear" w:color="auto" w:fill="auto"/>
          </w:tcPr>
          <w:p w14:paraId="193B8FD7" w14:textId="77777777" w:rsidR="00AA5B3B" w:rsidRDefault="00AA5B3B" w:rsidP="007C60F2">
            <w:pPr>
              <w:pStyle w:val="TAL"/>
            </w:pPr>
            <w:proofErr w:type="spellStart"/>
            <w:r>
              <w:rPr>
                <w:lang w:eastAsia="zh-CN"/>
              </w:rPr>
              <w:t>avrgWndw</w:t>
            </w:r>
            <w:proofErr w:type="spellEnd"/>
          </w:p>
        </w:tc>
        <w:tc>
          <w:tcPr>
            <w:tcW w:w="1842" w:type="dxa"/>
            <w:shd w:val="clear" w:color="auto" w:fill="auto"/>
          </w:tcPr>
          <w:p w14:paraId="1D09DB83" w14:textId="77777777" w:rsidR="00AA5B3B" w:rsidRDefault="00AA5B3B" w:rsidP="007C60F2">
            <w:pPr>
              <w:pStyle w:val="TAL"/>
            </w:pPr>
            <w:proofErr w:type="spellStart"/>
            <w:r>
              <w:rPr>
                <w:lang w:eastAsia="zh-CN"/>
              </w:rPr>
              <w:t>AverWindow</w:t>
            </w:r>
            <w:proofErr w:type="spellEnd"/>
          </w:p>
        </w:tc>
        <w:tc>
          <w:tcPr>
            <w:tcW w:w="1134" w:type="dxa"/>
          </w:tcPr>
          <w:p w14:paraId="1E36F11B" w14:textId="77777777" w:rsidR="00AA5B3B" w:rsidRDefault="00AA5B3B" w:rsidP="007C60F2">
            <w:pPr>
              <w:pStyle w:val="TAC"/>
              <w:jc w:val="left"/>
              <w:rPr>
                <w:lang w:eastAsia="zh-CN"/>
              </w:rPr>
            </w:pPr>
            <w:r>
              <w:rPr>
                <w:lang w:eastAsia="zh-CN"/>
              </w:rPr>
              <w:t>0..1</w:t>
            </w:r>
          </w:p>
        </w:tc>
        <w:tc>
          <w:tcPr>
            <w:tcW w:w="3687" w:type="dxa"/>
          </w:tcPr>
          <w:p w14:paraId="3CCC5B58" w14:textId="77777777" w:rsidR="00AA5B3B" w:rsidRDefault="00AA5B3B" w:rsidP="007C60F2">
            <w:pPr>
              <w:pStyle w:val="TAL"/>
            </w:pPr>
            <w:r>
              <w:rPr>
                <w:lang w:eastAsia="zh-CN"/>
              </w:rPr>
              <w:t xml:space="preserve">Averaging window for the calculation of the data rate for the service data flow. It may be present when the </w:t>
            </w:r>
            <w:r w:rsidRPr="00FA2328">
              <w:t>"</w:t>
            </w:r>
            <w:proofErr w:type="spellStart"/>
            <w:r>
              <w:rPr>
                <w:lang w:eastAsia="zh-CN"/>
              </w:rPr>
              <w:t>qosMonDatRate</w:t>
            </w:r>
            <w:proofErr w:type="spellEnd"/>
            <w:r w:rsidRPr="00FA2328">
              <w:t>"</w:t>
            </w:r>
            <w:r>
              <w:rPr>
                <w:lang w:eastAsia="zh-CN"/>
              </w:rPr>
              <w:t xml:space="preserve"> attribute is present.</w:t>
            </w:r>
          </w:p>
        </w:tc>
        <w:tc>
          <w:tcPr>
            <w:tcW w:w="1235" w:type="dxa"/>
          </w:tcPr>
          <w:p w14:paraId="06D92433" w14:textId="77777777" w:rsidR="00AA5B3B" w:rsidRDefault="00AA5B3B" w:rsidP="007C60F2">
            <w:pPr>
              <w:pStyle w:val="TAC"/>
              <w:jc w:val="left"/>
              <w:rPr>
                <w:rFonts w:cs="Arial"/>
                <w:szCs w:val="18"/>
              </w:rPr>
            </w:pPr>
            <w:r>
              <w:rPr>
                <w:lang w:eastAsia="zh-CN"/>
              </w:rPr>
              <w:t>XRM_5G</w:t>
            </w:r>
          </w:p>
        </w:tc>
      </w:tr>
      <w:tr w:rsidR="00AA5B3B" w14:paraId="11A177E2" w14:textId="77777777" w:rsidTr="007C60F2">
        <w:trPr>
          <w:jc w:val="center"/>
        </w:trPr>
        <w:tc>
          <w:tcPr>
            <w:tcW w:w="1661" w:type="dxa"/>
            <w:shd w:val="clear" w:color="auto" w:fill="auto"/>
          </w:tcPr>
          <w:p w14:paraId="04D9B9C9" w14:textId="77777777" w:rsidR="00AA5B3B" w:rsidRDefault="00AA5B3B" w:rsidP="007C60F2">
            <w:pPr>
              <w:pStyle w:val="TAL"/>
              <w:rPr>
                <w:lang w:eastAsia="zh-CN"/>
              </w:rPr>
            </w:pPr>
            <w:proofErr w:type="spellStart"/>
            <w:r>
              <w:t>servAuthInfo</w:t>
            </w:r>
            <w:proofErr w:type="spellEnd"/>
          </w:p>
        </w:tc>
        <w:tc>
          <w:tcPr>
            <w:tcW w:w="1842" w:type="dxa"/>
            <w:shd w:val="clear" w:color="auto" w:fill="auto"/>
          </w:tcPr>
          <w:p w14:paraId="2FB90E77" w14:textId="77777777" w:rsidR="00AA5B3B" w:rsidRDefault="00AA5B3B" w:rsidP="007C60F2">
            <w:pPr>
              <w:pStyle w:val="TAL"/>
              <w:rPr>
                <w:lang w:eastAsia="zh-CN"/>
              </w:rPr>
            </w:pPr>
            <w:proofErr w:type="spellStart"/>
            <w:r>
              <w:t>ServAuthInfo</w:t>
            </w:r>
            <w:proofErr w:type="spellEnd"/>
          </w:p>
        </w:tc>
        <w:tc>
          <w:tcPr>
            <w:tcW w:w="1134" w:type="dxa"/>
          </w:tcPr>
          <w:p w14:paraId="696CB8C7" w14:textId="77777777" w:rsidR="00AA5B3B" w:rsidRDefault="00AA5B3B" w:rsidP="007C60F2">
            <w:pPr>
              <w:pStyle w:val="TAC"/>
              <w:jc w:val="left"/>
              <w:rPr>
                <w:lang w:eastAsia="zh-CN"/>
              </w:rPr>
            </w:pPr>
            <w:r>
              <w:rPr>
                <w:rFonts w:hint="eastAsia"/>
                <w:lang w:eastAsia="zh-CN"/>
              </w:rPr>
              <w:t>0</w:t>
            </w:r>
            <w:r>
              <w:rPr>
                <w:lang w:eastAsia="zh-CN"/>
              </w:rPr>
              <w:t>..1</w:t>
            </w:r>
          </w:p>
        </w:tc>
        <w:tc>
          <w:tcPr>
            <w:tcW w:w="3687" w:type="dxa"/>
          </w:tcPr>
          <w:p w14:paraId="0AF9AA6D" w14:textId="77777777" w:rsidR="00AA5B3B" w:rsidRDefault="00AA5B3B" w:rsidP="007C60F2">
            <w:pPr>
              <w:pStyle w:val="TAL"/>
              <w:rPr>
                <w:rFonts w:cs="Arial"/>
                <w:szCs w:val="18"/>
              </w:rPr>
            </w:pPr>
            <w:r>
              <w:rPr>
                <w:rFonts w:cs="Arial"/>
                <w:szCs w:val="18"/>
              </w:rPr>
              <w:t>Indicates the authorization result for the QoS monitoring request.</w:t>
            </w:r>
          </w:p>
          <w:p w14:paraId="270BBBF1" w14:textId="77777777" w:rsidR="00AA5B3B" w:rsidRDefault="00AA5B3B" w:rsidP="007C60F2">
            <w:pPr>
              <w:pStyle w:val="TAL"/>
              <w:rPr>
                <w:lang w:eastAsia="zh-CN"/>
              </w:rPr>
            </w:pPr>
            <w:r>
              <w:t>Supplied by the NEF.</w:t>
            </w:r>
          </w:p>
        </w:tc>
        <w:tc>
          <w:tcPr>
            <w:tcW w:w="1235" w:type="dxa"/>
          </w:tcPr>
          <w:p w14:paraId="0835C3B4" w14:textId="77777777" w:rsidR="00AA5B3B" w:rsidRDefault="00AA5B3B" w:rsidP="007C60F2">
            <w:pPr>
              <w:pStyle w:val="TAC"/>
              <w:jc w:val="left"/>
              <w:rPr>
                <w:lang w:eastAsia="zh-CN"/>
              </w:rPr>
            </w:pPr>
            <w:r>
              <w:t>XRM_5G</w:t>
            </w:r>
          </w:p>
        </w:tc>
      </w:tr>
      <w:tr w:rsidR="00AA5B3B" w14:paraId="2067806B" w14:textId="77777777" w:rsidTr="007C60F2">
        <w:trPr>
          <w:jc w:val="center"/>
        </w:trPr>
        <w:tc>
          <w:tcPr>
            <w:tcW w:w="1661" w:type="dxa"/>
            <w:shd w:val="clear" w:color="auto" w:fill="auto"/>
          </w:tcPr>
          <w:p w14:paraId="7A80C202" w14:textId="77777777" w:rsidR="00AA5B3B" w:rsidRDefault="00AA5B3B" w:rsidP="007C60F2">
            <w:pPr>
              <w:pStyle w:val="TAL"/>
              <w:rPr>
                <w:lang w:eastAsia="zh-CN"/>
              </w:rPr>
            </w:pPr>
            <w:proofErr w:type="spellStart"/>
            <w:r>
              <w:rPr>
                <w:lang w:eastAsia="zh-CN"/>
              </w:rPr>
              <w:t>qosMonConReq</w:t>
            </w:r>
            <w:proofErr w:type="spellEnd"/>
          </w:p>
        </w:tc>
        <w:tc>
          <w:tcPr>
            <w:tcW w:w="1842" w:type="dxa"/>
            <w:shd w:val="clear" w:color="auto" w:fill="auto"/>
          </w:tcPr>
          <w:p w14:paraId="389FCDAC" w14:textId="77777777" w:rsidR="00AA5B3B" w:rsidRDefault="00AA5B3B" w:rsidP="007C60F2">
            <w:pPr>
              <w:pStyle w:val="TAL"/>
            </w:pPr>
            <w:proofErr w:type="spellStart"/>
            <w:r>
              <w:t>QosMonitoringInformation</w:t>
            </w:r>
            <w:proofErr w:type="spellEnd"/>
          </w:p>
        </w:tc>
        <w:tc>
          <w:tcPr>
            <w:tcW w:w="1134" w:type="dxa"/>
          </w:tcPr>
          <w:p w14:paraId="65A21E91" w14:textId="77777777" w:rsidR="00AA5B3B" w:rsidRDefault="00AA5B3B" w:rsidP="007C60F2">
            <w:pPr>
              <w:pStyle w:val="TAC"/>
              <w:jc w:val="left"/>
              <w:rPr>
                <w:lang w:eastAsia="zh-CN"/>
              </w:rPr>
            </w:pPr>
            <w:r>
              <w:rPr>
                <w:rFonts w:hint="eastAsia"/>
                <w:lang w:eastAsia="zh-CN"/>
              </w:rPr>
              <w:t>0</w:t>
            </w:r>
            <w:r>
              <w:rPr>
                <w:lang w:val="en-US" w:eastAsia="zh-CN"/>
              </w:rPr>
              <w:t>..1</w:t>
            </w:r>
          </w:p>
        </w:tc>
        <w:tc>
          <w:tcPr>
            <w:tcW w:w="3687" w:type="dxa"/>
          </w:tcPr>
          <w:p w14:paraId="177B8DC6" w14:textId="77777777" w:rsidR="00AA5B3B" w:rsidRPr="00FE61B3" w:rsidRDefault="00AA5B3B" w:rsidP="007C60F2">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79FAAA63" w14:textId="77777777" w:rsidR="00AA5B3B" w:rsidRDefault="00AA5B3B" w:rsidP="007C60F2">
            <w:pPr>
              <w:pStyle w:val="TAC"/>
              <w:jc w:val="left"/>
              <w:rPr>
                <w:rFonts w:cs="Arial"/>
                <w:szCs w:val="18"/>
              </w:rPr>
            </w:pPr>
            <w:r>
              <w:rPr>
                <w:rFonts w:cs="Arial"/>
                <w:szCs w:val="18"/>
              </w:rPr>
              <w:t>XRM_5G</w:t>
            </w:r>
          </w:p>
        </w:tc>
      </w:tr>
      <w:tr w:rsidR="007D7533" w14:paraId="5CC3A6D8" w14:textId="77777777" w:rsidTr="007C60F2">
        <w:trPr>
          <w:jc w:val="center"/>
          <w:ins w:id="15" w:author="Huawei" w:date="2023-10-28T10:53:00Z"/>
        </w:trPr>
        <w:tc>
          <w:tcPr>
            <w:tcW w:w="1661" w:type="dxa"/>
            <w:shd w:val="clear" w:color="auto" w:fill="auto"/>
          </w:tcPr>
          <w:p w14:paraId="3DD60D5C" w14:textId="2BEEC5B2" w:rsidR="007D7533" w:rsidRDefault="007D7533" w:rsidP="007D7533">
            <w:pPr>
              <w:pStyle w:val="TAL"/>
              <w:rPr>
                <w:ins w:id="16" w:author="Huawei" w:date="2023-10-28T10:53:00Z"/>
                <w:lang w:eastAsia="zh-CN"/>
              </w:rPr>
            </w:pPr>
            <w:proofErr w:type="spellStart"/>
            <w:ins w:id="17" w:author="Huawei" w:date="2023-10-28T10:59:00Z">
              <w:r>
                <w:t>listUe</w:t>
              </w:r>
            </w:ins>
            <w:ins w:id="18" w:author="Ericsson_Maria Liang" w:date="2023-11-10T00:05:00Z">
              <w:r w:rsidR="00AD0079">
                <w:t>Cons</w:t>
              </w:r>
            </w:ins>
            <w:ins w:id="19" w:author="Huawei" w:date="2023-10-28T11:00:00Z">
              <w:r>
                <w:t>DtRt</w:t>
              </w:r>
            </w:ins>
            <w:proofErr w:type="spellEnd"/>
          </w:p>
        </w:tc>
        <w:tc>
          <w:tcPr>
            <w:tcW w:w="1842" w:type="dxa"/>
            <w:shd w:val="clear" w:color="auto" w:fill="auto"/>
          </w:tcPr>
          <w:p w14:paraId="57CB6002" w14:textId="5E0A30F3" w:rsidR="007D7533" w:rsidRDefault="007D7533" w:rsidP="007D7533">
            <w:pPr>
              <w:pStyle w:val="TAL"/>
              <w:rPr>
                <w:ins w:id="20" w:author="Huawei" w:date="2023-10-28T10:53:00Z"/>
                <w:lang w:eastAsia="zh-CN"/>
              </w:rPr>
            </w:pPr>
            <w:proofErr w:type="gramStart"/>
            <w:ins w:id="21" w:author="Huawei" w:date="2023-10-28T10:59:00Z">
              <w:r>
                <w:t>array(</w:t>
              </w:r>
              <w:proofErr w:type="spellStart"/>
              <w:proofErr w:type="gramEnd"/>
              <w:r>
                <w:t>IpAddr</w:t>
              </w:r>
              <w:proofErr w:type="spellEnd"/>
              <w:r>
                <w:t>)</w:t>
              </w:r>
            </w:ins>
          </w:p>
        </w:tc>
        <w:tc>
          <w:tcPr>
            <w:tcW w:w="1134" w:type="dxa"/>
          </w:tcPr>
          <w:p w14:paraId="302F018C" w14:textId="73F69916" w:rsidR="007D7533" w:rsidRDefault="00AD0079" w:rsidP="007D7533">
            <w:pPr>
              <w:pStyle w:val="TAC"/>
              <w:jc w:val="left"/>
              <w:rPr>
                <w:ins w:id="22" w:author="Huawei" w:date="2023-10-28T10:53:00Z"/>
                <w:lang w:eastAsia="zh-CN"/>
              </w:rPr>
            </w:pPr>
            <w:proofErr w:type="gramStart"/>
            <w:ins w:id="23" w:author="Ericsson_Maria Liang" w:date="2023-11-10T00:07:00Z">
              <w:r>
                <w:t>0</w:t>
              </w:r>
            </w:ins>
            <w:ins w:id="24" w:author="Huawei" w:date="2023-10-28T10:59:00Z">
              <w:r w:rsidR="007D7533">
                <w:t>..N</w:t>
              </w:r>
            </w:ins>
            <w:proofErr w:type="gramEnd"/>
          </w:p>
        </w:tc>
        <w:tc>
          <w:tcPr>
            <w:tcW w:w="3687" w:type="dxa"/>
          </w:tcPr>
          <w:p w14:paraId="20EC65DA" w14:textId="66C4489B" w:rsidR="007D7533" w:rsidRPr="00176399" w:rsidRDefault="007D7533" w:rsidP="007D7533">
            <w:pPr>
              <w:pStyle w:val="TAL"/>
              <w:rPr>
                <w:ins w:id="25" w:author="Huawei" w:date="2023-10-28T10:59:00Z"/>
                <w:rFonts w:eastAsia="Times New Roman" w:cs="Arial"/>
                <w:szCs w:val="18"/>
              </w:rPr>
            </w:pPr>
            <w:ins w:id="26" w:author="Huawei" w:date="2023-10-28T10:59:00Z">
              <w:r w:rsidRPr="00176399">
                <w:rPr>
                  <w:rFonts w:eastAsia="Times New Roman" w:cs="Arial"/>
                  <w:szCs w:val="18"/>
                </w:rPr>
                <w:t xml:space="preserve">Identifies </w:t>
              </w:r>
            </w:ins>
            <w:ins w:id="27" w:author="Huawei" w:date="2023-10-28T11:00:00Z">
              <w:r>
                <w:t>the list of UE addresses subject for Consolidated Data Rate monitoring</w:t>
              </w:r>
            </w:ins>
            <w:ins w:id="28" w:author="Huawei" w:date="2023-10-28T10:59:00Z">
              <w:r w:rsidRPr="00176399">
                <w:rPr>
                  <w:rFonts w:eastAsia="Times New Roman" w:cs="Arial"/>
                  <w:szCs w:val="18"/>
                </w:rPr>
                <w:t>.</w:t>
              </w:r>
            </w:ins>
          </w:p>
          <w:p w14:paraId="165B2304" w14:textId="5CC219AB" w:rsidR="007D7533" w:rsidRDefault="007D7533" w:rsidP="007D7533">
            <w:pPr>
              <w:pStyle w:val="TAL"/>
              <w:rPr>
                <w:ins w:id="29" w:author="Huawei" w:date="2023-10-28T10:53:00Z"/>
                <w:rFonts w:cs="Arial"/>
                <w:szCs w:val="18"/>
                <w:lang w:eastAsia="zh-CN"/>
              </w:rPr>
            </w:pPr>
            <w:ins w:id="30" w:author="Huawei" w:date="2023-10-28T11:01:00Z">
              <w:r w:rsidRPr="00176399">
                <w:rPr>
                  <w:rFonts w:eastAsia="Times New Roman" w:cs="Arial"/>
                  <w:szCs w:val="18"/>
                </w:rPr>
                <w:t>(NOTE </w:t>
              </w:r>
              <w:r>
                <w:rPr>
                  <w:rFonts w:eastAsia="Times New Roman" w:cs="Arial"/>
                  <w:szCs w:val="18"/>
                </w:rPr>
                <w:t>1</w:t>
              </w:r>
              <w:r w:rsidRPr="00176399">
                <w:rPr>
                  <w:rFonts w:eastAsia="Times New Roman" w:cs="Arial"/>
                  <w:szCs w:val="18"/>
                </w:rPr>
                <w:t>2)</w:t>
              </w:r>
            </w:ins>
          </w:p>
        </w:tc>
        <w:tc>
          <w:tcPr>
            <w:tcW w:w="1235" w:type="dxa"/>
          </w:tcPr>
          <w:p w14:paraId="415B0B0C" w14:textId="60411929" w:rsidR="007D7533" w:rsidRDefault="007D7533" w:rsidP="007D7533">
            <w:pPr>
              <w:pStyle w:val="TAC"/>
              <w:jc w:val="left"/>
              <w:rPr>
                <w:ins w:id="31" w:author="Huawei" w:date="2023-10-28T10:53:00Z"/>
              </w:rPr>
            </w:pPr>
            <w:ins w:id="32" w:author="Huawei" w:date="2023-10-28T10:53:00Z">
              <w:r>
                <w:t>ListUE_5G</w:t>
              </w:r>
            </w:ins>
          </w:p>
        </w:tc>
      </w:tr>
      <w:tr w:rsidR="007D7533" w14:paraId="30CF0D0D" w14:textId="77777777" w:rsidTr="007C60F2">
        <w:trPr>
          <w:jc w:val="center"/>
        </w:trPr>
        <w:tc>
          <w:tcPr>
            <w:tcW w:w="9559" w:type="dxa"/>
            <w:gridSpan w:val="5"/>
            <w:shd w:val="clear" w:color="auto" w:fill="auto"/>
          </w:tcPr>
          <w:p w14:paraId="3DB64471" w14:textId="77777777" w:rsidR="007D7533" w:rsidRDefault="007D7533" w:rsidP="007D7533">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146C660A" w14:textId="77777777" w:rsidR="007D7533" w:rsidRDefault="007D7533" w:rsidP="007D7533">
            <w:pPr>
              <w:pStyle w:val="TAN"/>
            </w:pPr>
            <w:r>
              <w:rPr>
                <w:lang w:eastAsia="zh-CN"/>
              </w:rPr>
              <w:t>NOTE 2:</w:t>
            </w:r>
            <w:r>
              <w:rPr>
                <w:lang w:eastAsia="zh-CN"/>
              </w:rPr>
              <w:tab/>
            </w:r>
            <w:r>
              <w:t>When the GMEC</w:t>
            </w:r>
            <w:r w:rsidRPr="003031D7">
              <w:t xml:space="preserve">_5G feature </w:t>
            </w:r>
            <w:r>
              <w:t>is not supported,</w:t>
            </w:r>
            <w:r>
              <w:rPr>
                <w:lang w:val="en-US" w:eastAsia="zh-CN"/>
              </w:rPr>
              <w:t xml:space="preserve"> 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or “</w:t>
            </w:r>
            <w:proofErr w:type="spellStart"/>
            <w:r>
              <w:rPr>
                <w:lang w:eastAsia="zh-CN"/>
              </w:rPr>
              <w:t>listUEAddrs</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 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1D934FF2" w14:textId="77777777" w:rsidR="007D7533" w:rsidRDefault="007D7533" w:rsidP="007D7533">
            <w:pPr>
              <w:pStyle w:val="TAN"/>
            </w:pPr>
            <w:r>
              <w:t>NOTE 3:</w:t>
            </w:r>
            <w:r>
              <w:tab/>
              <w:t>The property is only applicable for the NEF.</w:t>
            </w:r>
          </w:p>
          <w:p w14:paraId="376EC73D" w14:textId="77777777" w:rsidR="007D7533" w:rsidRDefault="007D7533" w:rsidP="007D7533">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2FDE3E36" w14:textId="77777777" w:rsidR="007D7533" w:rsidRDefault="007D7533" w:rsidP="007D7533">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7C05694B" w14:textId="77777777" w:rsidR="007D7533" w:rsidRDefault="007D7533" w:rsidP="007D7533">
            <w:pPr>
              <w:pStyle w:val="TAN"/>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76A54D9E" w14:textId="77777777" w:rsidR="007D7533" w:rsidRDefault="007D7533" w:rsidP="007D7533">
            <w:pPr>
              <w:pStyle w:val="TAN"/>
            </w:pPr>
            <w:r w:rsidRPr="00FE7985">
              <w:t>NOTE </w:t>
            </w:r>
            <w:r>
              <w:t>7</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3E9F8B7A" w14:textId="77777777" w:rsidR="007D7533" w:rsidRDefault="007D7533" w:rsidP="007D7533">
            <w:pPr>
              <w:pStyle w:val="TAN"/>
            </w:pPr>
            <w:r w:rsidRPr="00B752B1">
              <w:t>NOTE</w:t>
            </w:r>
            <w:r>
              <w:t> 8</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E45DE3">
              <w:t>qosMonInfo</w:t>
            </w:r>
            <w:proofErr w:type="spellEnd"/>
            <w:r w:rsidRPr="0014134B">
              <w:t>" may be provided only if the "</w:t>
            </w:r>
            <w:proofErr w:type="spellStart"/>
            <w:r>
              <w:t>multiModDatFlow</w:t>
            </w:r>
            <w:r w:rsidRPr="000C5717">
              <w:t>s</w:t>
            </w:r>
            <w:proofErr w:type="spellEnd"/>
            <w:r w:rsidRPr="0014134B">
              <w:t>" attribute is not provided.</w:t>
            </w:r>
          </w:p>
          <w:p w14:paraId="09B6A283" w14:textId="77777777" w:rsidR="007D7533" w:rsidRDefault="007D7533" w:rsidP="007D7533">
            <w:pPr>
              <w:pStyle w:val="TAN"/>
              <w:rPr>
                <w:lang w:eastAsia="zh-CN"/>
              </w:rPr>
            </w:pPr>
            <w:r w:rsidRPr="00B752B1">
              <w:t>NOTE</w:t>
            </w:r>
            <w:r>
              <w:t> 9:</w:t>
            </w:r>
            <w:r>
              <w:tab/>
              <w:t>When the "ListUE_5G" feature is supported,</w:t>
            </w:r>
            <w:r w:rsidRPr="0014134B">
              <w:t xml:space="preserve"> </w:t>
            </w:r>
            <w:r>
              <w:t>t</w:t>
            </w:r>
            <w:r w:rsidRPr="0014134B">
              <w:t xml:space="preserve">he </w:t>
            </w:r>
            <w:r w:rsidRPr="00EC190B">
              <w:t>"</w:t>
            </w:r>
            <w:proofErr w:type="spellStart"/>
            <w:r w:rsidRPr="00EC190B">
              <w:t>listUEAddrs</w:t>
            </w:r>
            <w:proofErr w:type="spellEnd"/>
            <w:r w:rsidRPr="00EC190B">
              <w:t xml:space="preserve">" </w:t>
            </w:r>
            <w:r w:rsidRPr="0014134B">
              <w:t xml:space="preserve">attribute </w:t>
            </w:r>
            <w:r>
              <w:t xml:space="preserve">shall be provided, and either </w:t>
            </w:r>
            <w:r w:rsidRPr="0014134B">
              <w:t>"</w:t>
            </w:r>
            <w:proofErr w:type="spellStart"/>
            <w:r w:rsidRPr="00CE7AF5">
              <w:t>exterAppId</w:t>
            </w:r>
            <w:proofErr w:type="spellEnd"/>
            <w:r w:rsidRPr="0014134B">
              <w:t>"</w:t>
            </w:r>
            <w:r>
              <w:t xml:space="preserve"> attribute or</w:t>
            </w:r>
            <w:r w:rsidRPr="0014134B">
              <w:t xml:space="preserve"> "</w:t>
            </w:r>
            <w:proofErr w:type="spellStart"/>
            <w:r w:rsidRPr="00BB3E28">
              <w:t>flowInfo</w:t>
            </w:r>
            <w:proofErr w:type="spellEnd"/>
            <w:r w:rsidRPr="0014134B">
              <w:t>"</w:t>
            </w:r>
            <w:r>
              <w:t xml:space="preserve"> </w:t>
            </w:r>
            <w:r w:rsidRPr="0014134B">
              <w:t xml:space="preserve">attribute </w:t>
            </w:r>
            <w:r>
              <w:t xml:space="preserve">shall be </w:t>
            </w:r>
            <w:r w:rsidRPr="0014134B">
              <w:t>provided.</w:t>
            </w:r>
          </w:p>
          <w:p w14:paraId="3E85313D" w14:textId="77777777" w:rsidR="007D7533" w:rsidRDefault="007D7533" w:rsidP="007D7533">
            <w:pPr>
              <w:pStyle w:val="TAN"/>
            </w:pPr>
            <w:r w:rsidRPr="00B752B1">
              <w:t>NOTE</w:t>
            </w:r>
            <w:r>
              <w:t> 10</w:t>
            </w:r>
            <w:r w:rsidRPr="00B752B1">
              <w:t>:</w:t>
            </w:r>
            <w:r w:rsidRPr="00B752B1">
              <w:tab/>
            </w:r>
            <w:r>
              <w:t>When the GMEC</w:t>
            </w:r>
            <w:r w:rsidRPr="003031D7">
              <w:t>_5G feature is supported</w:t>
            </w:r>
            <w:r>
              <w:t>, the "</w:t>
            </w:r>
            <w:proofErr w:type="spellStart"/>
            <w:r>
              <w:t>extGroupId</w:t>
            </w:r>
            <w:proofErr w:type="spellEnd"/>
            <w:r>
              <w:t>" attribute and the "</w:t>
            </w:r>
            <w:proofErr w:type="spellStart"/>
            <w:r>
              <w:t>gpsi</w:t>
            </w:r>
            <w:proofErr w:type="spellEnd"/>
            <w:r>
              <w:t xml:space="preserve">" attribute are mutually exclusive. Either one of them shall be provided. If </w:t>
            </w:r>
            <w:r>
              <w:rPr>
                <w:lang w:eastAsia="zh-CN"/>
              </w:rPr>
              <w:t>either the "</w:t>
            </w:r>
            <w:proofErr w:type="spellStart"/>
            <w:r>
              <w:rPr>
                <w:lang w:eastAsia="zh-CN"/>
              </w:rPr>
              <w:t>gpsi</w:t>
            </w:r>
            <w:proofErr w:type="spellEnd"/>
            <w:r>
              <w:rPr>
                <w:lang w:eastAsia="zh-CN"/>
              </w:rPr>
              <w:t>" attribute or the "</w:t>
            </w:r>
            <w:proofErr w:type="spellStart"/>
            <w:r w:rsidRPr="00566731">
              <w:t>e</w:t>
            </w:r>
            <w:r w:rsidRPr="00566731">
              <w:rPr>
                <w:rFonts w:hint="eastAsia"/>
              </w:rPr>
              <w:t>xtGroup</w:t>
            </w:r>
            <w:r w:rsidRPr="00566731">
              <w:t>Id</w:t>
            </w:r>
            <w:proofErr w:type="spellEnd"/>
            <w:r>
              <w:t xml:space="preserve">" </w:t>
            </w:r>
            <w:r>
              <w:rPr>
                <w:lang w:eastAsia="zh-CN"/>
              </w:rPr>
              <w:t xml:space="preserve">attribute are </w:t>
            </w:r>
            <w:r>
              <w:t xml:space="preserve">present, then neither the </w:t>
            </w:r>
            <w:r w:rsidRPr="00D12E24">
              <w:t>"ueIpv4Addr"</w:t>
            </w:r>
            <w:r>
              <w:t xml:space="preserve"> attribute</w:t>
            </w:r>
            <w:r w:rsidRPr="00D12E24">
              <w:t xml:space="preserve">, </w:t>
            </w:r>
            <w:r>
              <w:t xml:space="preserve">the </w:t>
            </w:r>
            <w:r w:rsidRPr="00D12E24">
              <w:t xml:space="preserve">"ueIpv6Addr" </w:t>
            </w:r>
            <w:r>
              <w:t>attribute nor</w:t>
            </w:r>
            <w:r w:rsidRPr="00D12E24">
              <w:t xml:space="preserve"> </w:t>
            </w:r>
            <w:r>
              <w:t xml:space="preserve">the </w:t>
            </w:r>
            <w:r w:rsidRPr="00D12E24">
              <w:t>"</w:t>
            </w:r>
            <w:proofErr w:type="spellStart"/>
            <w:r w:rsidRPr="00D12E24">
              <w:t>macAddr</w:t>
            </w:r>
            <w:proofErr w:type="spellEnd"/>
            <w:r w:rsidRPr="00D12E24">
              <w:t>"</w:t>
            </w:r>
            <w:r>
              <w:t xml:space="preserve"> attribute</w:t>
            </w:r>
            <w:r w:rsidRPr="00D12E24">
              <w:t xml:space="preserve"> shall </w:t>
            </w:r>
            <w:r>
              <w:t>be</w:t>
            </w:r>
            <w:r w:rsidRPr="00D12E24">
              <w:t xml:space="preserve"> included</w:t>
            </w:r>
            <w:r>
              <w:t>.</w:t>
            </w:r>
          </w:p>
          <w:p w14:paraId="3B2F7B09" w14:textId="77777777" w:rsidR="007D7533" w:rsidRDefault="007D7533" w:rsidP="007D7533">
            <w:pPr>
              <w:pStyle w:val="TAN"/>
              <w:rPr>
                <w:ins w:id="33" w:author="Huawei" w:date="2023-10-28T11:01:00Z"/>
              </w:rPr>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Ethernet flow information (either "</w:t>
            </w:r>
            <w:proofErr w:type="spellStart"/>
            <w:r w:rsidRPr="000760B1">
              <w:t>ethFlowInfo</w:t>
            </w:r>
            <w:proofErr w:type="spellEnd"/>
            <w:r w:rsidRPr="000760B1">
              <w:t>"</w:t>
            </w:r>
            <w:r>
              <w:t xml:space="preserve"> attribute</w:t>
            </w:r>
            <w:r w:rsidRPr="000760B1">
              <w:t xml:space="preserve"> or "</w:t>
            </w:r>
            <w:proofErr w:type="spellStart"/>
            <w:r w:rsidRPr="000760B1">
              <w:t>enEthFlowInfo</w:t>
            </w:r>
            <w:proofErr w:type="spellEnd"/>
            <w:r w:rsidRPr="000760B1">
              <w:t>"</w:t>
            </w:r>
            <w:r>
              <w:t xml:space="preserve"> attribute</w:t>
            </w:r>
            <w:r w:rsidRPr="000760B1">
              <w:t>)</w:t>
            </w:r>
            <w:r>
              <w:t xml:space="preserve"> shall be provided.</w:t>
            </w:r>
          </w:p>
          <w:p w14:paraId="16BECD1A" w14:textId="3A15C8A4" w:rsidR="00B43A40" w:rsidRDefault="00B43A40" w:rsidP="004542A1">
            <w:pPr>
              <w:pStyle w:val="TAN"/>
              <w:rPr>
                <w:rFonts w:eastAsia="Times New Roman"/>
              </w:rPr>
            </w:pPr>
            <w:ins w:id="34" w:author="Huawei" w:date="2023-10-28T11:01:00Z">
              <w:r w:rsidRPr="00B752B1">
                <w:t>NOTE</w:t>
              </w:r>
              <w:r>
                <w:t> 12</w:t>
              </w:r>
              <w:r w:rsidRPr="00B752B1">
                <w:t>:</w:t>
              </w:r>
              <w:r w:rsidRPr="00B752B1">
                <w:tab/>
              </w:r>
            </w:ins>
            <w:ins w:id="35" w:author="Ericsson_Maria Liang" w:date="2023-11-10T00:19:00Z">
              <w:r w:rsidR="00940168">
                <w:t>When</w:t>
              </w:r>
            </w:ins>
            <w:ins w:id="36" w:author="Ericsson_Maria Liang" w:date="2023-11-10T00:21:00Z">
              <w:r w:rsidR="00940168">
                <w:t xml:space="preserve"> the </w:t>
              </w:r>
            </w:ins>
            <w:ins w:id="37" w:author="Ericsson_Maria Liang" w:date="2023-11-10T00:20:00Z">
              <w:r w:rsidR="00940168" w:rsidRPr="00E93E1C">
                <w:rPr>
                  <w:noProof/>
                  <w:lang w:eastAsia="zh-CN"/>
                </w:rPr>
                <w:t>"ListUE_5G" feature is supported</w:t>
              </w:r>
            </w:ins>
            <w:ins w:id="38" w:author="Huawei" w:date="2023-11-16T13:11:00Z">
              <w:r w:rsidR="00495386">
                <w:rPr>
                  <w:noProof/>
                  <w:lang w:eastAsia="zh-CN"/>
                </w:rPr>
                <w:t xml:space="preserve"> and</w:t>
              </w:r>
            </w:ins>
            <w:ins w:id="39" w:author="Ericsson_Maria Liang" w:date="2023-11-10T00:23:00Z">
              <w:r w:rsidR="00940168">
                <w:rPr>
                  <w:noProof/>
                  <w:lang w:eastAsia="zh-CN"/>
                </w:rPr>
                <w:t xml:space="preserve"> </w:t>
              </w:r>
            </w:ins>
            <w:ins w:id="40" w:author="Ericsson_Maria Liang" w:date="2023-11-10T00:24:00Z">
              <w:r w:rsidR="00940168">
                <w:rPr>
                  <w:noProof/>
                  <w:lang w:eastAsia="zh-CN"/>
                </w:rPr>
                <w:t xml:space="preserve">the </w:t>
              </w:r>
              <w:r w:rsidR="00940168" w:rsidRPr="00940168">
                <w:rPr>
                  <w:noProof/>
                  <w:lang w:eastAsia="zh-CN"/>
                </w:rPr>
                <w:t>"qosMon</w:t>
              </w:r>
            </w:ins>
            <w:ins w:id="41" w:author="Ericsson_Maria Liang" w:date="2023-11-10T00:45:00Z">
              <w:r w:rsidR="00853CC5">
                <w:rPr>
                  <w:noProof/>
                  <w:lang w:eastAsia="zh-CN"/>
                </w:rPr>
                <w:t>DatRate</w:t>
              </w:r>
            </w:ins>
            <w:ins w:id="42" w:author="Ericsson_Maria Liang" w:date="2023-11-10T00:24:00Z">
              <w:r w:rsidR="00940168" w:rsidRPr="00940168">
                <w:rPr>
                  <w:noProof/>
                  <w:lang w:eastAsia="zh-CN"/>
                </w:rPr>
                <w:t>"</w:t>
              </w:r>
              <w:r w:rsidR="00940168">
                <w:rPr>
                  <w:noProof/>
                  <w:lang w:eastAsia="zh-CN"/>
                </w:rPr>
                <w:t xml:space="preserve"> attribute </w:t>
              </w:r>
            </w:ins>
            <w:ins w:id="43" w:author="Huawei" w:date="2023-11-16T13:11:00Z">
              <w:r w:rsidR="00495386">
                <w:rPr>
                  <w:noProof/>
                  <w:lang w:eastAsia="zh-CN"/>
                </w:rPr>
                <w:t>is</w:t>
              </w:r>
            </w:ins>
            <w:ins w:id="44" w:author="Ericsson_Maria Liang" w:date="2023-11-10T00:24:00Z">
              <w:r w:rsidR="00940168">
                <w:rPr>
                  <w:noProof/>
                  <w:lang w:eastAsia="zh-CN"/>
                </w:rPr>
                <w:t xml:space="preserve"> provided</w:t>
              </w:r>
            </w:ins>
            <w:ins w:id="45" w:author="Huawei" w:date="2023-11-16T13:14:00Z">
              <w:r w:rsidR="00495386">
                <w:rPr>
                  <w:noProof/>
                  <w:lang w:eastAsia="zh-CN"/>
                </w:rPr>
                <w:t>,</w:t>
              </w:r>
            </w:ins>
            <w:ins w:id="46" w:author="Ericsson_Maria Liang" w:date="2023-11-10T00:24:00Z">
              <w:r w:rsidR="00940168">
                <w:rPr>
                  <w:noProof/>
                  <w:lang w:eastAsia="zh-CN"/>
                </w:rPr>
                <w:t xml:space="preserve"> </w:t>
              </w:r>
            </w:ins>
            <w:ins w:id="47" w:author="Huawei" w:date="2023-11-16T13:14:00Z">
              <w:r w:rsidR="00495386">
                <w:rPr>
                  <w:noProof/>
                  <w:lang w:eastAsia="zh-CN"/>
                </w:rPr>
                <w:t>t</w:t>
              </w:r>
            </w:ins>
            <w:ins w:id="48" w:author="Ericsson_Maria Liang" w:date="2023-11-10T00:27:00Z">
              <w:r w:rsidR="000451F4">
                <w:t xml:space="preserve">he </w:t>
              </w:r>
              <w:bookmarkStart w:id="49" w:name="_Hlk150843478"/>
              <w:r w:rsidR="000451F4" w:rsidRPr="00E93E1C">
                <w:rPr>
                  <w:noProof/>
                  <w:lang w:eastAsia="zh-CN"/>
                </w:rPr>
                <w:t>"</w:t>
              </w:r>
            </w:ins>
            <w:proofErr w:type="spellStart"/>
            <w:ins w:id="50" w:author="Huawei" w:date="2023-11-16T13:14:00Z">
              <w:r w:rsidR="00495386">
                <w:rPr>
                  <w:lang w:eastAsia="zh-CN"/>
                </w:rPr>
                <w:t>consDataRateThrDl</w:t>
              </w:r>
            </w:ins>
            <w:proofErr w:type="spellEnd"/>
            <w:ins w:id="51" w:author="Ericsson_Maria Liang" w:date="2023-11-10T00:27:00Z">
              <w:r w:rsidR="000451F4" w:rsidRPr="00E93E1C">
                <w:rPr>
                  <w:noProof/>
                  <w:lang w:eastAsia="zh-CN"/>
                </w:rPr>
                <w:t>"</w:t>
              </w:r>
              <w:r w:rsidR="000451F4">
                <w:rPr>
                  <w:noProof/>
                  <w:lang w:eastAsia="zh-CN"/>
                </w:rPr>
                <w:t xml:space="preserve"> and </w:t>
              </w:r>
              <w:r w:rsidR="000451F4" w:rsidRPr="00940168">
                <w:rPr>
                  <w:noProof/>
                  <w:lang w:eastAsia="zh-CN"/>
                </w:rPr>
                <w:t>"</w:t>
              </w:r>
            </w:ins>
            <w:proofErr w:type="spellStart"/>
            <w:ins w:id="52" w:author="Huawei" w:date="2023-11-16T13:14:00Z">
              <w:r w:rsidR="00495386">
                <w:rPr>
                  <w:lang w:eastAsia="zh-CN"/>
                </w:rPr>
                <w:t>consDataRateThrUl</w:t>
              </w:r>
            </w:ins>
            <w:proofErr w:type="spellEnd"/>
            <w:ins w:id="53" w:author="Ericsson_Maria Liang" w:date="2023-11-10T00:27:00Z">
              <w:r w:rsidR="000451F4" w:rsidRPr="00940168">
                <w:rPr>
                  <w:noProof/>
                  <w:lang w:eastAsia="zh-CN"/>
                </w:rPr>
                <w:t>"</w:t>
              </w:r>
            </w:ins>
            <w:ins w:id="54" w:author="Ericsson_Maria Liang" w:date="2023-11-10T00:28:00Z">
              <w:r w:rsidR="000451F4">
                <w:rPr>
                  <w:noProof/>
                  <w:lang w:eastAsia="zh-CN"/>
                </w:rPr>
                <w:t xml:space="preserve"> attribute</w:t>
              </w:r>
            </w:ins>
            <w:ins w:id="55" w:author="Huawei" w:date="2023-11-16T13:15:00Z">
              <w:r w:rsidR="00495386">
                <w:rPr>
                  <w:noProof/>
                  <w:lang w:eastAsia="zh-CN"/>
                </w:rPr>
                <w:t>s</w:t>
              </w:r>
            </w:ins>
            <w:ins w:id="56" w:author="Ericsson_Maria Liang" w:date="2023-11-10T00:28:00Z">
              <w:r w:rsidR="000451F4">
                <w:rPr>
                  <w:noProof/>
                  <w:lang w:eastAsia="zh-CN"/>
                </w:rPr>
                <w:t xml:space="preserve"> </w:t>
              </w:r>
            </w:ins>
            <w:bookmarkEnd w:id="49"/>
            <w:ins w:id="57" w:author="Huawei" w:date="2023-11-16T13:19:00Z">
              <w:r w:rsidR="00F37A12">
                <w:rPr>
                  <w:noProof/>
                  <w:lang w:eastAsia="zh-CN"/>
                </w:rPr>
                <w:t xml:space="preserve">contained in </w:t>
              </w:r>
              <w:r w:rsidR="00F37A12" w:rsidRPr="00940168">
                <w:rPr>
                  <w:noProof/>
                  <w:lang w:eastAsia="zh-CN"/>
                </w:rPr>
                <w:t>"qosMon</w:t>
              </w:r>
              <w:r w:rsidR="00F37A12">
                <w:rPr>
                  <w:noProof/>
                  <w:lang w:eastAsia="zh-CN"/>
                </w:rPr>
                <w:t>DatRate</w:t>
              </w:r>
              <w:r w:rsidR="00F37A12" w:rsidRPr="00940168">
                <w:rPr>
                  <w:noProof/>
                  <w:lang w:eastAsia="zh-CN"/>
                </w:rPr>
                <w:t>"</w:t>
              </w:r>
              <w:r w:rsidR="00F37A12">
                <w:rPr>
                  <w:noProof/>
                  <w:lang w:eastAsia="zh-CN"/>
                </w:rPr>
                <w:t xml:space="preserve"> attribute </w:t>
              </w:r>
            </w:ins>
            <w:ins w:id="58" w:author="Huawei" w:date="2023-11-16T13:15:00Z">
              <w:r w:rsidR="00495386">
                <w:rPr>
                  <w:noProof/>
                  <w:lang w:eastAsia="zh-CN"/>
                </w:rPr>
                <w:t>indicate</w:t>
              </w:r>
            </w:ins>
            <w:ins w:id="59" w:author="Ericsson_Maria Liang" w:date="2023-11-10T00:28:00Z">
              <w:r w:rsidR="000451F4">
                <w:rPr>
                  <w:noProof/>
                  <w:lang w:eastAsia="zh-CN"/>
                </w:rPr>
                <w:t xml:space="preserve"> the </w:t>
              </w:r>
            </w:ins>
            <w:ins w:id="60" w:author="Ericsson_Maria Liang" w:date="2023-11-10T00:27:00Z">
              <w:r w:rsidR="000451F4" w:rsidRPr="000451F4">
                <w:rPr>
                  <w:noProof/>
                  <w:lang w:eastAsia="zh-CN"/>
                </w:rPr>
                <w:t xml:space="preserve">upper bound of the aggregated </w:t>
              </w:r>
            </w:ins>
            <w:ins w:id="61" w:author="Huawei" w:date="2023-11-16T13:20:00Z">
              <w:r w:rsidR="00A7795C">
                <w:rPr>
                  <w:noProof/>
                  <w:lang w:eastAsia="zh-CN"/>
                </w:rPr>
                <w:t xml:space="preserve">DL/UL </w:t>
              </w:r>
            </w:ins>
            <w:ins w:id="62" w:author="Ericsson_Maria Liang" w:date="2023-11-10T00:27:00Z">
              <w:r w:rsidR="000451F4" w:rsidRPr="000451F4">
                <w:rPr>
                  <w:noProof/>
                  <w:lang w:eastAsia="zh-CN"/>
                </w:rPr>
                <w:t xml:space="preserve">data rate </w:t>
              </w:r>
            </w:ins>
            <w:ins w:id="63" w:author="Huawei" w:date="2023-11-16T13:17:00Z">
              <w:r w:rsidR="00495386">
                <w:rPr>
                  <w:rFonts w:hint="eastAsia"/>
                  <w:noProof/>
                  <w:lang w:eastAsia="zh-CN"/>
                </w:rPr>
                <w:t>and</w:t>
              </w:r>
              <w:r w:rsidR="00495386">
                <w:rPr>
                  <w:noProof/>
                  <w:lang w:eastAsia="zh-CN"/>
                </w:rPr>
                <w:t xml:space="preserve"> </w:t>
              </w:r>
            </w:ins>
            <w:ins w:id="64" w:author="Huawei" w:date="2023-11-16T13:18:00Z">
              <w:r w:rsidR="00F37A12">
                <w:t>by default</w:t>
              </w:r>
              <w:r w:rsidR="00F37A12">
                <w:rPr>
                  <w:rFonts w:hint="eastAsia"/>
                  <w:lang w:eastAsia="zh-CN"/>
                </w:rPr>
                <w:t>,</w:t>
              </w:r>
              <w:r w:rsidR="00F37A12">
                <w:t xml:space="preserve"> </w:t>
              </w:r>
            </w:ins>
            <w:ins w:id="65" w:author="Huawei" w:date="2023-11-16T13:20:00Z">
              <w:r w:rsidR="00F37A12">
                <w:rPr>
                  <w:rFonts w:hint="eastAsia"/>
                  <w:lang w:eastAsia="zh-CN"/>
                </w:rPr>
                <w:t>are</w:t>
              </w:r>
              <w:r w:rsidR="00F37A12">
                <w:t xml:space="preserve"> </w:t>
              </w:r>
              <w:r w:rsidR="00F37A12">
                <w:rPr>
                  <w:rFonts w:hint="eastAsia"/>
                  <w:lang w:eastAsia="zh-CN"/>
                </w:rPr>
                <w:t>applicable</w:t>
              </w:r>
              <w:r w:rsidR="00F37A12">
                <w:t xml:space="preserve"> </w:t>
              </w:r>
            </w:ins>
            <w:ins w:id="66" w:author="Huawei" w:date="2023-10-28T11:03:00Z">
              <w:r>
                <w:t>to the</w:t>
              </w:r>
            </w:ins>
            <w:ins w:id="67" w:author="Huawei" w:date="2023-10-28T11:04:00Z">
              <w:r>
                <w:t xml:space="preserve"> </w:t>
              </w:r>
            </w:ins>
            <w:ins w:id="68" w:author="Huawei" w:date="2023-11-16T13:17:00Z">
              <w:r w:rsidR="00495386">
                <w:rPr>
                  <w:rFonts w:hint="eastAsia"/>
                  <w:lang w:eastAsia="zh-CN"/>
                </w:rPr>
                <w:t>list</w:t>
              </w:r>
              <w:r w:rsidR="00495386">
                <w:t xml:space="preserve"> </w:t>
              </w:r>
              <w:r w:rsidR="00495386">
                <w:rPr>
                  <w:rFonts w:hint="eastAsia"/>
                  <w:lang w:eastAsia="zh-CN"/>
                </w:rPr>
                <w:t>of</w:t>
              </w:r>
              <w:r w:rsidR="00495386">
                <w:t xml:space="preserve"> UE</w:t>
              </w:r>
              <w:r w:rsidR="00495386">
                <w:rPr>
                  <w:rFonts w:hint="eastAsia"/>
                  <w:lang w:eastAsia="zh-CN"/>
                </w:rPr>
                <w:t>s</w:t>
              </w:r>
              <w:r w:rsidR="00495386">
                <w:t xml:space="preserve"> </w:t>
              </w:r>
            </w:ins>
            <w:ins w:id="69" w:author="Huawei" w:date="2023-11-16T13:18:00Z">
              <w:r w:rsidR="00495386">
                <w:rPr>
                  <w:rFonts w:hint="eastAsia"/>
                  <w:lang w:eastAsia="zh-CN"/>
                </w:rPr>
                <w:t>specified</w:t>
              </w:r>
              <w:r w:rsidR="00495386">
                <w:rPr>
                  <w:lang w:eastAsia="zh-CN"/>
                </w:rPr>
                <w:t xml:space="preserve"> </w:t>
              </w:r>
              <w:r w:rsidR="00495386">
                <w:rPr>
                  <w:rFonts w:hint="eastAsia"/>
                  <w:lang w:eastAsia="zh-CN"/>
                </w:rPr>
                <w:t>by</w:t>
              </w:r>
              <w:r w:rsidR="00495386">
                <w:rPr>
                  <w:lang w:eastAsia="zh-CN"/>
                </w:rPr>
                <w:t xml:space="preserve"> </w:t>
              </w:r>
              <w:r w:rsidR="00495386">
                <w:rPr>
                  <w:rFonts w:hint="eastAsia"/>
                  <w:lang w:eastAsia="zh-CN"/>
                </w:rPr>
                <w:t>the</w:t>
              </w:r>
              <w:r w:rsidR="00495386">
                <w:rPr>
                  <w:lang w:eastAsia="zh-CN"/>
                </w:rPr>
                <w:t xml:space="preserve"> </w:t>
              </w:r>
            </w:ins>
            <w:ins w:id="70" w:author="Huawei" w:date="2023-10-28T11:04:00Z">
              <w:r>
                <w:t>"</w:t>
              </w:r>
            </w:ins>
            <w:proofErr w:type="spellStart"/>
            <w:ins w:id="71" w:author="Huawei" w:date="2023-11-16T13:19:00Z">
              <w:r w:rsidR="00F37A12">
                <w:t>listUeAddrs</w:t>
              </w:r>
            </w:ins>
            <w:proofErr w:type="spellEnd"/>
            <w:ins w:id="72" w:author="Huawei" w:date="2023-10-28T11:04:00Z">
              <w:r>
                <w:t>" attribute</w:t>
              </w:r>
            </w:ins>
            <w:ins w:id="73" w:author="Huawei" w:date="2023-10-28T11:03:00Z">
              <w:r>
                <w:t xml:space="preserve">. </w:t>
              </w:r>
            </w:ins>
            <w:ins w:id="74" w:author="Huawei" w:date="2023-10-28T11:04:00Z">
              <w:r>
                <w:t>I</w:t>
              </w:r>
            </w:ins>
            <w:ins w:id="75" w:author="Huawei" w:date="2023-10-28T11:03:00Z">
              <w:r>
                <w:t xml:space="preserve">f the </w:t>
              </w:r>
            </w:ins>
            <w:ins w:id="76" w:author="Huawei" w:date="2023-10-28T11:05:00Z">
              <w:r>
                <w:t>"</w:t>
              </w:r>
            </w:ins>
            <w:proofErr w:type="spellStart"/>
            <w:ins w:id="77" w:author="Huawei" w:date="2023-11-16T13:18:00Z">
              <w:r w:rsidR="00F37A12">
                <w:t>listUeConsDtRt</w:t>
              </w:r>
            </w:ins>
            <w:proofErr w:type="spellEnd"/>
            <w:ins w:id="78" w:author="Huawei" w:date="2023-10-28T11:05:00Z">
              <w:r>
                <w:t>" attribute</w:t>
              </w:r>
            </w:ins>
            <w:ins w:id="79" w:author="Huawei" w:date="2023-10-28T11:03:00Z">
              <w:r>
                <w:t xml:space="preserve"> is also provided, then </w:t>
              </w:r>
            </w:ins>
            <w:ins w:id="80" w:author="Huawei" w:date="2023-10-28T11:06:00Z">
              <w:r w:rsidR="004542A1">
                <w:t>it</w:t>
              </w:r>
            </w:ins>
            <w:ins w:id="81" w:author="Huawei" w:date="2023-10-28T11:03:00Z">
              <w:r>
                <w:t xml:space="preserve"> has to be the subset of </w:t>
              </w:r>
            </w:ins>
            <w:ins w:id="82" w:author="Huawei" w:date="2023-10-28T11:05:00Z">
              <w:r>
                <w:t>"</w:t>
              </w:r>
              <w:proofErr w:type="spellStart"/>
              <w:r>
                <w:t>listUeAddrs</w:t>
              </w:r>
              <w:proofErr w:type="spellEnd"/>
              <w:r>
                <w:t>" attribute</w:t>
              </w:r>
            </w:ins>
            <w:ins w:id="83" w:author="Huawei" w:date="2023-10-28T11:03:00Z">
              <w:r>
                <w:t>.</w:t>
              </w:r>
            </w:ins>
          </w:p>
        </w:tc>
      </w:tr>
    </w:tbl>
    <w:p w14:paraId="123484D1" w14:textId="77777777" w:rsidR="00AA5B3B" w:rsidRDefault="00AA5B3B" w:rsidP="00AA5B3B">
      <w:pPr>
        <w:rPr>
          <w:u w:val="single"/>
        </w:rPr>
      </w:pPr>
    </w:p>
    <w:p w14:paraId="03D7F848" w14:textId="77777777" w:rsidR="00AA5B3B" w:rsidRPr="00860286" w:rsidRDefault="00AA5B3B" w:rsidP="00AA5B3B">
      <w:pPr>
        <w:pStyle w:val="EditorsNote"/>
        <w:rPr>
          <w:rFonts w:eastAsia="Times New Roman"/>
        </w:rPr>
      </w:pPr>
      <w:r w:rsidRPr="00860286">
        <w:rPr>
          <w:rFonts w:eastAsia="Times New Roman"/>
        </w:rPr>
        <w:lastRenderedPageBreak/>
        <w:t xml:space="preserve">Editor’s note: </w:t>
      </w:r>
      <w:r w:rsidRPr="00176399">
        <w:rPr>
          <w:rFonts w:eastAsia="Times New Roman"/>
        </w:rPr>
        <w:t>I</w:t>
      </w:r>
      <w:r w:rsidRPr="00176399">
        <w:t>t is FFS whether other IEs within the "</w:t>
      </w:r>
      <w:proofErr w:type="spellStart"/>
      <w:r w:rsidRPr="00176399">
        <w:t>tscQosReq</w:t>
      </w:r>
      <w:proofErr w:type="spellEnd"/>
      <w:r w:rsidRPr="00176399">
        <w:t>" attribute than "req5Gsdealy" attribute can apply for multi-modal communication services</w:t>
      </w:r>
      <w:r w:rsidRPr="00176399">
        <w:rPr>
          <w:rFonts w:eastAsia="Times New Roman"/>
        </w:rPr>
        <w:t>.</w:t>
      </w:r>
    </w:p>
    <w:p w14:paraId="0F5C9808" w14:textId="77777777" w:rsidR="00AA5B3B" w:rsidRPr="00E70FE6" w:rsidRDefault="00AA5B3B" w:rsidP="00AA5B3B">
      <w:pPr>
        <w:pStyle w:val="EditorsNote"/>
      </w:pPr>
      <w:bookmarkStart w:id="84" w:name="_Hlk143798720"/>
      <w:r w:rsidRPr="00D30DFF">
        <w:t xml:space="preserve">Editor’s Note: </w:t>
      </w:r>
      <w:r>
        <w:t>Whether a new data structure for list of UE is needed or not is FFS.</w:t>
      </w:r>
    </w:p>
    <w:bookmarkEnd w:id="84"/>
    <w:p w14:paraId="6E413562" w14:textId="77777777" w:rsidR="00AA5B3B" w:rsidRPr="00E70FE6" w:rsidRDefault="00AA5B3B" w:rsidP="00AA5B3B">
      <w:pPr>
        <w:pStyle w:val="EditorsNote"/>
      </w:pPr>
      <w:r w:rsidRPr="00D30DFF">
        <w:t xml:space="preserve">Editor’s Note: </w:t>
      </w:r>
      <w:r>
        <w:t xml:space="preserve">Whether the </w:t>
      </w:r>
      <w:proofErr w:type="spellStart"/>
      <w:r>
        <w:t>rttMon</w:t>
      </w:r>
      <w:proofErr w:type="spellEnd"/>
      <w:r>
        <w:t xml:space="preserve"> attribute is needed or the </w:t>
      </w:r>
      <w:proofErr w:type="spellStart"/>
      <w:r>
        <w:t>qosMonInfo</w:t>
      </w:r>
      <w:proofErr w:type="spellEnd"/>
      <w:r>
        <w:t xml:space="preserve"> attribute can be used instead to convey both, packet delay and RTT measurements information requires further discussion.</w:t>
      </w:r>
    </w:p>
    <w:p w14:paraId="56A9DF92" w14:textId="77777777" w:rsidR="00AA5B3B" w:rsidRDefault="00AA5B3B" w:rsidP="00AA5B3B">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4DF2BE54" w14:textId="2F34E7FB" w:rsidR="00AA5B3B" w:rsidRDefault="00AA5B3B" w:rsidP="00AA5B3B">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65F4F216" w14:textId="77777777" w:rsidR="00AA5B3B" w:rsidRPr="00B61815" w:rsidRDefault="00AA5B3B" w:rsidP="00AA5B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203AE0" w14:textId="77777777" w:rsidR="00AA5B3B" w:rsidRDefault="00AA5B3B" w:rsidP="00AA5B3B">
      <w:pPr>
        <w:pStyle w:val="50"/>
      </w:pPr>
      <w:bookmarkStart w:id="85" w:name="_Toc11247880"/>
      <w:bookmarkStart w:id="86" w:name="_Toc27045024"/>
      <w:bookmarkStart w:id="87" w:name="_Toc36034066"/>
      <w:bookmarkStart w:id="88" w:name="_Toc45132213"/>
      <w:bookmarkStart w:id="89" w:name="_Toc49776498"/>
      <w:bookmarkStart w:id="90" w:name="_Toc51747418"/>
      <w:bookmarkStart w:id="91" w:name="_Toc66360997"/>
      <w:bookmarkStart w:id="92" w:name="_Toc68105502"/>
      <w:bookmarkStart w:id="93" w:name="_Toc74756132"/>
      <w:bookmarkStart w:id="94" w:name="_Toc105675009"/>
      <w:bookmarkStart w:id="95" w:name="_Toc130503077"/>
      <w:bookmarkStart w:id="96" w:name="_Toc145705013"/>
      <w:r>
        <w:t>5.14.2.1.3</w:t>
      </w:r>
      <w:r>
        <w:tab/>
        <w:t xml:space="preserve">Type: </w:t>
      </w:r>
      <w:proofErr w:type="spellStart"/>
      <w:r>
        <w:t>AsSessionWithQoSSubscriptionPatch</w:t>
      </w:r>
      <w:bookmarkEnd w:id="85"/>
      <w:bookmarkEnd w:id="86"/>
      <w:bookmarkEnd w:id="87"/>
      <w:bookmarkEnd w:id="88"/>
      <w:bookmarkEnd w:id="89"/>
      <w:bookmarkEnd w:id="90"/>
      <w:bookmarkEnd w:id="91"/>
      <w:bookmarkEnd w:id="92"/>
      <w:bookmarkEnd w:id="93"/>
      <w:bookmarkEnd w:id="94"/>
      <w:bookmarkEnd w:id="95"/>
      <w:bookmarkEnd w:id="96"/>
      <w:proofErr w:type="spellEnd"/>
    </w:p>
    <w:p w14:paraId="207F9A4A" w14:textId="77777777" w:rsidR="00AA5B3B" w:rsidRDefault="00AA5B3B" w:rsidP="00AA5B3B">
      <w:r>
        <w:t>This type represents an AS session request with specific QoS for the service provided by the SCS/AS to the SCEF via T8 interface. The structure is used for PATCH request.</w:t>
      </w:r>
    </w:p>
    <w:p w14:paraId="5A4EC679" w14:textId="77777777" w:rsidR="00AA5B3B" w:rsidRDefault="00AA5B3B" w:rsidP="00AA5B3B">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AA5B3B" w14:paraId="0A4B8216" w14:textId="77777777" w:rsidTr="007C60F2">
        <w:trPr>
          <w:trHeight w:val="288"/>
          <w:jc w:val="center"/>
        </w:trPr>
        <w:tc>
          <w:tcPr>
            <w:tcW w:w="1661" w:type="dxa"/>
            <w:shd w:val="clear" w:color="auto" w:fill="C0C0C0"/>
          </w:tcPr>
          <w:p w14:paraId="1B20F5A3" w14:textId="77777777" w:rsidR="00AA5B3B" w:rsidRDefault="00AA5B3B" w:rsidP="007C60F2">
            <w:pPr>
              <w:pStyle w:val="TAH"/>
              <w:rPr>
                <w:rFonts w:eastAsia="Times New Roman"/>
              </w:rPr>
            </w:pPr>
            <w:r>
              <w:rPr>
                <w:rFonts w:eastAsia="Times New Roman"/>
              </w:rPr>
              <w:lastRenderedPageBreak/>
              <w:t>Attribute name</w:t>
            </w:r>
          </w:p>
        </w:tc>
        <w:tc>
          <w:tcPr>
            <w:tcW w:w="1842" w:type="dxa"/>
            <w:shd w:val="clear" w:color="auto" w:fill="C0C0C0"/>
          </w:tcPr>
          <w:p w14:paraId="5A7C3459" w14:textId="77777777" w:rsidR="00AA5B3B" w:rsidRDefault="00AA5B3B" w:rsidP="007C60F2">
            <w:pPr>
              <w:pStyle w:val="TAH"/>
              <w:rPr>
                <w:rFonts w:eastAsia="Times New Roman"/>
              </w:rPr>
            </w:pPr>
            <w:r>
              <w:rPr>
                <w:rFonts w:eastAsia="Times New Roman"/>
              </w:rPr>
              <w:t>Data type</w:t>
            </w:r>
          </w:p>
        </w:tc>
        <w:tc>
          <w:tcPr>
            <w:tcW w:w="1134" w:type="dxa"/>
            <w:shd w:val="clear" w:color="auto" w:fill="C0C0C0"/>
          </w:tcPr>
          <w:p w14:paraId="69F114C5" w14:textId="77777777" w:rsidR="00AA5B3B" w:rsidRDefault="00AA5B3B" w:rsidP="007C60F2">
            <w:pPr>
              <w:pStyle w:val="TAH"/>
              <w:rPr>
                <w:rFonts w:eastAsia="Times New Roman"/>
              </w:rPr>
            </w:pPr>
            <w:r>
              <w:rPr>
                <w:rFonts w:eastAsia="Times New Roman"/>
              </w:rPr>
              <w:t>Cardinality</w:t>
            </w:r>
          </w:p>
        </w:tc>
        <w:tc>
          <w:tcPr>
            <w:tcW w:w="3687" w:type="dxa"/>
            <w:shd w:val="clear" w:color="auto" w:fill="C0C0C0"/>
          </w:tcPr>
          <w:p w14:paraId="60B6AC9F" w14:textId="77777777" w:rsidR="00AA5B3B" w:rsidRDefault="00AA5B3B" w:rsidP="007C60F2">
            <w:pPr>
              <w:pStyle w:val="TAH"/>
              <w:rPr>
                <w:rFonts w:eastAsia="Times New Roman" w:cs="Arial"/>
                <w:szCs w:val="18"/>
              </w:rPr>
            </w:pPr>
            <w:r>
              <w:rPr>
                <w:rFonts w:eastAsia="Times New Roman" w:cs="Arial"/>
                <w:szCs w:val="18"/>
              </w:rPr>
              <w:t>Description</w:t>
            </w:r>
          </w:p>
        </w:tc>
        <w:tc>
          <w:tcPr>
            <w:tcW w:w="1235" w:type="dxa"/>
            <w:shd w:val="clear" w:color="auto" w:fill="C0C0C0"/>
          </w:tcPr>
          <w:p w14:paraId="5B092E8B" w14:textId="77777777" w:rsidR="00AA5B3B" w:rsidRDefault="00AA5B3B" w:rsidP="007C60F2">
            <w:pPr>
              <w:pStyle w:val="TAH"/>
              <w:rPr>
                <w:rFonts w:eastAsia="Times New Roman"/>
              </w:rPr>
            </w:pPr>
            <w:r>
              <w:rPr>
                <w:rFonts w:eastAsia="Times New Roman" w:cs="Arial"/>
                <w:szCs w:val="18"/>
              </w:rPr>
              <w:t>Applicability (NOTE 1)</w:t>
            </w:r>
          </w:p>
        </w:tc>
      </w:tr>
      <w:tr w:rsidR="00AA5B3B" w14:paraId="4E651CEF" w14:textId="77777777" w:rsidTr="007C60F2">
        <w:trPr>
          <w:jc w:val="center"/>
        </w:trPr>
        <w:tc>
          <w:tcPr>
            <w:tcW w:w="1661" w:type="dxa"/>
            <w:shd w:val="clear" w:color="auto" w:fill="auto"/>
          </w:tcPr>
          <w:p w14:paraId="0DCA3593" w14:textId="77777777" w:rsidR="00AA5B3B" w:rsidRDefault="00AA5B3B" w:rsidP="007C60F2">
            <w:pPr>
              <w:pStyle w:val="TAL"/>
              <w:rPr>
                <w:rFonts w:eastAsia="Times New Roman"/>
              </w:rPr>
            </w:pPr>
            <w:proofErr w:type="spellStart"/>
            <w:r>
              <w:t>exterAppId</w:t>
            </w:r>
            <w:proofErr w:type="spellEnd"/>
          </w:p>
        </w:tc>
        <w:tc>
          <w:tcPr>
            <w:tcW w:w="1842" w:type="dxa"/>
            <w:shd w:val="clear" w:color="auto" w:fill="auto"/>
          </w:tcPr>
          <w:p w14:paraId="217608FE" w14:textId="77777777" w:rsidR="00AA5B3B" w:rsidRDefault="00AA5B3B" w:rsidP="007C60F2">
            <w:pPr>
              <w:pStyle w:val="TAL"/>
              <w:rPr>
                <w:rFonts w:eastAsia="Times New Roman"/>
              </w:rPr>
            </w:pPr>
            <w:r>
              <w:t>string</w:t>
            </w:r>
          </w:p>
        </w:tc>
        <w:tc>
          <w:tcPr>
            <w:tcW w:w="1134" w:type="dxa"/>
          </w:tcPr>
          <w:p w14:paraId="4843C1C7" w14:textId="77777777" w:rsidR="00AA5B3B" w:rsidRDefault="00AA5B3B" w:rsidP="007C60F2">
            <w:pPr>
              <w:pStyle w:val="TAC"/>
              <w:jc w:val="left"/>
              <w:rPr>
                <w:lang w:eastAsia="zh-CN"/>
              </w:rPr>
            </w:pPr>
            <w:r>
              <w:t>0..1</w:t>
            </w:r>
          </w:p>
        </w:tc>
        <w:tc>
          <w:tcPr>
            <w:tcW w:w="3687" w:type="dxa"/>
          </w:tcPr>
          <w:p w14:paraId="6A6DD066" w14:textId="77777777" w:rsidR="00AA5B3B" w:rsidRDefault="00AA5B3B" w:rsidP="007C60F2">
            <w:pPr>
              <w:pStyle w:val="TAL"/>
              <w:rPr>
                <w:rFonts w:cs="Arial"/>
                <w:szCs w:val="18"/>
                <w:lang w:eastAsia="zh-CN"/>
              </w:rPr>
            </w:pPr>
            <w:r>
              <w:t>Identifies the external Application Identifier.</w:t>
            </w:r>
            <w:r>
              <w:rPr>
                <w:rFonts w:cs="Arial"/>
                <w:szCs w:val="18"/>
              </w:rPr>
              <w:t xml:space="preserve"> (NOTE 2)</w:t>
            </w:r>
          </w:p>
        </w:tc>
        <w:tc>
          <w:tcPr>
            <w:tcW w:w="1235" w:type="dxa"/>
          </w:tcPr>
          <w:p w14:paraId="11E0C27B" w14:textId="77777777" w:rsidR="00AA5B3B" w:rsidRDefault="00AA5B3B" w:rsidP="007C60F2">
            <w:pPr>
              <w:pStyle w:val="TAC"/>
              <w:jc w:val="left"/>
            </w:pPr>
            <w:proofErr w:type="spellStart"/>
            <w:r>
              <w:t>AppId</w:t>
            </w:r>
            <w:proofErr w:type="spellEnd"/>
          </w:p>
          <w:p w14:paraId="7691B1F6" w14:textId="77777777" w:rsidR="00AA5B3B" w:rsidRDefault="00AA5B3B" w:rsidP="007C60F2">
            <w:pPr>
              <w:pStyle w:val="TAC"/>
              <w:jc w:val="left"/>
              <w:rPr>
                <w:rFonts w:eastAsia="Times New Roman"/>
              </w:rPr>
            </w:pPr>
            <w:r>
              <w:t>ListUE_5G</w:t>
            </w:r>
          </w:p>
        </w:tc>
      </w:tr>
      <w:tr w:rsidR="00AA5B3B" w14:paraId="43D0371D" w14:textId="77777777" w:rsidTr="007C60F2">
        <w:trPr>
          <w:jc w:val="center"/>
        </w:trPr>
        <w:tc>
          <w:tcPr>
            <w:tcW w:w="1661" w:type="dxa"/>
            <w:shd w:val="clear" w:color="auto" w:fill="auto"/>
          </w:tcPr>
          <w:p w14:paraId="1813CC53" w14:textId="77777777" w:rsidR="00AA5B3B" w:rsidRDefault="00AA5B3B" w:rsidP="007C60F2">
            <w:pPr>
              <w:pStyle w:val="TAL"/>
              <w:rPr>
                <w:lang w:eastAsia="zh-CN"/>
              </w:rPr>
            </w:pPr>
            <w:proofErr w:type="spellStart"/>
            <w:r>
              <w:rPr>
                <w:rFonts w:eastAsia="Times New Roman"/>
              </w:rPr>
              <w:t>flowInfo</w:t>
            </w:r>
            <w:proofErr w:type="spellEnd"/>
          </w:p>
        </w:tc>
        <w:tc>
          <w:tcPr>
            <w:tcW w:w="1842" w:type="dxa"/>
            <w:shd w:val="clear" w:color="auto" w:fill="auto"/>
          </w:tcPr>
          <w:p w14:paraId="4A925B47" w14:textId="77777777" w:rsidR="00AA5B3B" w:rsidRDefault="00AA5B3B" w:rsidP="007C60F2">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14:paraId="6BC48570" w14:textId="77777777" w:rsidR="00AA5B3B" w:rsidRDefault="00AA5B3B" w:rsidP="007C60F2">
            <w:pPr>
              <w:pStyle w:val="TAC"/>
              <w:jc w:val="left"/>
              <w:rPr>
                <w:lang w:eastAsia="zh-CN"/>
              </w:rPr>
            </w:pPr>
            <w:r>
              <w:rPr>
                <w:lang w:eastAsia="zh-CN"/>
              </w:rPr>
              <w:t>0..N</w:t>
            </w:r>
          </w:p>
        </w:tc>
        <w:tc>
          <w:tcPr>
            <w:tcW w:w="3687" w:type="dxa"/>
          </w:tcPr>
          <w:p w14:paraId="6D4000F0" w14:textId="77777777" w:rsidR="00AA5B3B" w:rsidRDefault="00AA5B3B" w:rsidP="007C60F2">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2)(NOTE 5)</w:t>
            </w:r>
            <w:r>
              <w:rPr>
                <w:lang w:eastAsia="zh-CN"/>
              </w:rPr>
              <w:t xml:space="preserve"> (NOTE 8)</w:t>
            </w:r>
          </w:p>
        </w:tc>
        <w:tc>
          <w:tcPr>
            <w:tcW w:w="1235" w:type="dxa"/>
          </w:tcPr>
          <w:p w14:paraId="4B70DCB7" w14:textId="77777777" w:rsidR="00AA5B3B" w:rsidRDefault="00AA5B3B" w:rsidP="007C60F2">
            <w:pPr>
              <w:pStyle w:val="TAC"/>
              <w:jc w:val="left"/>
              <w:rPr>
                <w:rFonts w:eastAsia="Times New Roman"/>
              </w:rPr>
            </w:pPr>
          </w:p>
        </w:tc>
      </w:tr>
      <w:tr w:rsidR="00AA5B3B" w14:paraId="37FF632E" w14:textId="77777777" w:rsidTr="007C60F2">
        <w:trPr>
          <w:jc w:val="center"/>
        </w:trPr>
        <w:tc>
          <w:tcPr>
            <w:tcW w:w="1661" w:type="dxa"/>
            <w:shd w:val="clear" w:color="auto" w:fill="auto"/>
          </w:tcPr>
          <w:p w14:paraId="25DF3D30" w14:textId="77777777" w:rsidR="00AA5B3B" w:rsidRDefault="00AA5B3B" w:rsidP="007C60F2">
            <w:pPr>
              <w:pStyle w:val="TAL"/>
              <w:rPr>
                <w:rFonts w:eastAsia="Times New Roman"/>
              </w:rPr>
            </w:pPr>
            <w:proofErr w:type="spellStart"/>
            <w:r>
              <w:rPr>
                <w:lang w:eastAsia="zh-CN"/>
              </w:rPr>
              <w:t>ethFlowInfo</w:t>
            </w:r>
            <w:proofErr w:type="spellEnd"/>
          </w:p>
        </w:tc>
        <w:tc>
          <w:tcPr>
            <w:tcW w:w="1842" w:type="dxa"/>
            <w:shd w:val="clear" w:color="auto" w:fill="auto"/>
          </w:tcPr>
          <w:p w14:paraId="003B1243" w14:textId="77777777" w:rsidR="00AA5B3B" w:rsidRDefault="00AA5B3B" w:rsidP="007C60F2">
            <w:pPr>
              <w:pStyle w:val="TAL"/>
              <w:rPr>
                <w:rFonts w:eastAsia="Times New Roman"/>
              </w:rPr>
            </w:pPr>
            <w:r>
              <w:t>array(</w:t>
            </w:r>
            <w:proofErr w:type="spellStart"/>
            <w:r>
              <w:t>EthFlowDescription</w:t>
            </w:r>
            <w:proofErr w:type="spellEnd"/>
            <w:r>
              <w:t>)</w:t>
            </w:r>
          </w:p>
        </w:tc>
        <w:tc>
          <w:tcPr>
            <w:tcW w:w="1134" w:type="dxa"/>
          </w:tcPr>
          <w:p w14:paraId="7538542D" w14:textId="77777777" w:rsidR="00AA5B3B" w:rsidRDefault="00AA5B3B" w:rsidP="007C60F2">
            <w:pPr>
              <w:pStyle w:val="TAC"/>
              <w:jc w:val="left"/>
              <w:rPr>
                <w:lang w:eastAsia="zh-CN"/>
              </w:rPr>
            </w:pPr>
            <w:r>
              <w:rPr>
                <w:rFonts w:eastAsia="Times New Roman"/>
              </w:rPr>
              <w:t>0..N</w:t>
            </w:r>
          </w:p>
        </w:tc>
        <w:tc>
          <w:tcPr>
            <w:tcW w:w="3687" w:type="dxa"/>
          </w:tcPr>
          <w:p w14:paraId="0D023944" w14:textId="77777777" w:rsidR="00AA5B3B" w:rsidRDefault="00AA5B3B" w:rsidP="007C60F2">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295B8B65" w14:textId="77777777" w:rsidR="00AA5B3B" w:rsidRDefault="00AA5B3B" w:rsidP="007C60F2">
            <w:pPr>
              <w:pStyle w:val="TAC"/>
              <w:jc w:val="left"/>
              <w:rPr>
                <w:rFonts w:eastAsia="Times New Roman"/>
              </w:rPr>
            </w:pPr>
            <w:r>
              <w:t>EthAsSessionQoS_5G</w:t>
            </w:r>
          </w:p>
        </w:tc>
      </w:tr>
      <w:tr w:rsidR="00AA5B3B" w14:paraId="0A1DBF8F" w14:textId="77777777" w:rsidTr="007C60F2">
        <w:trPr>
          <w:jc w:val="center"/>
        </w:trPr>
        <w:tc>
          <w:tcPr>
            <w:tcW w:w="1661" w:type="dxa"/>
            <w:shd w:val="clear" w:color="auto" w:fill="auto"/>
          </w:tcPr>
          <w:p w14:paraId="5B8CAC1C" w14:textId="77777777" w:rsidR="00AA5B3B" w:rsidRDefault="00AA5B3B" w:rsidP="007C60F2">
            <w:pPr>
              <w:pStyle w:val="TAL"/>
              <w:rPr>
                <w:lang w:eastAsia="zh-CN"/>
              </w:rPr>
            </w:pPr>
            <w:proofErr w:type="spellStart"/>
            <w:r>
              <w:rPr>
                <w:lang w:eastAsia="zh-CN"/>
              </w:rPr>
              <w:t>enEthFlowInfo</w:t>
            </w:r>
            <w:proofErr w:type="spellEnd"/>
          </w:p>
        </w:tc>
        <w:tc>
          <w:tcPr>
            <w:tcW w:w="1842" w:type="dxa"/>
            <w:shd w:val="clear" w:color="auto" w:fill="auto"/>
          </w:tcPr>
          <w:p w14:paraId="3EB38431" w14:textId="77777777" w:rsidR="00AA5B3B" w:rsidRDefault="00AA5B3B" w:rsidP="007C60F2">
            <w:pPr>
              <w:pStyle w:val="TAL"/>
            </w:pPr>
            <w:r>
              <w:rPr>
                <w:lang w:eastAsia="zh-CN"/>
              </w:rPr>
              <w:t>array(</w:t>
            </w:r>
            <w:proofErr w:type="spellStart"/>
            <w:r>
              <w:rPr>
                <w:lang w:eastAsia="zh-CN"/>
              </w:rPr>
              <w:t>EthFlowInfo</w:t>
            </w:r>
            <w:proofErr w:type="spellEnd"/>
            <w:r>
              <w:rPr>
                <w:lang w:eastAsia="zh-CN"/>
              </w:rPr>
              <w:t>)</w:t>
            </w:r>
          </w:p>
        </w:tc>
        <w:tc>
          <w:tcPr>
            <w:tcW w:w="1134" w:type="dxa"/>
          </w:tcPr>
          <w:p w14:paraId="07E3135C" w14:textId="77777777" w:rsidR="00AA5B3B" w:rsidRDefault="00AA5B3B" w:rsidP="007C60F2">
            <w:pPr>
              <w:pStyle w:val="TAC"/>
              <w:jc w:val="left"/>
              <w:rPr>
                <w:rFonts w:eastAsia="Times New Roman"/>
              </w:rPr>
            </w:pPr>
            <w:r>
              <w:rPr>
                <w:lang w:eastAsia="zh-CN"/>
              </w:rPr>
              <w:t>0..N</w:t>
            </w:r>
          </w:p>
        </w:tc>
        <w:tc>
          <w:tcPr>
            <w:tcW w:w="3687" w:type="dxa"/>
          </w:tcPr>
          <w:p w14:paraId="2D6A75CF" w14:textId="77777777" w:rsidR="00AA5B3B" w:rsidRDefault="00AA5B3B" w:rsidP="007C60F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68364151" w14:textId="77777777" w:rsidR="00AA5B3B" w:rsidRDefault="00AA5B3B" w:rsidP="007C60F2">
            <w:pPr>
              <w:pStyle w:val="TAL"/>
              <w:rPr>
                <w:rFonts w:cs="Arial"/>
                <w:szCs w:val="18"/>
                <w:lang w:eastAsia="zh-CN"/>
              </w:rPr>
            </w:pPr>
            <w:r>
              <w:rPr>
                <w:rFonts w:cs="Arial"/>
                <w:szCs w:val="18"/>
              </w:rPr>
              <w:t>(NOTE 2)</w:t>
            </w:r>
          </w:p>
        </w:tc>
        <w:tc>
          <w:tcPr>
            <w:tcW w:w="1235" w:type="dxa"/>
          </w:tcPr>
          <w:p w14:paraId="0474A655" w14:textId="77777777" w:rsidR="00AA5B3B" w:rsidRDefault="00AA5B3B" w:rsidP="007C60F2">
            <w:pPr>
              <w:pStyle w:val="TAC"/>
              <w:jc w:val="left"/>
            </w:pPr>
            <w:r>
              <w:t>EnEthAsSessionQoS_5G</w:t>
            </w:r>
          </w:p>
        </w:tc>
      </w:tr>
      <w:tr w:rsidR="00AA5B3B" w14:paraId="6DF7919A" w14:textId="77777777" w:rsidTr="007C60F2">
        <w:trPr>
          <w:jc w:val="center"/>
        </w:trPr>
        <w:tc>
          <w:tcPr>
            <w:tcW w:w="1661" w:type="dxa"/>
            <w:shd w:val="clear" w:color="auto" w:fill="auto"/>
          </w:tcPr>
          <w:p w14:paraId="324A78AA" w14:textId="77777777" w:rsidR="00AA5B3B" w:rsidRDefault="00AA5B3B" w:rsidP="007C60F2">
            <w:pPr>
              <w:pStyle w:val="TAL"/>
              <w:rPr>
                <w:lang w:eastAsia="zh-CN"/>
              </w:rPr>
            </w:pPr>
            <w:proofErr w:type="spellStart"/>
            <w:r>
              <w:rPr>
                <w:lang w:eastAsia="zh-CN"/>
              </w:rPr>
              <w:t>listUeAddrs</w:t>
            </w:r>
            <w:proofErr w:type="spellEnd"/>
          </w:p>
        </w:tc>
        <w:tc>
          <w:tcPr>
            <w:tcW w:w="1842" w:type="dxa"/>
            <w:shd w:val="clear" w:color="auto" w:fill="auto"/>
          </w:tcPr>
          <w:p w14:paraId="6E03CF92" w14:textId="77777777" w:rsidR="00AA5B3B" w:rsidRDefault="00AA5B3B" w:rsidP="007C60F2">
            <w:pPr>
              <w:pStyle w:val="TAL"/>
              <w:rPr>
                <w:lang w:eastAsia="zh-CN"/>
              </w:rPr>
            </w:pPr>
            <w:r>
              <w:rPr>
                <w:lang w:eastAsia="zh-CN"/>
              </w:rPr>
              <w:t>array(</w:t>
            </w:r>
            <w:proofErr w:type="spellStart"/>
            <w:r>
              <w:rPr>
                <w:lang w:eastAsia="zh-CN"/>
              </w:rPr>
              <w:t>IpAddr</w:t>
            </w:r>
            <w:proofErr w:type="spellEnd"/>
            <w:r>
              <w:rPr>
                <w:lang w:eastAsia="zh-CN"/>
              </w:rPr>
              <w:t>)</w:t>
            </w:r>
          </w:p>
        </w:tc>
        <w:tc>
          <w:tcPr>
            <w:tcW w:w="1134" w:type="dxa"/>
          </w:tcPr>
          <w:p w14:paraId="233F0EA0" w14:textId="77777777" w:rsidR="00AA5B3B" w:rsidRDefault="00AA5B3B" w:rsidP="007C60F2">
            <w:pPr>
              <w:pStyle w:val="TAC"/>
              <w:jc w:val="left"/>
              <w:rPr>
                <w:lang w:eastAsia="zh-CN"/>
              </w:rPr>
            </w:pPr>
            <w:r>
              <w:t>0..N</w:t>
            </w:r>
          </w:p>
        </w:tc>
        <w:tc>
          <w:tcPr>
            <w:tcW w:w="3687" w:type="dxa"/>
          </w:tcPr>
          <w:p w14:paraId="51902E26" w14:textId="77777777" w:rsidR="00B05565" w:rsidRDefault="00AA5B3B" w:rsidP="007C60F2">
            <w:pPr>
              <w:pStyle w:val="TAL"/>
              <w:rPr>
                <w:ins w:id="97" w:author="Huawei" w:date="2023-10-28T11:07:00Z"/>
                <w:rFonts w:cs="Arial"/>
                <w:szCs w:val="18"/>
              </w:rPr>
            </w:pPr>
            <w:r>
              <w:rPr>
                <w:rFonts w:cs="Arial"/>
                <w:szCs w:val="18"/>
              </w:rPr>
              <w:t>Identifies the list of UE address</w:t>
            </w:r>
            <w:ins w:id="98" w:author="Huawei" w:date="2023-10-28T11:07:00Z">
              <w:r w:rsidR="00B05565">
                <w:rPr>
                  <w:rFonts w:cs="Arial"/>
                  <w:szCs w:val="18"/>
                </w:rPr>
                <w:t>.</w:t>
              </w:r>
            </w:ins>
          </w:p>
          <w:p w14:paraId="4520C9E5" w14:textId="031AE12C" w:rsidR="00AA5B3B" w:rsidRDefault="00AA5B3B" w:rsidP="007C60F2">
            <w:pPr>
              <w:pStyle w:val="TAL"/>
              <w:rPr>
                <w:rFonts w:cs="Arial"/>
                <w:szCs w:val="18"/>
                <w:lang w:eastAsia="zh-CN"/>
              </w:rPr>
            </w:pPr>
            <w:del w:id="99" w:author="Huawei" w:date="2023-10-28T11:07:00Z">
              <w:r w:rsidDel="00B05565">
                <w:rPr>
                  <w:rFonts w:cs="Arial"/>
                  <w:szCs w:val="18"/>
                </w:rPr>
                <w:delText xml:space="preserve"> </w:delText>
              </w:r>
            </w:del>
            <w:r>
              <w:rPr>
                <w:lang w:eastAsia="zh-CN"/>
              </w:rPr>
              <w:t>(NOTE 8)</w:t>
            </w:r>
            <w:ins w:id="100" w:author="Huawei" w:date="2023-10-28T11:07:00Z">
              <w:r w:rsidR="00B05565" w:rsidRPr="00176399">
                <w:rPr>
                  <w:rFonts w:eastAsia="Times New Roman" w:cs="Arial"/>
                  <w:szCs w:val="18"/>
                </w:rPr>
                <w:t xml:space="preserve"> (NOTE </w:t>
              </w:r>
              <w:r w:rsidR="00B05565">
                <w:rPr>
                  <w:rFonts w:eastAsia="Times New Roman" w:cs="Arial"/>
                  <w:szCs w:val="18"/>
                </w:rPr>
                <w:t>9</w:t>
              </w:r>
              <w:r w:rsidR="00B05565" w:rsidRPr="00176399">
                <w:rPr>
                  <w:rFonts w:eastAsia="Times New Roman" w:cs="Arial"/>
                  <w:szCs w:val="18"/>
                </w:rPr>
                <w:t>)</w:t>
              </w:r>
            </w:ins>
          </w:p>
        </w:tc>
        <w:tc>
          <w:tcPr>
            <w:tcW w:w="1235" w:type="dxa"/>
          </w:tcPr>
          <w:p w14:paraId="15EE31C2" w14:textId="77777777" w:rsidR="00AA5B3B" w:rsidRDefault="00AA5B3B" w:rsidP="007C60F2">
            <w:pPr>
              <w:pStyle w:val="TAC"/>
              <w:jc w:val="left"/>
            </w:pPr>
            <w:r>
              <w:t>ListUE_5G</w:t>
            </w:r>
          </w:p>
        </w:tc>
      </w:tr>
      <w:tr w:rsidR="00AA5B3B" w14:paraId="31B51F4B" w14:textId="77777777" w:rsidTr="007C60F2">
        <w:trPr>
          <w:jc w:val="center"/>
        </w:trPr>
        <w:tc>
          <w:tcPr>
            <w:tcW w:w="1661" w:type="dxa"/>
            <w:shd w:val="clear" w:color="auto" w:fill="auto"/>
          </w:tcPr>
          <w:p w14:paraId="4D99AEA4" w14:textId="77777777" w:rsidR="00AA5B3B" w:rsidRDefault="00AA5B3B" w:rsidP="007C60F2">
            <w:pPr>
              <w:pStyle w:val="TAL"/>
              <w:rPr>
                <w:lang w:eastAsia="zh-CN"/>
              </w:rPr>
            </w:pPr>
            <w:proofErr w:type="spellStart"/>
            <w:r>
              <w:rPr>
                <w:rFonts w:hint="eastAsia"/>
                <w:lang w:eastAsia="zh-CN"/>
              </w:rPr>
              <w:t>qosReference</w:t>
            </w:r>
            <w:proofErr w:type="spellEnd"/>
          </w:p>
        </w:tc>
        <w:tc>
          <w:tcPr>
            <w:tcW w:w="1842" w:type="dxa"/>
            <w:shd w:val="clear" w:color="auto" w:fill="auto"/>
          </w:tcPr>
          <w:p w14:paraId="1BCDA06C" w14:textId="77777777" w:rsidR="00AA5B3B" w:rsidRDefault="00AA5B3B" w:rsidP="007C60F2">
            <w:pPr>
              <w:pStyle w:val="TAL"/>
              <w:rPr>
                <w:lang w:eastAsia="zh-CN"/>
              </w:rPr>
            </w:pPr>
            <w:r>
              <w:rPr>
                <w:lang w:eastAsia="zh-CN"/>
              </w:rPr>
              <w:t>string</w:t>
            </w:r>
          </w:p>
        </w:tc>
        <w:tc>
          <w:tcPr>
            <w:tcW w:w="1134" w:type="dxa"/>
          </w:tcPr>
          <w:p w14:paraId="3A9016B7" w14:textId="77777777" w:rsidR="00AA5B3B" w:rsidRDefault="00AA5B3B" w:rsidP="007C60F2">
            <w:pPr>
              <w:pStyle w:val="TAC"/>
              <w:jc w:val="left"/>
              <w:rPr>
                <w:lang w:eastAsia="zh-CN"/>
              </w:rPr>
            </w:pPr>
            <w:r>
              <w:rPr>
                <w:lang w:eastAsia="zh-CN"/>
              </w:rPr>
              <w:t>0..1</w:t>
            </w:r>
          </w:p>
        </w:tc>
        <w:tc>
          <w:tcPr>
            <w:tcW w:w="3687" w:type="dxa"/>
          </w:tcPr>
          <w:p w14:paraId="44C44F42" w14:textId="77777777" w:rsidR="00AA5B3B" w:rsidRDefault="00AA5B3B" w:rsidP="007C60F2">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3A217C94" w14:textId="77777777" w:rsidR="00AA5B3B" w:rsidRDefault="00AA5B3B" w:rsidP="007C60F2">
            <w:pPr>
              <w:pStyle w:val="TAC"/>
              <w:jc w:val="left"/>
              <w:rPr>
                <w:rFonts w:eastAsia="Times New Roman"/>
              </w:rPr>
            </w:pPr>
          </w:p>
        </w:tc>
      </w:tr>
      <w:tr w:rsidR="00AA5B3B" w14:paraId="5A9BFA7A" w14:textId="77777777" w:rsidTr="007C60F2">
        <w:trPr>
          <w:jc w:val="center"/>
        </w:trPr>
        <w:tc>
          <w:tcPr>
            <w:tcW w:w="1661" w:type="dxa"/>
            <w:shd w:val="clear" w:color="auto" w:fill="auto"/>
          </w:tcPr>
          <w:p w14:paraId="0C7E5ECF" w14:textId="77777777" w:rsidR="00AA5B3B" w:rsidRDefault="00AA5B3B" w:rsidP="007C60F2">
            <w:pPr>
              <w:pStyle w:val="TAL"/>
              <w:rPr>
                <w:lang w:eastAsia="zh-CN"/>
              </w:rPr>
            </w:pPr>
            <w:proofErr w:type="spellStart"/>
            <w:r>
              <w:rPr>
                <w:lang w:eastAsia="zh-CN"/>
              </w:rPr>
              <w:t>altQoSReferences</w:t>
            </w:r>
            <w:proofErr w:type="spellEnd"/>
          </w:p>
        </w:tc>
        <w:tc>
          <w:tcPr>
            <w:tcW w:w="1842" w:type="dxa"/>
            <w:shd w:val="clear" w:color="auto" w:fill="auto"/>
          </w:tcPr>
          <w:p w14:paraId="6707E784" w14:textId="77777777" w:rsidR="00AA5B3B" w:rsidRDefault="00AA5B3B" w:rsidP="007C60F2">
            <w:pPr>
              <w:pStyle w:val="TAL"/>
              <w:rPr>
                <w:lang w:eastAsia="zh-CN"/>
              </w:rPr>
            </w:pPr>
            <w:r>
              <w:rPr>
                <w:lang w:eastAsia="zh-CN"/>
              </w:rPr>
              <w:t>array(string)</w:t>
            </w:r>
          </w:p>
        </w:tc>
        <w:tc>
          <w:tcPr>
            <w:tcW w:w="1134" w:type="dxa"/>
          </w:tcPr>
          <w:p w14:paraId="35499543" w14:textId="77777777" w:rsidR="00AA5B3B" w:rsidRDefault="00AA5B3B" w:rsidP="007C60F2">
            <w:pPr>
              <w:pStyle w:val="TAC"/>
              <w:jc w:val="left"/>
              <w:rPr>
                <w:lang w:eastAsia="zh-CN"/>
              </w:rPr>
            </w:pPr>
            <w:r>
              <w:rPr>
                <w:lang w:eastAsia="zh-CN"/>
              </w:rPr>
              <w:t>0..N</w:t>
            </w:r>
          </w:p>
        </w:tc>
        <w:tc>
          <w:tcPr>
            <w:tcW w:w="3687" w:type="dxa"/>
          </w:tcPr>
          <w:p w14:paraId="62EFEACD" w14:textId="77777777" w:rsidR="00AA5B3B" w:rsidRDefault="00AA5B3B" w:rsidP="007C60F2">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290FB4E8" w14:textId="77777777" w:rsidR="00AA5B3B" w:rsidRDefault="00AA5B3B" w:rsidP="007C60F2">
            <w:pPr>
              <w:pStyle w:val="TAC"/>
              <w:jc w:val="left"/>
              <w:rPr>
                <w:rFonts w:eastAsia="Times New Roman"/>
              </w:rPr>
            </w:pPr>
            <w:r>
              <w:rPr>
                <w:rFonts w:eastAsia="Times New Roman"/>
              </w:rPr>
              <w:t>AlternativeQoS_5G</w:t>
            </w:r>
          </w:p>
        </w:tc>
      </w:tr>
      <w:tr w:rsidR="00AA5B3B" w14:paraId="0A9EDD86" w14:textId="77777777" w:rsidTr="007C60F2">
        <w:trPr>
          <w:jc w:val="center"/>
        </w:trPr>
        <w:tc>
          <w:tcPr>
            <w:tcW w:w="1661" w:type="dxa"/>
            <w:shd w:val="clear" w:color="auto" w:fill="auto"/>
          </w:tcPr>
          <w:p w14:paraId="2CE4FE20" w14:textId="77777777" w:rsidR="00AA5B3B" w:rsidRDefault="00AA5B3B" w:rsidP="007C60F2">
            <w:pPr>
              <w:pStyle w:val="TAL"/>
              <w:rPr>
                <w:lang w:eastAsia="zh-CN"/>
              </w:rPr>
            </w:pPr>
            <w:proofErr w:type="spellStart"/>
            <w:r>
              <w:rPr>
                <w:lang w:eastAsia="zh-CN"/>
              </w:rPr>
              <w:t>altQosReqs</w:t>
            </w:r>
            <w:proofErr w:type="spellEnd"/>
          </w:p>
        </w:tc>
        <w:tc>
          <w:tcPr>
            <w:tcW w:w="1842" w:type="dxa"/>
            <w:shd w:val="clear" w:color="auto" w:fill="auto"/>
          </w:tcPr>
          <w:p w14:paraId="67F5E95D" w14:textId="77777777" w:rsidR="00AA5B3B" w:rsidRDefault="00AA5B3B" w:rsidP="007C60F2">
            <w:pPr>
              <w:pStyle w:val="TAL"/>
              <w:rPr>
                <w:lang w:eastAsia="zh-CN"/>
              </w:rPr>
            </w:pPr>
            <w:r>
              <w:t>array(</w:t>
            </w:r>
            <w:proofErr w:type="spellStart"/>
            <w:r>
              <w:t>AlternativeServiceRequirementsData</w:t>
            </w:r>
            <w:proofErr w:type="spellEnd"/>
            <w:r>
              <w:t>)</w:t>
            </w:r>
          </w:p>
        </w:tc>
        <w:tc>
          <w:tcPr>
            <w:tcW w:w="1134" w:type="dxa"/>
          </w:tcPr>
          <w:p w14:paraId="60068986" w14:textId="77777777" w:rsidR="00AA5B3B" w:rsidRDefault="00AA5B3B" w:rsidP="007C60F2">
            <w:pPr>
              <w:pStyle w:val="TAC"/>
              <w:jc w:val="left"/>
              <w:rPr>
                <w:lang w:eastAsia="zh-CN"/>
              </w:rPr>
            </w:pPr>
            <w:r>
              <w:rPr>
                <w:lang w:eastAsia="zh-CN"/>
              </w:rPr>
              <w:t>1..N</w:t>
            </w:r>
          </w:p>
        </w:tc>
        <w:tc>
          <w:tcPr>
            <w:tcW w:w="3687" w:type="dxa"/>
          </w:tcPr>
          <w:p w14:paraId="75D6B35E" w14:textId="77777777" w:rsidR="00AA5B3B" w:rsidRDefault="00AA5B3B" w:rsidP="007C60F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48AC073F" w14:textId="77777777" w:rsidR="00AA5B3B" w:rsidRDefault="00AA5B3B" w:rsidP="007C60F2">
            <w:pPr>
              <w:pStyle w:val="TAC"/>
              <w:jc w:val="left"/>
              <w:rPr>
                <w:rFonts w:eastAsia="Times New Roman"/>
              </w:rPr>
            </w:pPr>
            <w:r>
              <w:rPr>
                <w:rFonts w:cs="Arial"/>
              </w:rPr>
              <w:t>AltQosWithIndParams_5G</w:t>
            </w:r>
          </w:p>
        </w:tc>
      </w:tr>
      <w:tr w:rsidR="00AA5B3B" w14:paraId="225C31F1" w14:textId="77777777" w:rsidTr="007C60F2">
        <w:trPr>
          <w:jc w:val="center"/>
        </w:trPr>
        <w:tc>
          <w:tcPr>
            <w:tcW w:w="1661" w:type="dxa"/>
            <w:shd w:val="clear" w:color="auto" w:fill="auto"/>
          </w:tcPr>
          <w:p w14:paraId="0BA504CC" w14:textId="77777777" w:rsidR="00AA5B3B" w:rsidRDefault="00AA5B3B" w:rsidP="007C60F2">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54B5B28A" w14:textId="77777777" w:rsidR="00AA5B3B" w:rsidRDefault="00AA5B3B" w:rsidP="007C60F2">
            <w:pPr>
              <w:pStyle w:val="TAL"/>
              <w:rPr>
                <w:lang w:eastAsia="zh-CN"/>
              </w:rPr>
            </w:pPr>
            <w:proofErr w:type="spellStart"/>
            <w:r>
              <w:rPr>
                <w:rFonts w:hint="eastAsia"/>
                <w:lang w:eastAsia="zh-CN"/>
              </w:rPr>
              <w:t>b</w:t>
            </w:r>
            <w:r>
              <w:rPr>
                <w:lang w:eastAsia="zh-CN"/>
              </w:rPr>
              <w:t>oolean</w:t>
            </w:r>
            <w:proofErr w:type="spellEnd"/>
          </w:p>
        </w:tc>
        <w:tc>
          <w:tcPr>
            <w:tcW w:w="1134" w:type="dxa"/>
          </w:tcPr>
          <w:p w14:paraId="598F4D52" w14:textId="77777777" w:rsidR="00AA5B3B" w:rsidRDefault="00AA5B3B" w:rsidP="007C60F2">
            <w:pPr>
              <w:pStyle w:val="TAC"/>
              <w:jc w:val="left"/>
              <w:rPr>
                <w:lang w:eastAsia="zh-CN"/>
              </w:rPr>
            </w:pPr>
            <w:r>
              <w:rPr>
                <w:rFonts w:hint="eastAsia"/>
                <w:lang w:eastAsia="zh-CN"/>
              </w:rPr>
              <w:t>0</w:t>
            </w:r>
            <w:r>
              <w:rPr>
                <w:lang w:eastAsia="zh-CN"/>
              </w:rPr>
              <w:t>..1</w:t>
            </w:r>
          </w:p>
        </w:tc>
        <w:tc>
          <w:tcPr>
            <w:tcW w:w="3687" w:type="dxa"/>
          </w:tcPr>
          <w:p w14:paraId="69961FEC" w14:textId="77777777" w:rsidR="00AA5B3B" w:rsidRDefault="00AA5B3B" w:rsidP="007C60F2">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3F539878" w14:textId="77777777" w:rsidR="00AA5B3B" w:rsidRDefault="00AA5B3B" w:rsidP="007C60F2">
            <w:pPr>
              <w:pStyle w:val="TAL"/>
              <w:rPr>
                <w:lang w:eastAsia="zh-CN"/>
              </w:rPr>
            </w:pPr>
          </w:p>
          <w:p w14:paraId="050D177A" w14:textId="77777777" w:rsidR="00AA5B3B" w:rsidRPr="00A97F36" w:rsidRDefault="00AA5B3B" w:rsidP="007C60F2">
            <w:pPr>
              <w:pStyle w:val="TAL"/>
            </w:pPr>
            <w:r w:rsidRPr="00A97F36">
              <w:rPr>
                <w:lang w:eastAsia="zh-CN"/>
              </w:rPr>
              <w:t xml:space="preserve">- true: the </w:t>
            </w:r>
            <w:r w:rsidRPr="00A97F36">
              <w:t>QoS flow parameters signalling to the UE is disabled;</w:t>
            </w:r>
          </w:p>
          <w:p w14:paraId="624A5BAA" w14:textId="77777777" w:rsidR="00AA5B3B" w:rsidRDefault="00AA5B3B" w:rsidP="007C60F2">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59AB7960" w14:textId="77777777" w:rsidR="00AA5B3B" w:rsidRDefault="00AA5B3B" w:rsidP="007C60F2">
            <w:pPr>
              <w:pStyle w:val="TAC"/>
              <w:jc w:val="left"/>
              <w:rPr>
                <w:rFonts w:eastAsia="Times New Roman"/>
              </w:rPr>
            </w:pPr>
            <w:r>
              <w:rPr>
                <w:rFonts w:hint="eastAsia"/>
                <w:lang w:eastAsia="zh-CN"/>
              </w:rPr>
              <w:t>D</w:t>
            </w:r>
            <w:r>
              <w:rPr>
                <w:lang w:eastAsia="zh-CN"/>
              </w:rPr>
              <w:t>isableUENotification_5G</w:t>
            </w:r>
          </w:p>
        </w:tc>
      </w:tr>
      <w:tr w:rsidR="00AA5B3B" w14:paraId="0889D395" w14:textId="77777777" w:rsidTr="007C60F2">
        <w:trPr>
          <w:jc w:val="center"/>
        </w:trPr>
        <w:tc>
          <w:tcPr>
            <w:tcW w:w="1661" w:type="dxa"/>
            <w:shd w:val="clear" w:color="auto" w:fill="auto"/>
          </w:tcPr>
          <w:p w14:paraId="45F4AAC4" w14:textId="77777777" w:rsidR="00AA5B3B" w:rsidRDefault="00AA5B3B" w:rsidP="007C60F2">
            <w:pPr>
              <w:pStyle w:val="TAL"/>
              <w:rPr>
                <w:lang w:eastAsia="zh-CN"/>
              </w:rPr>
            </w:pPr>
            <w:proofErr w:type="spellStart"/>
            <w:r>
              <w:t>usageThreshold</w:t>
            </w:r>
            <w:proofErr w:type="spellEnd"/>
          </w:p>
        </w:tc>
        <w:tc>
          <w:tcPr>
            <w:tcW w:w="1842" w:type="dxa"/>
            <w:shd w:val="clear" w:color="auto" w:fill="auto"/>
          </w:tcPr>
          <w:p w14:paraId="5647EE3A" w14:textId="77777777" w:rsidR="00AA5B3B" w:rsidRDefault="00AA5B3B" w:rsidP="007C60F2">
            <w:pPr>
              <w:pStyle w:val="TAL"/>
              <w:rPr>
                <w:lang w:eastAsia="zh-CN"/>
              </w:rPr>
            </w:pPr>
            <w:proofErr w:type="spellStart"/>
            <w:r>
              <w:t>UsageThresholdRm</w:t>
            </w:r>
            <w:proofErr w:type="spellEnd"/>
          </w:p>
        </w:tc>
        <w:tc>
          <w:tcPr>
            <w:tcW w:w="1134" w:type="dxa"/>
          </w:tcPr>
          <w:p w14:paraId="208B1CC9" w14:textId="77777777" w:rsidR="00AA5B3B" w:rsidRDefault="00AA5B3B" w:rsidP="007C60F2">
            <w:pPr>
              <w:pStyle w:val="TAC"/>
              <w:jc w:val="left"/>
              <w:rPr>
                <w:lang w:eastAsia="zh-CN"/>
              </w:rPr>
            </w:pPr>
            <w:r>
              <w:rPr>
                <w:rFonts w:hint="eastAsia"/>
                <w:lang w:eastAsia="zh-CN"/>
              </w:rPr>
              <w:t>0..1</w:t>
            </w:r>
          </w:p>
        </w:tc>
        <w:tc>
          <w:tcPr>
            <w:tcW w:w="3687" w:type="dxa"/>
          </w:tcPr>
          <w:p w14:paraId="13DC0C36" w14:textId="77777777" w:rsidR="00AA5B3B" w:rsidRDefault="00AA5B3B" w:rsidP="007C60F2">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7BCD2823" w14:textId="77777777" w:rsidR="00AA5B3B" w:rsidRDefault="00AA5B3B" w:rsidP="007C60F2">
            <w:pPr>
              <w:pStyle w:val="TAC"/>
              <w:jc w:val="left"/>
              <w:rPr>
                <w:rFonts w:eastAsia="Times New Roman"/>
              </w:rPr>
            </w:pPr>
          </w:p>
        </w:tc>
      </w:tr>
      <w:tr w:rsidR="00AA5B3B" w14:paraId="4FB03F4C" w14:textId="77777777" w:rsidTr="007C60F2">
        <w:trPr>
          <w:jc w:val="center"/>
        </w:trPr>
        <w:tc>
          <w:tcPr>
            <w:tcW w:w="1661" w:type="dxa"/>
            <w:shd w:val="clear" w:color="auto" w:fill="auto"/>
          </w:tcPr>
          <w:p w14:paraId="2A86C130" w14:textId="77777777" w:rsidR="00AA5B3B" w:rsidRDefault="00AA5B3B" w:rsidP="007C60F2">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0EAE21E9" w14:textId="77777777" w:rsidR="00AA5B3B" w:rsidRDefault="00AA5B3B" w:rsidP="007C60F2">
            <w:pPr>
              <w:pStyle w:val="TAL"/>
            </w:pPr>
            <w:proofErr w:type="spellStart"/>
            <w:r>
              <w:t>QosMonitoringInformationRm</w:t>
            </w:r>
            <w:proofErr w:type="spellEnd"/>
          </w:p>
        </w:tc>
        <w:tc>
          <w:tcPr>
            <w:tcW w:w="1134" w:type="dxa"/>
          </w:tcPr>
          <w:p w14:paraId="4957A875" w14:textId="77777777" w:rsidR="00AA5B3B" w:rsidRDefault="00AA5B3B" w:rsidP="007C60F2">
            <w:pPr>
              <w:pStyle w:val="TAC"/>
              <w:jc w:val="left"/>
              <w:rPr>
                <w:lang w:eastAsia="zh-CN"/>
              </w:rPr>
            </w:pPr>
            <w:r>
              <w:t>0..1</w:t>
            </w:r>
          </w:p>
        </w:tc>
        <w:tc>
          <w:tcPr>
            <w:tcW w:w="3687" w:type="dxa"/>
          </w:tcPr>
          <w:p w14:paraId="42E66EEA" w14:textId="77777777" w:rsidR="00AA5B3B" w:rsidRDefault="00AA5B3B" w:rsidP="007C60F2">
            <w:pPr>
              <w:pStyle w:val="TAL"/>
              <w:rPr>
                <w:rFonts w:eastAsia="Times New Roman"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1D39DBC1" w14:textId="77777777" w:rsidR="00AA5B3B" w:rsidRDefault="00AA5B3B" w:rsidP="007C60F2">
            <w:pPr>
              <w:pStyle w:val="TAC"/>
              <w:jc w:val="left"/>
              <w:rPr>
                <w:rFonts w:eastAsia="Times New Roman"/>
              </w:rPr>
            </w:pPr>
            <w:r>
              <w:rPr>
                <w:rFonts w:cs="Arial"/>
                <w:szCs w:val="18"/>
              </w:rPr>
              <w:t>QoSMonitoring_5G</w:t>
            </w:r>
          </w:p>
        </w:tc>
      </w:tr>
      <w:tr w:rsidR="00AA5B3B" w14:paraId="0002DA6D" w14:textId="77777777" w:rsidTr="007C60F2">
        <w:trPr>
          <w:jc w:val="center"/>
        </w:trPr>
        <w:tc>
          <w:tcPr>
            <w:tcW w:w="1661" w:type="dxa"/>
            <w:shd w:val="clear" w:color="auto" w:fill="auto"/>
          </w:tcPr>
          <w:p w14:paraId="37792BB0" w14:textId="77777777" w:rsidR="00AA5B3B" w:rsidRDefault="00AA5B3B" w:rsidP="007C60F2">
            <w:pPr>
              <w:pStyle w:val="TAL"/>
              <w:rPr>
                <w:lang w:eastAsia="zh-CN"/>
              </w:rPr>
            </w:pPr>
            <w:proofErr w:type="spellStart"/>
            <w:r>
              <w:rPr>
                <w:lang w:eastAsia="zh-CN"/>
              </w:rPr>
              <w:t>directNotifInd</w:t>
            </w:r>
            <w:proofErr w:type="spellEnd"/>
          </w:p>
        </w:tc>
        <w:tc>
          <w:tcPr>
            <w:tcW w:w="1842" w:type="dxa"/>
            <w:shd w:val="clear" w:color="auto" w:fill="auto"/>
          </w:tcPr>
          <w:p w14:paraId="3E8DDA0D" w14:textId="77777777" w:rsidR="00AA5B3B" w:rsidRDefault="00AA5B3B" w:rsidP="007C60F2">
            <w:pPr>
              <w:pStyle w:val="TAL"/>
            </w:pPr>
            <w:proofErr w:type="spellStart"/>
            <w:r>
              <w:rPr>
                <w:rFonts w:hint="eastAsia"/>
                <w:lang w:eastAsia="zh-CN"/>
              </w:rPr>
              <w:t>b</w:t>
            </w:r>
            <w:r>
              <w:rPr>
                <w:lang w:eastAsia="zh-CN"/>
              </w:rPr>
              <w:t>oolean</w:t>
            </w:r>
            <w:proofErr w:type="spellEnd"/>
          </w:p>
        </w:tc>
        <w:tc>
          <w:tcPr>
            <w:tcW w:w="1134" w:type="dxa"/>
          </w:tcPr>
          <w:p w14:paraId="62F2F9C4" w14:textId="77777777" w:rsidR="00AA5B3B" w:rsidRDefault="00AA5B3B" w:rsidP="007C60F2">
            <w:pPr>
              <w:pStyle w:val="TAC"/>
              <w:jc w:val="left"/>
            </w:pPr>
            <w:r>
              <w:rPr>
                <w:rFonts w:hint="eastAsia"/>
                <w:lang w:eastAsia="zh-CN"/>
              </w:rPr>
              <w:t>0</w:t>
            </w:r>
            <w:r>
              <w:rPr>
                <w:lang w:eastAsia="zh-CN"/>
              </w:rPr>
              <w:t>..1</w:t>
            </w:r>
          </w:p>
        </w:tc>
        <w:tc>
          <w:tcPr>
            <w:tcW w:w="3687" w:type="dxa"/>
          </w:tcPr>
          <w:p w14:paraId="1E64B443" w14:textId="77777777" w:rsidR="00AA5B3B" w:rsidRDefault="00AA5B3B" w:rsidP="007C60F2">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186442F0" w14:textId="77777777" w:rsidR="00AA5B3B" w:rsidRDefault="00AA5B3B" w:rsidP="007C60F2">
            <w:pPr>
              <w:pStyle w:val="TAL"/>
              <w:rPr>
                <w:lang w:eastAsia="zh-CN"/>
              </w:rPr>
            </w:pPr>
          </w:p>
          <w:p w14:paraId="5968A76F" w14:textId="77777777" w:rsidR="00AA5B3B" w:rsidRPr="00A97F36" w:rsidRDefault="00AA5B3B" w:rsidP="007C60F2">
            <w:pPr>
              <w:pStyle w:val="TAL"/>
            </w:pPr>
            <w:r w:rsidRPr="00A97F36">
              <w:rPr>
                <w:lang w:eastAsia="zh-CN"/>
              </w:rPr>
              <w:t>- true: the direct event notification is requested</w:t>
            </w:r>
            <w:r w:rsidRPr="00A97F36">
              <w:t>;</w:t>
            </w:r>
          </w:p>
          <w:p w14:paraId="1EEC3AA6" w14:textId="77777777" w:rsidR="00AA5B3B" w:rsidRDefault="00AA5B3B" w:rsidP="007C60F2">
            <w:pPr>
              <w:pStyle w:val="TAL"/>
            </w:pPr>
            <w:r w:rsidRPr="00A97F36">
              <w:rPr>
                <w:lang w:eastAsia="zh-CN"/>
              </w:rPr>
              <w:t>- false: the direct event notification is not requested</w:t>
            </w:r>
            <w:r w:rsidRPr="00A97F36">
              <w:t>.</w:t>
            </w:r>
          </w:p>
        </w:tc>
        <w:tc>
          <w:tcPr>
            <w:tcW w:w="1235" w:type="dxa"/>
          </w:tcPr>
          <w:p w14:paraId="6792A64E" w14:textId="77777777" w:rsidR="00AA5B3B" w:rsidRDefault="00AA5B3B" w:rsidP="007C60F2">
            <w:pPr>
              <w:pStyle w:val="TAC"/>
              <w:jc w:val="left"/>
              <w:rPr>
                <w:rFonts w:cs="Arial"/>
                <w:szCs w:val="18"/>
              </w:rPr>
            </w:pPr>
            <w:proofErr w:type="spellStart"/>
            <w:r>
              <w:t>ExposureToEAS</w:t>
            </w:r>
            <w:proofErr w:type="spellEnd"/>
          </w:p>
        </w:tc>
      </w:tr>
      <w:tr w:rsidR="00AA5B3B" w14:paraId="2351CA01" w14:textId="77777777" w:rsidTr="007C60F2">
        <w:trPr>
          <w:jc w:val="center"/>
        </w:trPr>
        <w:tc>
          <w:tcPr>
            <w:tcW w:w="1661" w:type="dxa"/>
            <w:shd w:val="clear" w:color="auto" w:fill="auto"/>
          </w:tcPr>
          <w:p w14:paraId="08824425" w14:textId="77777777" w:rsidR="00AA5B3B" w:rsidRDefault="00AA5B3B" w:rsidP="007C60F2">
            <w:pPr>
              <w:pStyle w:val="TAL"/>
              <w:rPr>
                <w:lang w:eastAsia="zh-CN"/>
              </w:rPr>
            </w:pPr>
            <w:proofErr w:type="spellStart"/>
            <w:r>
              <w:rPr>
                <w:lang w:eastAsia="zh-CN"/>
              </w:rPr>
              <w:t>tscQosReq</w:t>
            </w:r>
            <w:proofErr w:type="spellEnd"/>
          </w:p>
        </w:tc>
        <w:tc>
          <w:tcPr>
            <w:tcW w:w="1842" w:type="dxa"/>
            <w:shd w:val="clear" w:color="auto" w:fill="auto"/>
          </w:tcPr>
          <w:p w14:paraId="087CE9EE" w14:textId="77777777" w:rsidR="00AA5B3B" w:rsidRDefault="00AA5B3B" w:rsidP="007C60F2">
            <w:pPr>
              <w:pStyle w:val="TAL"/>
              <w:rPr>
                <w:lang w:eastAsia="zh-CN"/>
              </w:rPr>
            </w:pPr>
            <w:proofErr w:type="spellStart"/>
            <w:r>
              <w:rPr>
                <w:lang w:eastAsia="zh-CN"/>
              </w:rPr>
              <w:t>TscQosRequirementRm</w:t>
            </w:r>
            <w:proofErr w:type="spellEnd"/>
          </w:p>
        </w:tc>
        <w:tc>
          <w:tcPr>
            <w:tcW w:w="1134" w:type="dxa"/>
          </w:tcPr>
          <w:p w14:paraId="3B271065" w14:textId="77777777" w:rsidR="00AA5B3B" w:rsidRDefault="00AA5B3B" w:rsidP="007C60F2">
            <w:pPr>
              <w:pStyle w:val="TAC"/>
              <w:jc w:val="left"/>
              <w:rPr>
                <w:lang w:eastAsia="zh-CN"/>
              </w:rPr>
            </w:pPr>
            <w:r>
              <w:rPr>
                <w:rFonts w:hint="eastAsia"/>
                <w:lang w:eastAsia="zh-CN"/>
              </w:rPr>
              <w:t>0</w:t>
            </w:r>
            <w:r>
              <w:rPr>
                <w:lang w:eastAsia="zh-CN"/>
              </w:rPr>
              <w:t>..1</w:t>
            </w:r>
          </w:p>
        </w:tc>
        <w:tc>
          <w:tcPr>
            <w:tcW w:w="3687" w:type="dxa"/>
          </w:tcPr>
          <w:p w14:paraId="64ACD7A1" w14:textId="77777777" w:rsidR="00AA5B3B" w:rsidRDefault="00AA5B3B" w:rsidP="007C60F2">
            <w:pPr>
              <w:pStyle w:val="TAL"/>
              <w:rPr>
                <w:lang w:eastAsia="zh-CN"/>
              </w:rPr>
            </w:pPr>
            <w:r>
              <w:rPr>
                <w:lang w:eastAsia="zh-CN"/>
              </w:rPr>
              <w:t>Contains the QoS requirements for time sensitive communication. (NOTE 4)</w:t>
            </w:r>
          </w:p>
        </w:tc>
        <w:tc>
          <w:tcPr>
            <w:tcW w:w="1235" w:type="dxa"/>
          </w:tcPr>
          <w:p w14:paraId="55D917F3" w14:textId="77777777" w:rsidR="00AA5B3B" w:rsidRDefault="00AA5B3B" w:rsidP="007C60F2">
            <w:pPr>
              <w:pStyle w:val="TAC"/>
              <w:jc w:val="left"/>
              <w:rPr>
                <w:rFonts w:cs="Arial"/>
                <w:szCs w:val="18"/>
                <w:lang w:eastAsia="zh-CN"/>
              </w:rPr>
            </w:pPr>
            <w:r>
              <w:rPr>
                <w:rFonts w:cs="Arial" w:hint="eastAsia"/>
                <w:szCs w:val="18"/>
                <w:lang w:eastAsia="zh-CN"/>
              </w:rPr>
              <w:t>T</w:t>
            </w:r>
            <w:r>
              <w:rPr>
                <w:rFonts w:cs="Arial"/>
                <w:szCs w:val="18"/>
                <w:lang w:eastAsia="zh-CN"/>
              </w:rPr>
              <w:t>SC_5G</w:t>
            </w:r>
          </w:p>
          <w:p w14:paraId="0478A4AA" w14:textId="77777777" w:rsidR="00AA5B3B" w:rsidRDefault="00AA5B3B" w:rsidP="007C60F2">
            <w:pPr>
              <w:pStyle w:val="TAC"/>
              <w:jc w:val="left"/>
            </w:pPr>
            <w:r>
              <w:t>XRM_5G</w:t>
            </w:r>
          </w:p>
        </w:tc>
      </w:tr>
      <w:tr w:rsidR="00AA5B3B" w14:paraId="0077792E" w14:textId="77777777" w:rsidTr="007C60F2">
        <w:trPr>
          <w:jc w:val="center"/>
        </w:trPr>
        <w:tc>
          <w:tcPr>
            <w:tcW w:w="1661" w:type="dxa"/>
            <w:shd w:val="clear" w:color="auto" w:fill="auto"/>
          </w:tcPr>
          <w:p w14:paraId="13BF3D57" w14:textId="77777777" w:rsidR="00AA5B3B" w:rsidRDefault="00AA5B3B" w:rsidP="007C60F2">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2AA0F631" w14:textId="77777777" w:rsidR="00AA5B3B" w:rsidRDefault="00AA5B3B" w:rsidP="007C60F2">
            <w:pPr>
              <w:pStyle w:val="TAL"/>
              <w:rPr>
                <w:lang w:eastAsia="zh-CN"/>
              </w:rPr>
            </w:pPr>
            <w:r>
              <w:rPr>
                <w:rFonts w:hint="eastAsia"/>
                <w:lang w:eastAsia="zh-CN"/>
              </w:rPr>
              <w:t>Link</w:t>
            </w:r>
          </w:p>
        </w:tc>
        <w:tc>
          <w:tcPr>
            <w:tcW w:w="1134" w:type="dxa"/>
          </w:tcPr>
          <w:p w14:paraId="7C11897E" w14:textId="77777777" w:rsidR="00AA5B3B" w:rsidRDefault="00AA5B3B" w:rsidP="007C60F2">
            <w:pPr>
              <w:pStyle w:val="TAC"/>
              <w:jc w:val="left"/>
              <w:rPr>
                <w:lang w:eastAsia="zh-CN"/>
              </w:rPr>
            </w:pPr>
            <w:r>
              <w:rPr>
                <w:lang w:eastAsia="zh-CN"/>
              </w:rPr>
              <w:t>0..</w:t>
            </w:r>
            <w:r>
              <w:rPr>
                <w:rFonts w:hint="eastAsia"/>
                <w:lang w:eastAsia="zh-CN"/>
              </w:rPr>
              <w:t>1</w:t>
            </w:r>
          </w:p>
        </w:tc>
        <w:tc>
          <w:tcPr>
            <w:tcW w:w="3687" w:type="dxa"/>
          </w:tcPr>
          <w:p w14:paraId="47D4A2DB" w14:textId="77777777" w:rsidR="00AA5B3B" w:rsidRDefault="00AA5B3B" w:rsidP="007C60F2">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43787D9B" w14:textId="77777777" w:rsidR="00AA5B3B" w:rsidRDefault="00AA5B3B" w:rsidP="007C60F2">
            <w:pPr>
              <w:pStyle w:val="TAC"/>
              <w:jc w:val="left"/>
              <w:rPr>
                <w:rFonts w:cs="Arial"/>
                <w:szCs w:val="18"/>
                <w:lang w:eastAsia="zh-CN"/>
              </w:rPr>
            </w:pPr>
          </w:p>
        </w:tc>
      </w:tr>
      <w:tr w:rsidR="00AA5B3B" w14:paraId="1A74C358" w14:textId="77777777" w:rsidTr="007C60F2">
        <w:trPr>
          <w:jc w:val="center"/>
        </w:trPr>
        <w:tc>
          <w:tcPr>
            <w:tcW w:w="1661" w:type="dxa"/>
            <w:shd w:val="clear" w:color="auto" w:fill="auto"/>
          </w:tcPr>
          <w:p w14:paraId="02709356" w14:textId="77777777" w:rsidR="00AA5B3B" w:rsidRDefault="00AA5B3B" w:rsidP="007C60F2">
            <w:pPr>
              <w:pStyle w:val="TAL"/>
              <w:rPr>
                <w:lang w:eastAsia="zh-CN"/>
              </w:rPr>
            </w:pPr>
            <w:r>
              <w:t>events</w:t>
            </w:r>
          </w:p>
        </w:tc>
        <w:tc>
          <w:tcPr>
            <w:tcW w:w="1842" w:type="dxa"/>
            <w:shd w:val="clear" w:color="auto" w:fill="auto"/>
          </w:tcPr>
          <w:p w14:paraId="33D0F182" w14:textId="77777777" w:rsidR="00AA5B3B" w:rsidRDefault="00AA5B3B" w:rsidP="007C60F2">
            <w:pPr>
              <w:pStyle w:val="TAL"/>
              <w:rPr>
                <w:lang w:eastAsia="zh-CN"/>
              </w:rPr>
            </w:pPr>
            <w:r>
              <w:t>array(</w:t>
            </w:r>
            <w:proofErr w:type="spellStart"/>
            <w:r w:rsidRPr="00EF2605">
              <w:t>UserPlaneEvent</w:t>
            </w:r>
            <w:proofErr w:type="spellEnd"/>
            <w:r>
              <w:t>)</w:t>
            </w:r>
          </w:p>
        </w:tc>
        <w:tc>
          <w:tcPr>
            <w:tcW w:w="1134" w:type="dxa"/>
          </w:tcPr>
          <w:p w14:paraId="71CDCE18" w14:textId="77777777" w:rsidR="00AA5B3B" w:rsidRDefault="00AA5B3B" w:rsidP="007C60F2">
            <w:pPr>
              <w:pStyle w:val="TAC"/>
              <w:jc w:val="left"/>
              <w:rPr>
                <w:lang w:eastAsia="zh-CN"/>
              </w:rPr>
            </w:pPr>
            <w:r>
              <w:t>0..N</w:t>
            </w:r>
          </w:p>
        </w:tc>
        <w:tc>
          <w:tcPr>
            <w:tcW w:w="3687" w:type="dxa"/>
          </w:tcPr>
          <w:p w14:paraId="7F68534E" w14:textId="77777777" w:rsidR="00AA5B3B" w:rsidRDefault="00AA5B3B" w:rsidP="007C60F2">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6050E52C" w14:textId="77777777" w:rsidR="00AA5B3B" w:rsidRDefault="00AA5B3B" w:rsidP="007C60F2">
            <w:pPr>
              <w:pStyle w:val="TAC"/>
              <w:jc w:val="left"/>
              <w:rPr>
                <w:rFonts w:cs="Arial"/>
                <w:szCs w:val="18"/>
                <w:lang w:eastAsia="zh-CN"/>
              </w:rPr>
            </w:pPr>
            <w:proofErr w:type="spellStart"/>
            <w:r>
              <w:rPr>
                <w:rFonts w:cs="Arial"/>
                <w:szCs w:val="18"/>
              </w:rPr>
              <w:t>enNB</w:t>
            </w:r>
            <w:proofErr w:type="spellEnd"/>
          </w:p>
        </w:tc>
      </w:tr>
      <w:tr w:rsidR="00AA5B3B" w14:paraId="6A4F21E2" w14:textId="77777777" w:rsidTr="007C60F2">
        <w:trPr>
          <w:jc w:val="center"/>
        </w:trPr>
        <w:tc>
          <w:tcPr>
            <w:tcW w:w="1661" w:type="dxa"/>
            <w:shd w:val="clear" w:color="auto" w:fill="auto"/>
          </w:tcPr>
          <w:p w14:paraId="0C76D233" w14:textId="77777777" w:rsidR="00AA5B3B" w:rsidRDefault="00AA5B3B" w:rsidP="007C60F2">
            <w:pPr>
              <w:pStyle w:val="TAL"/>
            </w:pPr>
            <w:proofErr w:type="spellStart"/>
            <w:r>
              <w:t>multiModalId</w:t>
            </w:r>
            <w:proofErr w:type="spellEnd"/>
          </w:p>
        </w:tc>
        <w:tc>
          <w:tcPr>
            <w:tcW w:w="1842" w:type="dxa"/>
            <w:shd w:val="clear" w:color="auto" w:fill="auto"/>
          </w:tcPr>
          <w:p w14:paraId="456AB017" w14:textId="77777777" w:rsidR="00AA5B3B" w:rsidRDefault="00AA5B3B" w:rsidP="007C60F2">
            <w:pPr>
              <w:pStyle w:val="TAL"/>
            </w:pPr>
            <w:proofErr w:type="spellStart"/>
            <w:r>
              <w:t>MultiModalId</w:t>
            </w:r>
            <w:proofErr w:type="spellEnd"/>
          </w:p>
        </w:tc>
        <w:tc>
          <w:tcPr>
            <w:tcW w:w="1134" w:type="dxa"/>
          </w:tcPr>
          <w:p w14:paraId="28F239B9" w14:textId="77777777" w:rsidR="00AA5B3B" w:rsidRDefault="00AA5B3B" w:rsidP="007C60F2">
            <w:pPr>
              <w:pStyle w:val="TAC"/>
              <w:jc w:val="left"/>
            </w:pPr>
            <w:r>
              <w:t>0..1</w:t>
            </w:r>
          </w:p>
        </w:tc>
        <w:tc>
          <w:tcPr>
            <w:tcW w:w="3687" w:type="dxa"/>
          </w:tcPr>
          <w:p w14:paraId="6F9D401A" w14:textId="77777777" w:rsidR="00AA5B3B" w:rsidRDefault="00AA5B3B" w:rsidP="007C60F2">
            <w:pPr>
              <w:pStyle w:val="TAL"/>
              <w:rPr>
                <w:rFonts w:cs="Arial"/>
                <w:szCs w:val="18"/>
              </w:rPr>
            </w:pPr>
            <w:r>
              <w:t>Multi-modal Service Identifier, as defined in 3GPP TS 29.514 [52].</w:t>
            </w:r>
          </w:p>
        </w:tc>
        <w:tc>
          <w:tcPr>
            <w:tcW w:w="1235" w:type="dxa"/>
          </w:tcPr>
          <w:p w14:paraId="7EB113BC" w14:textId="77777777" w:rsidR="00AA5B3B" w:rsidRDefault="00AA5B3B" w:rsidP="007C60F2">
            <w:pPr>
              <w:pStyle w:val="TAC"/>
              <w:jc w:val="left"/>
              <w:rPr>
                <w:rFonts w:cs="Arial"/>
                <w:szCs w:val="18"/>
              </w:rPr>
            </w:pPr>
            <w:r>
              <w:rPr>
                <w:rFonts w:cs="Arial"/>
                <w:szCs w:val="18"/>
              </w:rPr>
              <w:t>XRM_5G</w:t>
            </w:r>
          </w:p>
        </w:tc>
      </w:tr>
      <w:tr w:rsidR="00AA5B3B" w14:paraId="7BB95A9A" w14:textId="77777777" w:rsidTr="007C60F2">
        <w:trPr>
          <w:jc w:val="center"/>
        </w:trPr>
        <w:tc>
          <w:tcPr>
            <w:tcW w:w="1661" w:type="dxa"/>
            <w:shd w:val="clear" w:color="auto" w:fill="auto"/>
          </w:tcPr>
          <w:p w14:paraId="78D3CE6A" w14:textId="77777777" w:rsidR="00AA5B3B" w:rsidRDefault="00AA5B3B" w:rsidP="007C60F2">
            <w:pPr>
              <w:pStyle w:val="TAL"/>
            </w:pPr>
            <w:proofErr w:type="spellStart"/>
            <w:r>
              <w:t>multiModDatFlows</w:t>
            </w:r>
            <w:proofErr w:type="spellEnd"/>
          </w:p>
        </w:tc>
        <w:tc>
          <w:tcPr>
            <w:tcW w:w="1842" w:type="dxa"/>
            <w:shd w:val="clear" w:color="auto" w:fill="auto"/>
          </w:tcPr>
          <w:p w14:paraId="70A2A740" w14:textId="77777777" w:rsidR="00AA5B3B" w:rsidRDefault="00AA5B3B" w:rsidP="007C60F2">
            <w:pPr>
              <w:pStyle w:val="TAL"/>
            </w:pPr>
            <w:r w:rsidRPr="001F1BAB">
              <w:t>map(</w:t>
            </w:r>
            <w:proofErr w:type="spellStart"/>
            <w:r>
              <w:t>AsSession</w:t>
            </w:r>
            <w:r w:rsidRPr="001F1BAB">
              <w:t>MediaComponent</w:t>
            </w:r>
            <w:r>
              <w:t>Rm</w:t>
            </w:r>
            <w:proofErr w:type="spellEnd"/>
            <w:r w:rsidRPr="001F1BAB">
              <w:t>)</w:t>
            </w:r>
          </w:p>
        </w:tc>
        <w:tc>
          <w:tcPr>
            <w:tcW w:w="1134" w:type="dxa"/>
          </w:tcPr>
          <w:p w14:paraId="2AF72E13" w14:textId="77777777" w:rsidR="00AA5B3B" w:rsidRDefault="00AA5B3B" w:rsidP="007C60F2">
            <w:pPr>
              <w:pStyle w:val="TAC"/>
              <w:jc w:val="left"/>
            </w:pPr>
            <w:r>
              <w:t>0..N</w:t>
            </w:r>
          </w:p>
        </w:tc>
        <w:tc>
          <w:tcPr>
            <w:tcW w:w="3687" w:type="dxa"/>
          </w:tcPr>
          <w:p w14:paraId="67AF5110" w14:textId="77777777" w:rsidR="00AA5B3B" w:rsidRDefault="00AA5B3B" w:rsidP="007C60F2">
            <w:pPr>
              <w:pStyle w:val="TAL"/>
            </w:pPr>
            <w:r>
              <w:t xml:space="preserve">Each element of the map represents </w:t>
            </w:r>
            <w:r w:rsidRPr="00DF2F7A">
              <w:t xml:space="preserve">Media Component </w:t>
            </w:r>
            <w:r>
              <w:t>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6)</w:t>
            </w:r>
          </w:p>
        </w:tc>
        <w:tc>
          <w:tcPr>
            <w:tcW w:w="1235" w:type="dxa"/>
          </w:tcPr>
          <w:p w14:paraId="4BC5BB90" w14:textId="77777777" w:rsidR="00AA5B3B" w:rsidRDefault="00AA5B3B" w:rsidP="007C60F2">
            <w:pPr>
              <w:pStyle w:val="TAC"/>
              <w:jc w:val="left"/>
              <w:rPr>
                <w:rFonts w:cs="Arial"/>
                <w:szCs w:val="18"/>
              </w:rPr>
            </w:pPr>
            <w:r>
              <w:rPr>
                <w:rFonts w:cs="Arial"/>
                <w:szCs w:val="18"/>
              </w:rPr>
              <w:t>XRM_5G</w:t>
            </w:r>
          </w:p>
        </w:tc>
      </w:tr>
      <w:tr w:rsidR="00AA5B3B" w14:paraId="59AB1F95" w14:textId="77777777" w:rsidTr="007C60F2">
        <w:trPr>
          <w:jc w:val="center"/>
        </w:trPr>
        <w:tc>
          <w:tcPr>
            <w:tcW w:w="1661" w:type="dxa"/>
            <w:shd w:val="clear" w:color="auto" w:fill="auto"/>
          </w:tcPr>
          <w:p w14:paraId="10D5B73D" w14:textId="77777777" w:rsidR="00AA5B3B" w:rsidRDefault="00AA5B3B" w:rsidP="007C60F2">
            <w:pPr>
              <w:pStyle w:val="TAL"/>
            </w:pPr>
            <w:r>
              <w:t>l4sInfo</w:t>
            </w:r>
          </w:p>
        </w:tc>
        <w:tc>
          <w:tcPr>
            <w:tcW w:w="1842" w:type="dxa"/>
            <w:shd w:val="clear" w:color="auto" w:fill="auto"/>
          </w:tcPr>
          <w:p w14:paraId="71E36B36" w14:textId="77777777" w:rsidR="00AA5B3B" w:rsidRPr="001F1BAB" w:rsidRDefault="00AA5B3B" w:rsidP="007C60F2">
            <w:pPr>
              <w:pStyle w:val="TAL"/>
            </w:pPr>
            <w:proofErr w:type="spellStart"/>
            <w:r>
              <w:t>UplinkDownlinkSupport</w:t>
            </w:r>
            <w:proofErr w:type="spellEnd"/>
          </w:p>
        </w:tc>
        <w:tc>
          <w:tcPr>
            <w:tcW w:w="1134" w:type="dxa"/>
          </w:tcPr>
          <w:p w14:paraId="3C94DE78" w14:textId="77777777" w:rsidR="00AA5B3B" w:rsidRDefault="00AA5B3B" w:rsidP="007C60F2">
            <w:pPr>
              <w:pStyle w:val="TAC"/>
              <w:jc w:val="left"/>
            </w:pPr>
            <w:r>
              <w:rPr>
                <w:lang w:eastAsia="zh-CN"/>
              </w:rPr>
              <w:t>0..1</w:t>
            </w:r>
          </w:p>
        </w:tc>
        <w:tc>
          <w:tcPr>
            <w:tcW w:w="3687" w:type="dxa"/>
          </w:tcPr>
          <w:p w14:paraId="36277225" w14:textId="77777777" w:rsidR="00AA5B3B" w:rsidRDefault="00AA5B3B" w:rsidP="007C60F2">
            <w:pPr>
              <w:pStyle w:val="TAL"/>
            </w:pPr>
            <w:r>
              <w:rPr>
                <w:rFonts w:cs="Arial"/>
                <w:szCs w:val="18"/>
              </w:rPr>
              <w:t>Provides L4S support information.</w:t>
            </w:r>
          </w:p>
        </w:tc>
        <w:tc>
          <w:tcPr>
            <w:tcW w:w="1235" w:type="dxa"/>
          </w:tcPr>
          <w:p w14:paraId="2252B309" w14:textId="77777777" w:rsidR="00AA5B3B" w:rsidRDefault="00AA5B3B" w:rsidP="007C60F2">
            <w:pPr>
              <w:pStyle w:val="TAC"/>
              <w:jc w:val="left"/>
              <w:rPr>
                <w:rFonts w:cs="Arial"/>
                <w:szCs w:val="18"/>
              </w:rPr>
            </w:pPr>
            <w:r>
              <w:rPr>
                <w:rFonts w:cs="Arial"/>
                <w:szCs w:val="18"/>
              </w:rPr>
              <w:t>XRM_5G</w:t>
            </w:r>
          </w:p>
        </w:tc>
      </w:tr>
      <w:tr w:rsidR="00AA5B3B" w14:paraId="5A9CC9CD" w14:textId="77777777" w:rsidTr="007C60F2">
        <w:trPr>
          <w:jc w:val="center"/>
        </w:trPr>
        <w:tc>
          <w:tcPr>
            <w:tcW w:w="1661" w:type="dxa"/>
            <w:shd w:val="clear" w:color="auto" w:fill="auto"/>
          </w:tcPr>
          <w:p w14:paraId="14E783A1" w14:textId="77777777" w:rsidR="00AA5B3B" w:rsidRDefault="00AA5B3B" w:rsidP="007C60F2">
            <w:pPr>
              <w:pStyle w:val="TAL"/>
            </w:pPr>
            <w:proofErr w:type="spellStart"/>
            <w:r>
              <w:rPr>
                <w:rFonts w:hint="eastAsia"/>
                <w:lang w:eastAsia="zh-CN"/>
              </w:rPr>
              <w:lastRenderedPageBreak/>
              <w:t>p</w:t>
            </w:r>
            <w:r>
              <w:rPr>
                <w:lang w:eastAsia="zh-CN"/>
              </w:rPr>
              <w:t>duSetQos</w:t>
            </w:r>
            <w:proofErr w:type="spellEnd"/>
          </w:p>
        </w:tc>
        <w:tc>
          <w:tcPr>
            <w:tcW w:w="1842" w:type="dxa"/>
            <w:shd w:val="clear" w:color="auto" w:fill="auto"/>
          </w:tcPr>
          <w:p w14:paraId="10B16B91" w14:textId="77777777" w:rsidR="00AA5B3B" w:rsidRDefault="00AA5B3B" w:rsidP="007C60F2">
            <w:pPr>
              <w:pStyle w:val="TAL"/>
            </w:pPr>
            <w:proofErr w:type="spellStart"/>
            <w:r>
              <w:rPr>
                <w:rFonts w:hint="eastAsia"/>
                <w:lang w:eastAsia="zh-CN"/>
              </w:rPr>
              <w:t>P</w:t>
            </w:r>
            <w:r>
              <w:rPr>
                <w:lang w:eastAsia="zh-CN"/>
              </w:rPr>
              <w:t>duSetQosParaRm</w:t>
            </w:r>
            <w:proofErr w:type="spellEnd"/>
          </w:p>
        </w:tc>
        <w:tc>
          <w:tcPr>
            <w:tcW w:w="1134" w:type="dxa"/>
          </w:tcPr>
          <w:p w14:paraId="0178565F" w14:textId="77777777" w:rsidR="00AA5B3B" w:rsidRDefault="00AA5B3B" w:rsidP="007C60F2">
            <w:pPr>
              <w:pStyle w:val="TAC"/>
              <w:jc w:val="left"/>
              <w:rPr>
                <w:lang w:eastAsia="zh-CN"/>
              </w:rPr>
            </w:pPr>
            <w:r>
              <w:t>0..1</w:t>
            </w:r>
          </w:p>
        </w:tc>
        <w:tc>
          <w:tcPr>
            <w:tcW w:w="3687" w:type="dxa"/>
          </w:tcPr>
          <w:p w14:paraId="009632F0" w14:textId="77777777" w:rsidR="00AA5B3B" w:rsidRDefault="00AA5B3B" w:rsidP="007C60F2">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p>
        </w:tc>
        <w:tc>
          <w:tcPr>
            <w:tcW w:w="1235" w:type="dxa"/>
          </w:tcPr>
          <w:p w14:paraId="1D2CCC0D" w14:textId="77777777" w:rsidR="00AA5B3B" w:rsidRDefault="00AA5B3B" w:rsidP="007C60F2">
            <w:pPr>
              <w:pStyle w:val="TAC"/>
              <w:jc w:val="left"/>
              <w:rPr>
                <w:rFonts w:cs="Arial"/>
                <w:szCs w:val="18"/>
              </w:rPr>
            </w:pPr>
            <w:r>
              <w:rPr>
                <w:rFonts w:cs="Arial"/>
                <w:szCs w:val="18"/>
              </w:rPr>
              <w:t>XRM_5G</w:t>
            </w:r>
          </w:p>
        </w:tc>
      </w:tr>
      <w:tr w:rsidR="00AA5B3B" w14:paraId="68D2CE4F" w14:textId="77777777" w:rsidTr="007C60F2">
        <w:trPr>
          <w:jc w:val="center"/>
        </w:trPr>
        <w:tc>
          <w:tcPr>
            <w:tcW w:w="1661" w:type="dxa"/>
            <w:shd w:val="clear" w:color="auto" w:fill="auto"/>
          </w:tcPr>
          <w:p w14:paraId="4BF69C12" w14:textId="77777777" w:rsidR="00AA5B3B" w:rsidRDefault="00AA5B3B" w:rsidP="007C60F2">
            <w:pPr>
              <w:pStyle w:val="TAL"/>
              <w:rPr>
                <w:lang w:eastAsia="zh-CN"/>
              </w:rPr>
            </w:pPr>
            <w:proofErr w:type="spellStart"/>
            <w:r>
              <w:rPr>
                <w:rFonts w:hint="eastAsia"/>
                <w:lang w:eastAsia="zh-CN"/>
              </w:rPr>
              <w:t>r</w:t>
            </w:r>
            <w:r>
              <w:rPr>
                <w:lang w:eastAsia="zh-CN"/>
              </w:rPr>
              <w:t>TLatencyInd</w:t>
            </w:r>
            <w:proofErr w:type="spellEnd"/>
          </w:p>
        </w:tc>
        <w:tc>
          <w:tcPr>
            <w:tcW w:w="1842" w:type="dxa"/>
            <w:shd w:val="clear" w:color="auto" w:fill="auto"/>
          </w:tcPr>
          <w:p w14:paraId="4ECE318F" w14:textId="77777777" w:rsidR="00AA5B3B" w:rsidRDefault="00AA5B3B" w:rsidP="007C60F2">
            <w:pPr>
              <w:pStyle w:val="TAL"/>
              <w:rPr>
                <w:lang w:eastAsia="zh-CN"/>
              </w:rPr>
            </w:pPr>
            <w:proofErr w:type="spellStart"/>
            <w:r>
              <w:rPr>
                <w:rFonts w:hint="eastAsia"/>
                <w:lang w:eastAsia="zh-CN"/>
              </w:rPr>
              <w:t>b</w:t>
            </w:r>
            <w:r>
              <w:rPr>
                <w:lang w:eastAsia="zh-CN"/>
              </w:rPr>
              <w:t>oolean</w:t>
            </w:r>
            <w:proofErr w:type="spellEnd"/>
          </w:p>
        </w:tc>
        <w:tc>
          <w:tcPr>
            <w:tcW w:w="1134" w:type="dxa"/>
          </w:tcPr>
          <w:p w14:paraId="57501EAD" w14:textId="77777777" w:rsidR="00AA5B3B" w:rsidRDefault="00AA5B3B" w:rsidP="007C60F2">
            <w:pPr>
              <w:pStyle w:val="TAC"/>
              <w:jc w:val="left"/>
            </w:pPr>
            <w:r>
              <w:t>0..1</w:t>
            </w:r>
          </w:p>
        </w:tc>
        <w:tc>
          <w:tcPr>
            <w:tcW w:w="3687" w:type="dxa"/>
          </w:tcPr>
          <w:p w14:paraId="37B5C9FC" w14:textId="77777777" w:rsidR="00AA5B3B" w:rsidRDefault="00AA5B3B" w:rsidP="007C60F2">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54129B0B" w14:textId="77777777" w:rsidR="00AA5B3B" w:rsidRDefault="00AA5B3B" w:rsidP="007C60F2">
            <w:pPr>
              <w:pStyle w:val="TAC"/>
              <w:jc w:val="left"/>
              <w:rPr>
                <w:rFonts w:cs="Arial"/>
                <w:szCs w:val="18"/>
              </w:rPr>
            </w:pPr>
            <w:r>
              <w:t>XRM_5G</w:t>
            </w:r>
          </w:p>
        </w:tc>
      </w:tr>
      <w:tr w:rsidR="00AA5B3B" w14:paraId="56B23A35" w14:textId="77777777" w:rsidTr="007C60F2">
        <w:trPr>
          <w:jc w:val="center"/>
        </w:trPr>
        <w:tc>
          <w:tcPr>
            <w:tcW w:w="1661" w:type="dxa"/>
            <w:shd w:val="clear" w:color="auto" w:fill="auto"/>
          </w:tcPr>
          <w:p w14:paraId="7A419A51" w14:textId="77777777" w:rsidR="00AA5B3B" w:rsidRDefault="00AA5B3B" w:rsidP="007C60F2">
            <w:pPr>
              <w:pStyle w:val="TAL"/>
              <w:rPr>
                <w:lang w:eastAsia="zh-CN"/>
              </w:rPr>
            </w:pPr>
            <w:proofErr w:type="spellStart"/>
            <w:r>
              <w:t>pduSetProtDesc</w:t>
            </w:r>
            <w:proofErr w:type="spellEnd"/>
          </w:p>
        </w:tc>
        <w:tc>
          <w:tcPr>
            <w:tcW w:w="1842" w:type="dxa"/>
            <w:shd w:val="clear" w:color="auto" w:fill="auto"/>
          </w:tcPr>
          <w:p w14:paraId="41CA0BAA" w14:textId="77777777" w:rsidR="00AA5B3B" w:rsidRDefault="00AA5B3B" w:rsidP="007C60F2">
            <w:pPr>
              <w:pStyle w:val="TAL"/>
              <w:rPr>
                <w:lang w:eastAsia="zh-CN"/>
              </w:rPr>
            </w:pPr>
            <w:proofErr w:type="spellStart"/>
            <w:r>
              <w:t>ProtoDesc</w:t>
            </w:r>
            <w:proofErr w:type="spellEnd"/>
          </w:p>
        </w:tc>
        <w:tc>
          <w:tcPr>
            <w:tcW w:w="1134" w:type="dxa"/>
          </w:tcPr>
          <w:p w14:paraId="7F2E4482" w14:textId="77777777" w:rsidR="00AA5B3B" w:rsidRDefault="00AA5B3B" w:rsidP="007C60F2">
            <w:pPr>
              <w:pStyle w:val="TAC"/>
              <w:jc w:val="left"/>
            </w:pPr>
            <w:r>
              <w:t>0..1</w:t>
            </w:r>
          </w:p>
        </w:tc>
        <w:tc>
          <w:tcPr>
            <w:tcW w:w="3687" w:type="dxa"/>
          </w:tcPr>
          <w:p w14:paraId="2D072192" w14:textId="77777777" w:rsidR="00AA5B3B" w:rsidRPr="00FA2328" w:rsidRDefault="00AA5B3B" w:rsidP="007C60F2">
            <w:pPr>
              <w:pStyle w:val="TAL"/>
            </w:pPr>
            <w:r>
              <w:t>Protocol description for PDU Set identification in UPF</w:t>
            </w:r>
          </w:p>
        </w:tc>
        <w:tc>
          <w:tcPr>
            <w:tcW w:w="1235" w:type="dxa"/>
          </w:tcPr>
          <w:p w14:paraId="059F98B6" w14:textId="77777777" w:rsidR="00AA5B3B" w:rsidRDefault="00AA5B3B" w:rsidP="007C60F2">
            <w:pPr>
              <w:pStyle w:val="TAC"/>
              <w:jc w:val="left"/>
            </w:pPr>
            <w:r>
              <w:rPr>
                <w:rFonts w:cs="Arial"/>
                <w:szCs w:val="18"/>
              </w:rPr>
              <w:t>XRM_5G</w:t>
            </w:r>
          </w:p>
        </w:tc>
      </w:tr>
      <w:tr w:rsidR="00AA5B3B" w14:paraId="08161BBF" w14:textId="77777777" w:rsidTr="007C60F2">
        <w:trPr>
          <w:jc w:val="center"/>
        </w:trPr>
        <w:tc>
          <w:tcPr>
            <w:tcW w:w="1661" w:type="dxa"/>
            <w:shd w:val="clear" w:color="auto" w:fill="auto"/>
          </w:tcPr>
          <w:p w14:paraId="0E6FF705" w14:textId="77777777" w:rsidR="00AA5B3B" w:rsidRDefault="00AA5B3B" w:rsidP="007C60F2">
            <w:pPr>
              <w:pStyle w:val="TAL"/>
            </w:pPr>
            <w:proofErr w:type="spellStart"/>
            <w:r>
              <w:rPr>
                <w:lang w:eastAsia="zh-CN"/>
              </w:rPr>
              <w:t>periodInfo</w:t>
            </w:r>
            <w:proofErr w:type="spellEnd"/>
          </w:p>
        </w:tc>
        <w:tc>
          <w:tcPr>
            <w:tcW w:w="1842" w:type="dxa"/>
            <w:shd w:val="clear" w:color="auto" w:fill="auto"/>
          </w:tcPr>
          <w:p w14:paraId="786446A4" w14:textId="77777777" w:rsidR="00AA5B3B" w:rsidRDefault="00AA5B3B" w:rsidP="007C60F2">
            <w:pPr>
              <w:pStyle w:val="TAL"/>
            </w:pPr>
            <w:proofErr w:type="spellStart"/>
            <w:r w:rsidRPr="003E43E1">
              <w:t>Periodicity</w:t>
            </w:r>
            <w:r>
              <w:t>Info</w:t>
            </w:r>
            <w:proofErr w:type="spellEnd"/>
          </w:p>
        </w:tc>
        <w:tc>
          <w:tcPr>
            <w:tcW w:w="1134" w:type="dxa"/>
          </w:tcPr>
          <w:p w14:paraId="39F6FAE3" w14:textId="77777777" w:rsidR="00AA5B3B" w:rsidRDefault="00AA5B3B" w:rsidP="007C60F2">
            <w:pPr>
              <w:pStyle w:val="TAC"/>
              <w:jc w:val="left"/>
            </w:pPr>
            <w:r>
              <w:t>0..1</w:t>
            </w:r>
          </w:p>
        </w:tc>
        <w:tc>
          <w:tcPr>
            <w:tcW w:w="3687" w:type="dxa"/>
          </w:tcPr>
          <w:p w14:paraId="5303B34D" w14:textId="77777777" w:rsidR="00AA5B3B" w:rsidRDefault="00AA5B3B" w:rsidP="007C60F2">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50026CD6" w14:textId="77777777" w:rsidR="00AA5B3B" w:rsidRDefault="00AA5B3B" w:rsidP="007C60F2">
            <w:pPr>
              <w:pStyle w:val="TAC"/>
              <w:jc w:val="left"/>
              <w:rPr>
                <w:rFonts w:cs="Arial"/>
                <w:szCs w:val="18"/>
              </w:rPr>
            </w:pPr>
            <w:r>
              <w:t>XRM_5G</w:t>
            </w:r>
          </w:p>
        </w:tc>
      </w:tr>
      <w:tr w:rsidR="00AA5B3B" w14:paraId="284D312D" w14:textId="77777777" w:rsidTr="007C60F2">
        <w:trPr>
          <w:jc w:val="center"/>
        </w:trPr>
        <w:tc>
          <w:tcPr>
            <w:tcW w:w="1661" w:type="dxa"/>
            <w:shd w:val="clear" w:color="auto" w:fill="auto"/>
          </w:tcPr>
          <w:p w14:paraId="5333253C" w14:textId="77777777" w:rsidR="00AA5B3B" w:rsidRDefault="00AA5B3B" w:rsidP="007C60F2">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6C284723" w14:textId="77777777" w:rsidR="00AA5B3B" w:rsidRPr="003E43E1" w:rsidRDefault="00AA5B3B" w:rsidP="007C60F2">
            <w:pPr>
              <w:pStyle w:val="TAL"/>
            </w:pPr>
            <w:proofErr w:type="spellStart"/>
            <w:r>
              <w:t>QosMonitoringInformationRm</w:t>
            </w:r>
            <w:proofErr w:type="spellEnd"/>
          </w:p>
        </w:tc>
        <w:tc>
          <w:tcPr>
            <w:tcW w:w="1134" w:type="dxa"/>
          </w:tcPr>
          <w:p w14:paraId="603DE979" w14:textId="77777777" w:rsidR="00AA5B3B" w:rsidRDefault="00AA5B3B" w:rsidP="007C60F2">
            <w:pPr>
              <w:pStyle w:val="TAC"/>
              <w:jc w:val="left"/>
            </w:pPr>
            <w:r>
              <w:t>0..1</w:t>
            </w:r>
          </w:p>
        </w:tc>
        <w:tc>
          <w:tcPr>
            <w:tcW w:w="3687" w:type="dxa"/>
          </w:tcPr>
          <w:p w14:paraId="4232A631" w14:textId="77777777" w:rsidR="00AA5B3B" w:rsidRPr="00562C01" w:rsidRDefault="00AA5B3B" w:rsidP="007C60F2">
            <w:pPr>
              <w:pStyle w:val="TAL"/>
            </w:pPr>
            <w:r>
              <w:rPr>
                <w:lang w:eastAsia="zh-CN"/>
              </w:rPr>
              <w:t>Packet Delay Variation information for the subscribed report.</w:t>
            </w:r>
          </w:p>
        </w:tc>
        <w:tc>
          <w:tcPr>
            <w:tcW w:w="1235" w:type="dxa"/>
          </w:tcPr>
          <w:p w14:paraId="2C1E7A79" w14:textId="77777777" w:rsidR="00AA5B3B" w:rsidRDefault="00AA5B3B" w:rsidP="007C60F2">
            <w:pPr>
              <w:pStyle w:val="TAC"/>
              <w:jc w:val="left"/>
            </w:pPr>
            <w:r>
              <w:rPr>
                <w:rFonts w:cs="Arial"/>
                <w:szCs w:val="18"/>
              </w:rPr>
              <w:t>XRM_5G</w:t>
            </w:r>
          </w:p>
        </w:tc>
      </w:tr>
      <w:tr w:rsidR="00AA5B3B" w14:paraId="3C9AA62A" w14:textId="77777777" w:rsidTr="007C60F2">
        <w:trPr>
          <w:jc w:val="center"/>
        </w:trPr>
        <w:tc>
          <w:tcPr>
            <w:tcW w:w="1661" w:type="dxa"/>
            <w:shd w:val="clear" w:color="auto" w:fill="auto"/>
          </w:tcPr>
          <w:p w14:paraId="34644E2F" w14:textId="77777777" w:rsidR="00AA5B3B" w:rsidRDefault="00AA5B3B" w:rsidP="007C60F2">
            <w:pPr>
              <w:pStyle w:val="TAL"/>
              <w:rPr>
                <w:lang w:eastAsia="zh-CN"/>
              </w:rPr>
            </w:pPr>
            <w:proofErr w:type="spellStart"/>
            <w:r>
              <w:rPr>
                <w:lang w:eastAsia="zh-CN"/>
              </w:rPr>
              <w:t>qosDuration</w:t>
            </w:r>
            <w:proofErr w:type="spellEnd"/>
          </w:p>
        </w:tc>
        <w:tc>
          <w:tcPr>
            <w:tcW w:w="1842" w:type="dxa"/>
            <w:shd w:val="clear" w:color="auto" w:fill="auto"/>
          </w:tcPr>
          <w:p w14:paraId="07183BD1" w14:textId="77777777" w:rsidR="00AA5B3B" w:rsidRDefault="00AA5B3B" w:rsidP="007C60F2">
            <w:pPr>
              <w:pStyle w:val="TAL"/>
            </w:pPr>
            <w:proofErr w:type="spellStart"/>
            <w:r>
              <w:rPr>
                <w:rFonts w:hint="eastAsia"/>
                <w:lang w:eastAsia="zh-CN"/>
              </w:rPr>
              <w:t>Duration</w:t>
            </w:r>
            <w:r>
              <w:rPr>
                <w:lang w:eastAsia="zh-CN"/>
              </w:rPr>
              <w:t>SecRm</w:t>
            </w:r>
            <w:proofErr w:type="spellEnd"/>
          </w:p>
        </w:tc>
        <w:tc>
          <w:tcPr>
            <w:tcW w:w="1134" w:type="dxa"/>
          </w:tcPr>
          <w:p w14:paraId="47BB7321" w14:textId="77777777" w:rsidR="00AA5B3B" w:rsidRDefault="00AA5B3B" w:rsidP="007C60F2">
            <w:pPr>
              <w:pStyle w:val="TAC"/>
              <w:jc w:val="left"/>
            </w:pPr>
            <w:r>
              <w:rPr>
                <w:lang w:eastAsia="zh-CN"/>
              </w:rPr>
              <w:t>0..1</w:t>
            </w:r>
          </w:p>
        </w:tc>
        <w:tc>
          <w:tcPr>
            <w:tcW w:w="3687" w:type="dxa"/>
          </w:tcPr>
          <w:p w14:paraId="7D3C8749" w14:textId="77777777" w:rsidR="00AA5B3B" w:rsidRDefault="00AA5B3B" w:rsidP="007C60F2">
            <w:pPr>
              <w:pStyle w:val="TAL"/>
              <w:rPr>
                <w:lang w:eastAsia="zh-CN"/>
              </w:rPr>
            </w:pPr>
            <w:r>
              <w:rPr>
                <w:lang w:eastAsia="zh-CN"/>
              </w:rPr>
              <w:t>Contains the QoS duration to transfer data transmission (e.g., AI/ML transmission). The minimum value of the QoS duration shall be 60 sec..</w:t>
            </w:r>
          </w:p>
        </w:tc>
        <w:tc>
          <w:tcPr>
            <w:tcW w:w="1235" w:type="dxa"/>
          </w:tcPr>
          <w:p w14:paraId="161EF49B" w14:textId="77777777" w:rsidR="00AA5B3B" w:rsidRDefault="00AA5B3B" w:rsidP="007C60F2">
            <w:pPr>
              <w:pStyle w:val="TAC"/>
              <w:jc w:val="left"/>
              <w:rPr>
                <w:rFonts w:cs="Arial"/>
                <w:szCs w:val="18"/>
              </w:rPr>
            </w:pPr>
            <w:r>
              <w:rPr>
                <w:rFonts w:cs="Arial"/>
              </w:rPr>
              <w:t>QoSTiming_5G</w:t>
            </w:r>
          </w:p>
        </w:tc>
      </w:tr>
      <w:tr w:rsidR="00AA5B3B" w14:paraId="5CD7BEE3" w14:textId="77777777" w:rsidTr="007C60F2">
        <w:trPr>
          <w:jc w:val="center"/>
        </w:trPr>
        <w:tc>
          <w:tcPr>
            <w:tcW w:w="1661" w:type="dxa"/>
            <w:shd w:val="clear" w:color="auto" w:fill="auto"/>
          </w:tcPr>
          <w:p w14:paraId="13E57A85" w14:textId="77777777" w:rsidR="00AA5B3B" w:rsidRDefault="00AA5B3B" w:rsidP="007C60F2">
            <w:pPr>
              <w:pStyle w:val="TAL"/>
              <w:rPr>
                <w:lang w:eastAsia="zh-CN"/>
              </w:rPr>
            </w:pPr>
            <w:proofErr w:type="spellStart"/>
            <w:r>
              <w:rPr>
                <w:lang w:eastAsia="zh-CN"/>
              </w:rPr>
              <w:t>qosInactInt</w:t>
            </w:r>
            <w:proofErr w:type="spellEnd"/>
          </w:p>
        </w:tc>
        <w:tc>
          <w:tcPr>
            <w:tcW w:w="1842" w:type="dxa"/>
            <w:shd w:val="clear" w:color="auto" w:fill="auto"/>
          </w:tcPr>
          <w:p w14:paraId="6599EAF3" w14:textId="77777777" w:rsidR="00AA5B3B" w:rsidRDefault="00AA5B3B" w:rsidP="007C60F2">
            <w:pPr>
              <w:pStyle w:val="TAL"/>
            </w:pPr>
            <w:proofErr w:type="spellStart"/>
            <w:r>
              <w:rPr>
                <w:rFonts w:hint="eastAsia"/>
                <w:lang w:eastAsia="zh-CN"/>
              </w:rPr>
              <w:t>Duration</w:t>
            </w:r>
            <w:r>
              <w:rPr>
                <w:lang w:eastAsia="zh-CN"/>
              </w:rPr>
              <w:t>SecRm</w:t>
            </w:r>
            <w:proofErr w:type="spellEnd"/>
          </w:p>
        </w:tc>
        <w:tc>
          <w:tcPr>
            <w:tcW w:w="1134" w:type="dxa"/>
          </w:tcPr>
          <w:p w14:paraId="5CD753AD" w14:textId="77777777" w:rsidR="00AA5B3B" w:rsidRDefault="00AA5B3B" w:rsidP="007C60F2">
            <w:pPr>
              <w:pStyle w:val="TAC"/>
              <w:jc w:val="left"/>
            </w:pPr>
            <w:r>
              <w:rPr>
                <w:lang w:eastAsia="zh-CN"/>
              </w:rPr>
              <w:t>0..1</w:t>
            </w:r>
          </w:p>
        </w:tc>
        <w:tc>
          <w:tcPr>
            <w:tcW w:w="3687" w:type="dxa"/>
          </w:tcPr>
          <w:p w14:paraId="4BB20729" w14:textId="77777777" w:rsidR="00AA5B3B" w:rsidRDefault="00AA5B3B" w:rsidP="007C60F2">
            <w:pPr>
              <w:pStyle w:val="TAL"/>
              <w:rPr>
                <w:lang w:eastAsia="zh-CN"/>
              </w:rPr>
            </w:pPr>
            <w:r>
              <w:rPr>
                <w:lang w:eastAsia="zh-CN"/>
              </w:rPr>
              <w:t xml:space="preserve">Contains the QoS inactivity interval for the given data transfer transmission (e.g., AI/ML transmission). The minimum value of the QoS inactivity interval shall be 60 sec. </w:t>
            </w:r>
          </w:p>
        </w:tc>
        <w:tc>
          <w:tcPr>
            <w:tcW w:w="1235" w:type="dxa"/>
          </w:tcPr>
          <w:p w14:paraId="07C99EA4" w14:textId="77777777" w:rsidR="00AA5B3B" w:rsidRDefault="00AA5B3B" w:rsidP="007C60F2">
            <w:pPr>
              <w:pStyle w:val="TAC"/>
              <w:jc w:val="left"/>
              <w:rPr>
                <w:rFonts w:cs="Arial"/>
                <w:szCs w:val="18"/>
              </w:rPr>
            </w:pPr>
            <w:r>
              <w:rPr>
                <w:rFonts w:cs="Arial"/>
              </w:rPr>
              <w:t>QoSTiming_5G</w:t>
            </w:r>
          </w:p>
        </w:tc>
      </w:tr>
      <w:tr w:rsidR="00AA5B3B" w14:paraId="15534178" w14:textId="77777777" w:rsidTr="007C60F2">
        <w:trPr>
          <w:jc w:val="center"/>
        </w:trPr>
        <w:tc>
          <w:tcPr>
            <w:tcW w:w="1661" w:type="dxa"/>
            <w:shd w:val="clear" w:color="auto" w:fill="auto"/>
          </w:tcPr>
          <w:p w14:paraId="5BC2E4FA" w14:textId="77777777" w:rsidR="00AA5B3B" w:rsidRDefault="00AA5B3B" w:rsidP="007C60F2">
            <w:pPr>
              <w:pStyle w:val="TAL"/>
              <w:rPr>
                <w:lang w:eastAsia="zh-CN"/>
              </w:rPr>
            </w:pPr>
            <w:proofErr w:type="spellStart"/>
            <w:r>
              <w:rPr>
                <w:lang w:eastAsia="zh-CN"/>
              </w:rPr>
              <w:t>rttMon</w:t>
            </w:r>
            <w:proofErr w:type="spellEnd"/>
          </w:p>
        </w:tc>
        <w:tc>
          <w:tcPr>
            <w:tcW w:w="1842" w:type="dxa"/>
            <w:shd w:val="clear" w:color="auto" w:fill="auto"/>
          </w:tcPr>
          <w:p w14:paraId="5ED734D8" w14:textId="77777777" w:rsidR="00AA5B3B" w:rsidRDefault="00AA5B3B" w:rsidP="007C60F2">
            <w:pPr>
              <w:pStyle w:val="TAL"/>
            </w:pPr>
            <w:proofErr w:type="spellStart"/>
            <w:r>
              <w:t>QosMonitoringInformationRm</w:t>
            </w:r>
            <w:proofErr w:type="spellEnd"/>
          </w:p>
        </w:tc>
        <w:tc>
          <w:tcPr>
            <w:tcW w:w="1134" w:type="dxa"/>
          </w:tcPr>
          <w:p w14:paraId="01131D23" w14:textId="77777777" w:rsidR="00AA5B3B" w:rsidRDefault="00AA5B3B" w:rsidP="007C60F2">
            <w:pPr>
              <w:pStyle w:val="TAC"/>
              <w:jc w:val="left"/>
            </w:pPr>
            <w:r>
              <w:rPr>
                <w:lang w:eastAsia="zh-CN"/>
              </w:rPr>
              <w:t>0..1</w:t>
            </w:r>
          </w:p>
        </w:tc>
        <w:tc>
          <w:tcPr>
            <w:tcW w:w="3687" w:type="dxa"/>
          </w:tcPr>
          <w:p w14:paraId="555172F3" w14:textId="77777777" w:rsidR="00AA5B3B" w:rsidRDefault="00AA5B3B" w:rsidP="007C60F2">
            <w:pPr>
              <w:pStyle w:val="TAL"/>
              <w:rPr>
                <w:lang w:eastAsia="zh-CN"/>
              </w:rPr>
            </w:pPr>
            <w:r>
              <w:rPr>
                <w:lang w:eastAsia="zh-CN"/>
              </w:rPr>
              <w:t>Contains the round-trip delay over two QoS flows information for the subscribed report.</w:t>
            </w:r>
          </w:p>
          <w:p w14:paraId="30B3A6B3" w14:textId="77777777" w:rsidR="00AA5B3B" w:rsidRDefault="00AA5B3B" w:rsidP="007C60F2">
            <w:pPr>
              <w:pStyle w:val="TAL"/>
              <w:rPr>
                <w:lang w:eastAsia="zh-CN"/>
              </w:rPr>
            </w:pPr>
            <w:r>
              <w:rPr>
                <w:lang w:eastAsia="zh-CN"/>
              </w:rPr>
              <w:t>It shall be provided for</w:t>
            </w:r>
            <w:r>
              <w:t xml:space="preserve"> "RT_DELAY_TWO_QOS_FLOWS" event.</w:t>
            </w:r>
          </w:p>
        </w:tc>
        <w:tc>
          <w:tcPr>
            <w:tcW w:w="1235" w:type="dxa"/>
          </w:tcPr>
          <w:p w14:paraId="770EFED6" w14:textId="77777777" w:rsidR="00AA5B3B" w:rsidRDefault="00AA5B3B" w:rsidP="007C60F2">
            <w:pPr>
              <w:pStyle w:val="TAC"/>
              <w:jc w:val="left"/>
              <w:rPr>
                <w:rFonts w:cs="Arial"/>
                <w:szCs w:val="18"/>
              </w:rPr>
            </w:pPr>
            <w:r>
              <w:rPr>
                <w:rFonts w:cs="Arial"/>
                <w:szCs w:val="18"/>
              </w:rPr>
              <w:t>XRM_5G</w:t>
            </w:r>
          </w:p>
        </w:tc>
      </w:tr>
      <w:tr w:rsidR="00AA5B3B" w14:paraId="0D3A5387" w14:textId="77777777" w:rsidTr="007C60F2">
        <w:trPr>
          <w:jc w:val="center"/>
        </w:trPr>
        <w:tc>
          <w:tcPr>
            <w:tcW w:w="1661" w:type="dxa"/>
            <w:shd w:val="clear" w:color="auto" w:fill="auto"/>
          </w:tcPr>
          <w:p w14:paraId="36035776" w14:textId="77777777" w:rsidR="00AA5B3B" w:rsidRDefault="00AA5B3B" w:rsidP="007C60F2">
            <w:pPr>
              <w:pStyle w:val="TAL"/>
              <w:rPr>
                <w:lang w:eastAsia="zh-CN"/>
              </w:rPr>
            </w:pPr>
            <w:proofErr w:type="spellStart"/>
            <w:r>
              <w:t>qosMonDatRate</w:t>
            </w:r>
            <w:proofErr w:type="spellEnd"/>
          </w:p>
        </w:tc>
        <w:tc>
          <w:tcPr>
            <w:tcW w:w="1842" w:type="dxa"/>
            <w:shd w:val="clear" w:color="auto" w:fill="auto"/>
          </w:tcPr>
          <w:p w14:paraId="393F0C8E" w14:textId="77777777" w:rsidR="00AA5B3B" w:rsidRDefault="00AA5B3B" w:rsidP="007C60F2">
            <w:pPr>
              <w:pStyle w:val="TAL"/>
            </w:pPr>
            <w:proofErr w:type="spellStart"/>
            <w:r>
              <w:t>QosMonitoringInformationRm</w:t>
            </w:r>
            <w:proofErr w:type="spellEnd"/>
          </w:p>
        </w:tc>
        <w:tc>
          <w:tcPr>
            <w:tcW w:w="1134" w:type="dxa"/>
          </w:tcPr>
          <w:p w14:paraId="42D17063" w14:textId="77777777" w:rsidR="00AA5B3B" w:rsidRDefault="00AA5B3B" w:rsidP="007C60F2">
            <w:pPr>
              <w:pStyle w:val="TAC"/>
              <w:jc w:val="left"/>
            </w:pPr>
            <w:r>
              <w:rPr>
                <w:lang w:eastAsia="zh-CN"/>
              </w:rPr>
              <w:t>0..1</w:t>
            </w:r>
          </w:p>
        </w:tc>
        <w:tc>
          <w:tcPr>
            <w:tcW w:w="3687" w:type="dxa"/>
          </w:tcPr>
          <w:p w14:paraId="06F90430" w14:textId="77777777" w:rsidR="00AA5B3B" w:rsidRDefault="00AA5B3B" w:rsidP="007C60F2">
            <w:pPr>
              <w:pStyle w:val="TAL"/>
              <w:rPr>
                <w:ins w:id="101" w:author="Ericsson_Maria Liang" w:date="2023-11-10T00:46:00Z"/>
                <w:rFonts w:cs="Arial"/>
                <w:szCs w:val="18"/>
              </w:rPr>
            </w:pPr>
            <w:proofErr w:type="spellStart"/>
            <w:r>
              <w:t>Qos</w:t>
            </w:r>
            <w:proofErr w:type="spellEnd"/>
            <w:r>
              <w:t xml:space="preserve"> Monitoring information. </w:t>
            </w:r>
            <w:r>
              <w:rPr>
                <w:rFonts w:cs="Arial"/>
                <w:szCs w:val="18"/>
              </w:rPr>
              <w:t>It shall be present when the event "QOS_MONITORING" is subscribed and data rate measurements are modified.</w:t>
            </w:r>
          </w:p>
          <w:p w14:paraId="77D166C5" w14:textId="665657FF" w:rsidR="00853CC5" w:rsidRDefault="00853CC5" w:rsidP="007C60F2">
            <w:pPr>
              <w:pStyle w:val="TAL"/>
              <w:rPr>
                <w:lang w:eastAsia="zh-CN"/>
              </w:rPr>
            </w:pPr>
            <w:ins w:id="102" w:author="Ericsson_Maria Liang" w:date="2023-11-10T00:46:00Z">
              <w:r w:rsidRPr="007C111C">
                <w:rPr>
                  <w:rFonts w:cs="Arial"/>
                  <w:szCs w:val="18"/>
                  <w:lang w:eastAsia="zh-CN"/>
                </w:rPr>
                <w:t>(NOTE </w:t>
              </w:r>
              <w:r>
                <w:rPr>
                  <w:rFonts w:cs="Arial"/>
                  <w:szCs w:val="18"/>
                  <w:lang w:eastAsia="zh-CN"/>
                </w:rPr>
                <w:t>9</w:t>
              </w:r>
              <w:r w:rsidRPr="007C111C">
                <w:rPr>
                  <w:rFonts w:cs="Arial"/>
                  <w:szCs w:val="18"/>
                  <w:lang w:eastAsia="zh-CN"/>
                </w:rPr>
                <w:t>)</w:t>
              </w:r>
            </w:ins>
          </w:p>
        </w:tc>
        <w:tc>
          <w:tcPr>
            <w:tcW w:w="1235" w:type="dxa"/>
          </w:tcPr>
          <w:p w14:paraId="6CFAAD22" w14:textId="77777777" w:rsidR="00AA5B3B" w:rsidRDefault="00AA5B3B" w:rsidP="007C60F2">
            <w:pPr>
              <w:pStyle w:val="TAC"/>
              <w:jc w:val="left"/>
              <w:rPr>
                <w:ins w:id="103" w:author="Ericsson_Maria Liang" w:date="2023-11-10T00:38:00Z"/>
                <w:rFonts w:cs="Arial"/>
                <w:szCs w:val="18"/>
              </w:rPr>
            </w:pPr>
            <w:r>
              <w:rPr>
                <w:rFonts w:cs="Arial"/>
                <w:szCs w:val="18"/>
              </w:rPr>
              <w:t>XRM_5G</w:t>
            </w:r>
          </w:p>
          <w:p w14:paraId="3760877B" w14:textId="178B13FE" w:rsidR="007C111C" w:rsidRDefault="007C111C" w:rsidP="007C60F2">
            <w:pPr>
              <w:pStyle w:val="TAC"/>
              <w:jc w:val="left"/>
              <w:rPr>
                <w:rFonts w:cs="Arial"/>
                <w:szCs w:val="18"/>
              </w:rPr>
            </w:pPr>
            <w:ins w:id="104" w:author="Ericsson_Maria Liang" w:date="2023-11-10T00:38:00Z">
              <w:r>
                <w:rPr>
                  <w:rFonts w:cs="Arial"/>
                  <w:szCs w:val="18"/>
                </w:rPr>
                <w:t>ListUE_5G</w:t>
              </w:r>
            </w:ins>
          </w:p>
        </w:tc>
      </w:tr>
      <w:tr w:rsidR="00AA5B3B" w14:paraId="07001056" w14:textId="77777777" w:rsidTr="007C60F2">
        <w:trPr>
          <w:jc w:val="center"/>
        </w:trPr>
        <w:tc>
          <w:tcPr>
            <w:tcW w:w="1661" w:type="dxa"/>
            <w:shd w:val="clear" w:color="auto" w:fill="auto"/>
          </w:tcPr>
          <w:p w14:paraId="11A30D5B" w14:textId="77777777" w:rsidR="00AA5B3B" w:rsidRDefault="00AA5B3B" w:rsidP="007C60F2">
            <w:pPr>
              <w:pStyle w:val="TAL"/>
            </w:pPr>
            <w:proofErr w:type="spellStart"/>
            <w:r>
              <w:rPr>
                <w:lang w:eastAsia="zh-CN"/>
              </w:rPr>
              <w:t>avrgWndw</w:t>
            </w:r>
            <w:proofErr w:type="spellEnd"/>
          </w:p>
        </w:tc>
        <w:tc>
          <w:tcPr>
            <w:tcW w:w="1842" w:type="dxa"/>
            <w:shd w:val="clear" w:color="auto" w:fill="auto"/>
          </w:tcPr>
          <w:p w14:paraId="37440F16" w14:textId="77777777" w:rsidR="00AA5B3B" w:rsidRDefault="00AA5B3B" w:rsidP="007C60F2">
            <w:pPr>
              <w:pStyle w:val="TAL"/>
            </w:pPr>
            <w:proofErr w:type="spellStart"/>
            <w:r>
              <w:rPr>
                <w:lang w:eastAsia="zh-CN"/>
              </w:rPr>
              <w:t>AverWindowRm</w:t>
            </w:r>
            <w:proofErr w:type="spellEnd"/>
          </w:p>
        </w:tc>
        <w:tc>
          <w:tcPr>
            <w:tcW w:w="1134" w:type="dxa"/>
          </w:tcPr>
          <w:p w14:paraId="49038D38" w14:textId="77777777" w:rsidR="00AA5B3B" w:rsidRDefault="00AA5B3B" w:rsidP="007C60F2">
            <w:pPr>
              <w:pStyle w:val="TAC"/>
              <w:jc w:val="left"/>
              <w:rPr>
                <w:lang w:eastAsia="zh-CN"/>
              </w:rPr>
            </w:pPr>
            <w:r>
              <w:rPr>
                <w:lang w:eastAsia="zh-CN"/>
              </w:rPr>
              <w:t>0..1</w:t>
            </w:r>
          </w:p>
        </w:tc>
        <w:tc>
          <w:tcPr>
            <w:tcW w:w="3687" w:type="dxa"/>
          </w:tcPr>
          <w:p w14:paraId="284D6919" w14:textId="77777777" w:rsidR="00AA5B3B" w:rsidRDefault="00AA5B3B" w:rsidP="007C60F2">
            <w:pPr>
              <w:pStyle w:val="TAL"/>
            </w:pPr>
            <w:r>
              <w:rPr>
                <w:lang w:eastAsia="zh-CN"/>
              </w:rPr>
              <w:t>Averaging window for the calculation of the data rate for the service data flow.</w:t>
            </w:r>
          </w:p>
        </w:tc>
        <w:tc>
          <w:tcPr>
            <w:tcW w:w="1235" w:type="dxa"/>
          </w:tcPr>
          <w:p w14:paraId="3CC5B00F" w14:textId="77777777" w:rsidR="00AA5B3B" w:rsidRDefault="00AA5B3B" w:rsidP="007C60F2">
            <w:pPr>
              <w:pStyle w:val="TAC"/>
              <w:jc w:val="left"/>
              <w:rPr>
                <w:rFonts w:cs="Arial"/>
                <w:szCs w:val="18"/>
              </w:rPr>
            </w:pPr>
            <w:r>
              <w:rPr>
                <w:lang w:eastAsia="zh-CN"/>
              </w:rPr>
              <w:t>XRM_5G</w:t>
            </w:r>
          </w:p>
        </w:tc>
      </w:tr>
      <w:tr w:rsidR="00AA5B3B" w14:paraId="5F709EFD" w14:textId="77777777" w:rsidTr="007C60F2">
        <w:trPr>
          <w:jc w:val="center"/>
        </w:trPr>
        <w:tc>
          <w:tcPr>
            <w:tcW w:w="1661" w:type="dxa"/>
            <w:shd w:val="clear" w:color="auto" w:fill="auto"/>
          </w:tcPr>
          <w:p w14:paraId="287F6166" w14:textId="77777777" w:rsidR="00AA5B3B" w:rsidRDefault="00AA5B3B" w:rsidP="007C60F2">
            <w:pPr>
              <w:pStyle w:val="TAL"/>
              <w:rPr>
                <w:lang w:eastAsia="zh-CN"/>
              </w:rPr>
            </w:pPr>
            <w:proofErr w:type="spellStart"/>
            <w:r>
              <w:rPr>
                <w:lang w:eastAsia="zh-CN"/>
              </w:rPr>
              <w:t>qosMonConReq</w:t>
            </w:r>
            <w:proofErr w:type="spellEnd"/>
          </w:p>
        </w:tc>
        <w:tc>
          <w:tcPr>
            <w:tcW w:w="1842" w:type="dxa"/>
            <w:shd w:val="clear" w:color="auto" w:fill="auto"/>
          </w:tcPr>
          <w:p w14:paraId="39C85BB3" w14:textId="77777777" w:rsidR="00AA5B3B" w:rsidRDefault="00AA5B3B" w:rsidP="007C60F2">
            <w:pPr>
              <w:pStyle w:val="TAL"/>
            </w:pPr>
            <w:proofErr w:type="spellStart"/>
            <w:r>
              <w:t>QosMonitoringInformationRm</w:t>
            </w:r>
            <w:proofErr w:type="spellEnd"/>
          </w:p>
        </w:tc>
        <w:tc>
          <w:tcPr>
            <w:tcW w:w="1134" w:type="dxa"/>
          </w:tcPr>
          <w:p w14:paraId="5672AD1B" w14:textId="77777777" w:rsidR="00AA5B3B" w:rsidRDefault="00AA5B3B" w:rsidP="007C60F2">
            <w:pPr>
              <w:pStyle w:val="TAC"/>
              <w:jc w:val="left"/>
              <w:rPr>
                <w:lang w:eastAsia="zh-CN"/>
              </w:rPr>
            </w:pPr>
            <w:r>
              <w:rPr>
                <w:rFonts w:hint="eastAsia"/>
                <w:lang w:eastAsia="zh-CN"/>
              </w:rPr>
              <w:t>0</w:t>
            </w:r>
            <w:r>
              <w:rPr>
                <w:lang w:val="en-US" w:eastAsia="zh-CN"/>
              </w:rPr>
              <w:t>..1</w:t>
            </w:r>
          </w:p>
        </w:tc>
        <w:tc>
          <w:tcPr>
            <w:tcW w:w="3687" w:type="dxa"/>
          </w:tcPr>
          <w:p w14:paraId="0867BECD" w14:textId="77777777" w:rsidR="00AA5B3B" w:rsidRDefault="00AA5B3B" w:rsidP="007C60F2">
            <w:pPr>
              <w:pStyle w:val="TAL"/>
              <w:rPr>
                <w:lang w:eastAsia="zh-CN"/>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0F0F77B9" w14:textId="77777777" w:rsidR="00AA5B3B" w:rsidRDefault="00AA5B3B" w:rsidP="007C60F2">
            <w:pPr>
              <w:pStyle w:val="TAC"/>
              <w:jc w:val="left"/>
              <w:rPr>
                <w:rFonts w:cs="Arial"/>
                <w:szCs w:val="18"/>
              </w:rPr>
            </w:pPr>
            <w:r>
              <w:rPr>
                <w:rFonts w:cs="Arial"/>
                <w:szCs w:val="18"/>
              </w:rPr>
              <w:t>XRM_5G</w:t>
            </w:r>
          </w:p>
        </w:tc>
      </w:tr>
      <w:tr w:rsidR="00B05565" w14:paraId="60F4E4F3" w14:textId="77777777" w:rsidTr="007C60F2">
        <w:trPr>
          <w:jc w:val="center"/>
          <w:ins w:id="105" w:author="Huawei" w:date="2023-10-28T11:06:00Z"/>
        </w:trPr>
        <w:tc>
          <w:tcPr>
            <w:tcW w:w="1661" w:type="dxa"/>
            <w:shd w:val="clear" w:color="auto" w:fill="auto"/>
          </w:tcPr>
          <w:p w14:paraId="16EB759D" w14:textId="2A1F0D49" w:rsidR="00B05565" w:rsidRDefault="00B05565" w:rsidP="007C60F2">
            <w:pPr>
              <w:pStyle w:val="TAL"/>
              <w:rPr>
                <w:ins w:id="106" w:author="Huawei" w:date="2023-10-28T11:06:00Z"/>
                <w:lang w:eastAsia="zh-CN"/>
              </w:rPr>
            </w:pPr>
            <w:proofErr w:type="spellStart"/>
            <w:ins w:id="107" w:author="Huawei" w:date="2023-10-28T11:06:00Z">
              <w:r>
                <w:t>listUe</w:t>
              </w:r>
            </w:ins>
            <w:ins w:id="108" w:author="Ericsson_Maria Liang" w:date="2023-11-10T00:42:00Z">
              <w:r w:rsidR="007C111C">
                <w:t>Cons</w:t>
              </w:r>
            </w:ins>
            <w:ins w:id="109" w:author="Huawei" w:date="2023-10-28T11:06:00Z">
              <w:r>
                <w:t>DtRt</w:t>
              </w:r>
              <w:proofErr w:type="spellEnd"/>
            </w:ins>
          </w:p>
        </w:tc>
        <w:tc>
          <w:tcPr>
            <w:tcW w:w="1842" w:type="dxa"/>
            <w:shd w:val="clear" w:color="auto" w:fill="auto"/>
          </w:tcPr>
          <w:p w14:paraId="620BC6E6" w14:textId="77777777" w:rsidR="00B05565" w:rsidRDefault="00B05565" w:rsidP="007C60F2">
            <w:pPr>
              <w:pStyle w:val="TAL"/>
              <w:rPr>
                <w:ins w:id="110" w:author="Huawei" w:date="2023-10-28T11:06:00Z"/>
                <w:lang w:eastAsia="zh-CN"/>
              </w:rPr>
            </w:pPr>
            <w:proofErr w:type="gramStart"/>
            <w:ins w:id="111" w:author="Huawei" w:date="2023-10-28T11:06:00Z">
              <w:r>
                <w:t>array(</w:t>
              </w:r>
              <w:proofErr w:type="spellStart"/>
              <w:proofErr w:type="gramEnd"/>
              <w:r>
                <w:t>IpAddr</w:t>
              </w:r>
              <w:proofErr w:type="spellEnd"/>
              <w:r>
                <w:t>)</w:t>
              </w:r>
            </w:ins>
          </w:p>
        </w:tc>
        <w:tc>
          <w:tcPr>
            <w:tcW w:w="1134" w:type="dxa"/>
          </w:tcPr>
          <w:p w14:paraId="78DA4E9A" w14:textId="62DE4422" w:rsidR="00B05565" w:rsidRDefault="007C111C" w:rsidP="007C60F2">
            <w:pPr>
              <w:pStyle w:val="TAC"/>
              <w:jc w:val="left"/>
              <w:rPr>
                <w:ins w:id="112" w:author="Huawei" w:date="2023-10-28T11:06:00Z"/>
                <w:lang w:eastAsia="zh-CN"/>
              </w:rPr>
            </w:pPr>
            <w:proofErr w:type="gramStart"/>
            <w:ins w:id="113" w:author="Ericsson_Maria Liang" w:date="2023-11-10T00:42:00Z">
              <w:r>
                <w:t>0</w:t>
              </w:r>
            </w:ins>
            <w:ins w:id="114" w:author="Huawei" w:date="2023-10-28T11:06:00Z">
              <w:r w:rsidR="00B05565">
                <w:t>..N</w:t>
              </w:r>
              <w:proofErr w:type="gramEnd"/>
            </w:ins>
          </w:p>
        </w:tc>
        <w:tc>
          <w:tcPr>
            <w:tcW w:w="3687" w:type="dxa"/>
          </w:tcPr>
          <w:p w14:paraId="6A065D1C" w14:textId="77777777" w:rsidR="00B05565" w:rsidRPr="00176399" w:rsidRDefault="00B05565" w:rsidP="007C60F2">
            <w:pPr>
              <w:pStyle w:val="TAL"/>
              <w:rPr>
                <w:ins w:id="115" w:author="Huawei" w:date="2023-10-28T11:06:00Z"/>
                <w:rFonts w:eastAsia="Times New Roman" w:cs="Arial"/>
                <w:szCs w:val="18"/>
              </w:rPr>
            </w:pPr>
            <w:ins w:id="116" w:author="Huawei" w:date="2023-10-28T11:06:00Z">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ins>
          </w:p>
          <w:p w14:paraId="112EDC0F" w14:textId="7D2BE9D8" w:rsidR="00B05565" w:rsidRDefault="00B05565" w:rsidP="00B05565">
            <w:pPr>
              <w:pStyle w:val="TAL"/>
              <w:rPr>
                <w:ins w:id="117" w:author="Huawei" w:date="2023-10-28T11:06:00Z"/>
                <w:rFonts w:cs="Arial"/>
                <w:szCs w:val="18"/>
                <w:lang w:eastAsia="zh-CN"/>
              </w:rPr>
            </w:pPr>
            <w:ins w:id="118" w:author="Huawei" w:date="2023-10-28T11:06:00Z">
              <w:r w:rsidRPr="00176399">
                <w:rPr>
                  <w:rFonts w:eastAsia="Times New Roman" w:cs="Arial"/>
                  <w:szCs w:val="18"/>
                </w:rPr>
                <w:t>(NOTE </w:t>
              </w:r>
              <w:r>
                <w:rPr>
                  <w:rFonts w:eastAsia="Times New Roman" w:cs="Arial"/>
                  <w:szCs w:val="18"/>
                </w:rPr>
                <w:t>9</w:t>
              </w:r>
              <w:r w:rsidRPr="00176399">
                <w:rPr>
                  <w:rFonts w:eastAsia="Times New Roman" w:cs="Arial"/>
                  <w:szCs w:val="18"/>
                </w:rPr>
                <w:t>)</w:t>
              </w:r>
            </w:ins>
          </w:p>
        </w:tc>
        <w:tc>
          <w:tcPr>
            <w:tcW w:w="1235" w:type="dxa"/>
          </w:tcPr>
          <w:p w14:paraId="4DBCD99B" w14:textId="77777777" w:rsidR="00B05565" w:rsidRDefault="00B05565" w:rsidP="007C60F2">
            <w:pPr>
              <w:pStyle w:val="TAC"/>
              <w:jc w:val="left"/>
              <w:rPr>
                <w:ins w:id="119" w:author="Huawei" w:date="2023-10-28T11:06:00Z"/>
              </w:rPr>
            </w:pPr>
            <w:ins w:id="120" w:author="Huawei" w:date="2023-10-28T11:06:00Z">
              <w:r>
                <w:t>ListUE_5G</w:t>
              </w:r>
            </w:ins>
          </w:p>
        </w:tc>
      </w:tr>
      <w:tr w:rsidR="00AA5B3B" w14:paraId="4328BB15" w14:textId="77777777" w:rsidTr="007C60F2">
        <w:trPr>
          <w:jc w:val="center"/>
        </w:trPr>
        <w:tc>
          <w:tcPr>
            <w:tcW w:w="9559" w:type="dxa"/>
            <w:gridSpan w:val="5"/>
            <w:shd w:val="clear" w:color="auto" w:fill="auto"/>
          </w:tcPr>
          <w:p w14:paraId="7E90453F" w14:textId="77777777" w:rsidR="00AA5B3B" w:rsidRDefault="00AA5B3B" w:rsidP="007C60F2">
            <w:pPr>
              <w:pStyle w:val="TAN"/>
            </w:pPr>
            <w:r>
              <w:t>NOTE 1:</w:t>
            </w:r>
            <w:r>
              <w:tab/>
              <w:t>Properties marked with a feature as defined in clause 5.14.4 are applicable as described in clause 5.2.7. If no features are indicated, the related property applies for all the features.</w:t>
            </w:r>
          </w:p>
          <w:p w14:paraId="7FBD6CF5" w14:textId="77777777" w:rsidR="00AA5B3B" w:rsidRDefault="00AA5B3B" w:rsidP="007C60F2">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2109E293" w14:textId="77777777" w:rsidR="00AA5B3B" w:rsidRDefault="00AA5B3B" w:rsidP="007C60F2">
            <w:pPr>
              <w:pStyle w:val="TAN"/>
            </w:pPr>
            <w:r w:rsidRPr="00B752B1">
              <w:t>NOTE</w:t>
            </w:r>
            <w:r>
              <w:t> 3</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1345E6B7" w14:textId="77777777" w:rsidR="00AA5B3B" w:rsidRDefault="00AA5B3B" w:rsidP="007C60F2">
            <w:pPr>
              <w:pStyle w:val="TAN"/>
            </w:pPr>
            <w:r w:rsidRPr="00B752B1">
              <w:t>NOTE</w:t>
            </w:r>
            <w:r>
              <w:t> 4</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7BB0AEA1" w14:textId="77777777" w:rsidR="00AA5B3B" w:rsidRDefault="00AA5B3B" w:rsidP="007C60F2">
            <w:pPr>
              <w:pStyle w:val="TAN"/>
            </w:pPr>
            <w:r w:rsidRPr="00FE7985">
              <w:t>NOTE </w:t>
            </w:r>
            <w:r>
              <w:t>5</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44284083" w14:textId="77777777" w:rsidR="00AA5B3B" w:rsidRDefault="00AA5B3B" w:rsidP="007C60F2">
            <w:pPr>
              <w:pStyle w:val="TAN"/>
            </w:pPr>
            <w:r w:rsidRPr="00B752B1">
              <w:t>NOTE</w:t>
            </w:r>
            <w:r>
              <w:t> 6</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5C4A05">
              <w:t>qosMonInfo</w:t>
            </w:r>
            <w:proofErr w:type="spellEnd"/>
            <w:r w:rsidRPr="0014134B">
              <w:t>" may be provided only if the "</w:t>
            </w:r>
            <w:proofErr w:type="spellStart"/>
            <w:r>
              <w:t>multiModDatFlow</w:t>
            </w:r>
            <w:r w:rsidRPr="000C5717">
              <w:t>s</w:t>
            </w:r>
            <w:proofErr w:type="spellEnd"/>
            <w:r w:rsidRPr="0014134B">
              <w:t>" attribute is not provided.</w:t>
            </w:r>
          </w:p>
          <w:p w14:paraId="7DAAF7F3" w14:textId="77777777" w:rsidR="00AA5B3B" w:rsidRDefault="00AA5B3B" w:rsidP="007C60F2">
            <w:pPr>
              <w:pStyle w:val="TAN"/>
              <w:rPr>
                <w:ins w:id="121" w:author="Huawei" w:date="2023-10-28T11:07:00Z"/>
              </w:rPr>
            </w:pPr>
            <w:r w:rsidRPr="00B752B1">
              <w:t>NOTE</w:t>
            </w:r>
            <w:r>
              <w:t> 8:</w:t>
            </w:r>
            <w:r>
              <w:tab/>
            </w:r>
            <w:r w:rsidRPr="00DF1CA6">
              <w:t>When the "ListUE_5G" feature is supported, the "</w:t>
            </w:r>
            <w:proofErr w:type="spellStart"/>
            <w:r w:rsidRPr="00DF1CA6">
              <w:t>listUEAddrs</w:t>
            </w:r>
            <w:proofErr w:type="spellEnd"/>
            <w:r w:rsidRPr="00DF1CA6">
              <w:t xml:space="preserve">" attribute </w:t>
            </w:r>
            <w:r>
              <w:t>may</w:t>
            </w:r>
            <w:r w:rsidRPr="00DF1CA6">
              <w:t xml:space="preserve"> be provided, and</w:t>
            </w:r>
            <w:r>
              <w:t>/or</w:t>
            </w:r>
            <w:r w:rsidRPr="00DF1CA6">
              <w:t xml:space="preserve"> either "</w:t>
            </w:r>
            <w:proofErr w:type="spellStart"/>
            <w:r w:rsidRPr="00DF1CA6">
              <w:t>exterAppId</w:t>
            </w:r>
            <w:proofErr w:type="spellEnd"/>
            <w:r w:rsidRPr="00DF1CA6">
              <w:t>" attribute or "</w:t>
            </w:r>
            <w:proofErr w:type="spellStart"/>
            <w:r w:rsidRPr="00DF1CA6">
              <w:t>flowInfo</w:t>
            </w:r>
            <w:proofErr w:type="spellEnd"/>
            <w:r w:rsidRPr="00DF1CA6">
              <w:t xml:space="preserve">" attribute </w:t>
            </w:r>
            <w:r>
              <w:t>may</w:t>
            </w:r>
            <w:r w:rsidRPr="00DF1CA6">
              <w:t xml:space="preserve"> be provided.</w:t>
            </w:r>
          </w:p>
          <w:p w14:paraId="573FBC54" w14:textId="5445BEA8" w:rsidR="00B05565" w:rsidRDefault="00B05565" w:rsidP="00B05565">
            <w:pPr>
              <w:pStyle w:val="TAN"/>
              <w:rPr>
                <w:rFonts w:eastAsia="Batang"/>
              </w:rPr>
            </w:pPr>
            <w:ins w:id="122" w:author="Huawei" w:date="2023-10-28T11:07:00Z">
              <w:r w:rsidRPr="00B752B1">
                <w:t>NOTE</w:t>
              </w:r>
              <w:r>
                <w:t> 9</w:t>
              </w:r>
              <w:r w:rsidRPr="00B752B1">
                <w:t>:</w:t>
              </w:r>
              <w:r w:rsidRPr="00B752B1">
                <w:tab/>
              </w:r>
            </w:ins>
            <w:ins w:id="123" w:author="Huawei" w:date="2023-11-16T13:22:00Z">
              <w:r w:rsidR="00CF39F0">
                <w:t xml:space="preserve">When the </w:t>
              </w:r>
              <w:r w:rsidR="00CF39F0" w:rsidRPr="00E93E1C">
                <w:rPr>
                  <w:noProof/>
                  <w:lang w:eastAsia="zh-CN"/>
                </w:rPr>
                <w:t>"ListUE_5G" feature is supported</w:t>
              </w:r>
              <w:r w:rsidR="00CF39F0">
                <w:rPr>
                  <w:noProof/>
                  <w:lang w:eastAsia="zh-CN"/>
                </w:rPr>
                <w:t xml:space="preserve"> and the </w:t>
              </w:r>
              <w:r w:rsidR="00CF39F0" w:rsidRPr="00940168">
                <w:rPr>
                  <w:noProof/>
                  <w:lang w:eastAsia="zh-CN"/>
                </w:rPr>
                <w:t>"qosMon</w:t>
              </w:r>
              <w:r w:rsidR="00CF39F0">
                <w:rPr>
                  <w:noProof/>
                  <w:lang w:eastAsia="zh-CN"/>
                </w:rPr>
                <w:t>DatRate</w:t>
              </w:r>
              <w:r w:rsidR="00CF39F0" w:rsidRPr="00940168">
                <w:rPr>
                  <w:noProof/>
                  <w:lang w:eastAsia="zh-CN"/>
                </w:rPr>
                <w:t>"</w:t>
              </w:r>
              <w:r w:rsidR="00CF39F0">
                <w:rPr>
                  <w:noProof/>
                  <w:lang w:eastAsia="zh-CN"/>
                </w:rPr>
                <w:t xml:space="preserve"> attribute is provided, t</w:t>
              </w:r>
              <w:r w:rsidR="00CF39F0">
                <w:t xml:space="preserve">he </w:t>
              </w:r>
              <w:r w:rsidR="00CF39F0" w:rsidRPr="00E93E1C">
                <w:rPr>
                  <w:noProof/>
                  <w:lang w:eastAsia="zh-CN"/>
                </w:rPr>
                <w:t>"</w:t>
              </w:r>
              <w:proofErr w:type="spellStart"/>
              <w:r w:rsidR="00CF39F0">
                <w:rPr>
                  <w:lang w:eastAsia="zh-CN"/>
                </w:rPr>
                <w:t>consDataRateThrDl</w:t>
              </w:r>
              <w:proofErr w:type="spellEnd"/>
              <w:r w:rsidR="00CF39F0" w:rsidRPr="00E93E1C">
                <w:rPr>
                  <w:noProof/>
                  <w:lang w:eastAsia="zh-CN"/>
                </w:rPr>
                <w:t>"</w:t>
              </w:r>
              <w:r w:rsidR="00CF39F0">
                <w:rPr>
                  <w:noProof/>
                  <w:lang w:eastAsia="zh-CN"/>
                </w:rPr>
                <w:t xml:space="preserve"> and </w:t>
              </w:r>
              <w:r w:rsidR="00CF39F0" w:rsidRPr="00940168">
                <w:rPr>
                  <w:noProof/>
                  <w:lang w:eastAsia="zh-CN"/>
                </w:rPr>
                <w:t>"</w:t>
              </w:r>
              <w:proofErr w:type="spellStart"/>
              <w:r w:rsidR="00CF39F0">
                <w:rPr>
                  <w:lang w:eastAsia="zh-CN"/>
                </w:rPr>
                <w:t>consDataRateThrUl</w:t>
              </w:r>
              <w:proofErr w:type="spellEnd"/>
              <w:r w:rsidR="00CF39F0" w:rsidRPr="00940168">
                <w:rPr>
                  <w:noProof/>
                  <w:lang w:eastAsia="zh-CN"/>
                </w:rPr>
                <w:t>"</w:t>
              </w:r>
              <w:r w:rsidR="00CF39F0">
                <w:rPr>
                  <w:noProof/>
                  <w:lang w:eastAsia="zh-CN"/>
                </w:rPr>
                <w:t xml:space="preserve"> attributes contained in </w:t>
              </w:r>
              <w:r w:rsidR="00CF39F0" w:rsidRPr="00940168">
                <w:rPr>
                  <w:noProof/>
                  <w:lang w:eastAsia="zh-CN"/>
                </w:rPr>
                <w:t>"qosMon</w:t>
              </w:r>
              <w:r w:rsidR="00CF39F0">
                <w:rPr>
                  <w:noProof/>
                  <w:lang w:eastAsia="zh-CN"/>
                </w:rPr>
                <w:t>DatRate</w:t>
              </w:r>
              <w:r w:rsidR="00CF39F0" w:rsidRPr="00940168">
                <w:rPr>
                  <w:noProof/>
                  <w:lang w:eastAsia="zh-CN"/>
                </w:rPr>
                <w:t>"</w:t>
              </w:r>
              <w:r w:rsidR="00CF39F0">
                <w:rPr>
                  <w:noProof/>
                  <w:lang w:eastAsia="zh-CN"/>
                </w:rPr>
                <w:t xml:space="preserve"> attribute indicate the </w:t>
              </w:r>
              <w:r w:rsidR="00CF39F0" w:rsidRPr="000451F4">
                <w:rPr>
                  <w:noProof/>
                  <w:lang w:eastAsia="zh-CN"/>
                </w:rPr>
                <w:t xml:space="preserve">upper bound of the aggregated </w:t>
              </w:r>
              <w:r w:rsidR="00CF39F0">
                <w:rPr>
                  <w:noProof/>
                  <w:lang w:eastAsia="zh-CN"/>
                </w:rPr>
                <w:t xml:space="preserve">DL/UL </w:t>
              </w:r>
              <w:r w:rsidR="00CF39F0" w:rsidRPr="000451F4">
                <w:rPr>
                  <w:noProof/>
                  <w:lang w:eastAsia="zh-CN"/>
                </w:rPr>
                <w:t xml:space="preserve">data rate </w:t>
              </w:r>
              <w:r w:rsidR="00CF39F0">
                <w:rPr>
                  <w:rFonts w:hint="eastAsia"/>
                  <w:noProof/>
                  <w:lang w:eastAsia="zh-CN"/>
                </w:rPr>
                <w:t>and</w:t>
              </w:r>
              <w:r w:rsidR="00CF39F0">
                <w:rPr>
                  <w:noProof/>
                  <w:lang w:eastAsia="zh-CN"/>
                </w:rPr>
                <w:t xml:space="preserve"> </w:t>
              </w:r>
              <w:r w:rsidR="00CF39F0">
                <w:t>by default</w:t>
              </w:r>
              <w:r w:rsidR="00CF39F0">
                <w:rPr>
                  <w:rFonts w:hint="eastAsia"/>
                  <w:lang w:eastAsia="zh-CN"/>
                </w:rPr>
                <w:t>,</w:t>
              </w:r>
              <w:r w:rsidR="00CF39F0">
                <w:t xml:space="preserve"> </w:t>
              </w:r>
              <w:r w:rsidR="00CF39F0">
                <w:rPr>
                  <w:rFonts w:hint="eastAsia"/>
                  <w:lang w:eastAsia="zh-CN"/>
                </w:rPr>
                <w:t>are</w:t>
              </w:r>
              <w:r w:rsidR="00CF39F0">
                <w:t xml:space="preserve"> </w:t>
              </w:r>
              <w:r w:rsidR="00CF39F0">
                <w:rPr>
                  <w:rFonts w:hint="eastAsia"/>
                  <w:lang w:eastAsia="zh-CN"/>
                </w:rPr>
                <w:t>applicable</w:t>
              </w:r>
              <w:r w:rsidR="00CF39F0">
                <w:t xml:space="preserve"> to the </w:t>
              </w:r>
              <w:r w:rsidR="00CF39F0">
                <w:rPr>
                  <w:rFonts w:hint="eastAsia"/>
                  <w:lang w:eastAsia="zh-CN"/>
                </w:rPr>
                <w:t>list</w:t>
              </w:r>
              <w:r w:rsidR="00CF39F0">
                <w:t xml:space="preserve"> </w:t>
              </w:r>
              <w:r w:rsidR="00CF39F0">
                <w:rPr>
                  <w:rFonts w:hint="eastAsia"/>
                  <w:lang w:eastAsia="zh-CN"/>
                </w:rPr>
                <w:t>of</w:t>
              </w:r>
              <w:r w:rsidR="00CF39F0">
                <w:t xml:space="preserve"> UE</w:t>
              </w:r>
              <w:r w:rsidR="00CF39F0">
                <w:rPr>
                  <w:rFonts w:hint="eastAsia"/>
                  <w:lang w:eastAsia="zh-CN"/>
                </w:rPr>
                <w:t>s</w:t>
              </w:r>
              <w:r w:rsidR="00CF39F0">
                <w:t xml:space="preserve"> </w:t>
              </w:r>
              <w:r w:rsidR="00CF39F0">
                <w:rPr>
                  <w:rFonts w:hint="eastAsia"/>
                  <w:lang w:eastAsia="zh-CN"/>
                </w:rPr>
                <w:t>specified</w:t>
              </w:r>
              <w:r w:rsidR="00CF39F0">
                <w:rPr>
                  <w:lang w:eastAsia="zh-CN"/>
                </w:rPr>
                <w:t xml:space="preserve"> </w:t>
              </w:r>
              <w:r w:rsidR="00CF39F0">
                <w:rPr>
                  <w:rFonts w:hint="eastAsia"/>
                  <w:lang w:eastAsia="zh-CN"/>
                </w:rPr>
                <w:t>by</w:t>
              </w:r>
              <w:r w:rsidR="00CF39F0">
                <w:rPr>
                  <w:lang w:eastAsia="zh-CN"/>
                </w:rPr>
                <w:t xml:space="preserve"> </w:t>
              </w:r>
              <w:r w:rsidR="00CF39F0">
                <w:rPr>
                  <w:rFonts w:hint="eastAsia"/>
                  <w:lang w:eastAsia="zh-CN"/>
                </w:rPr>
                <w:t>the</w:t>
              </w:r>
              <w:r w:rsidR="00CF39F0">
                <w:rPr>
                  <w:lang w:eastAsia="zh-CN"/>
                </w:rPr>
                <w:t xml:space="preserve"> </w:t>
              </w:r>
              <w:r w:rsidR="00CF39F0">
                <w:t>"</w:t>
              </w:r>
              <w:proofErr w:type="spellStart"/>
              <w:r w:rsidR="00CF39F0">
                <w:t>listUeAddrs</w:t>
              </w:r>
              <w:proofErr w:type="spellEnd"/>
              <w:r w:rsidR="00CF39F0">
                <w:t>" attribute. If the "</w:t>
              </w:r>
              <w:proofErr w:type="spellStart"/>
              <w:r w:rsidR="00CF39F0">
                <w:t>listUeConsDtRt</w:t>
              </w:r>
              <w:proofErr w:type="spellEnd"/>
              <w:r w:rsidR="00CF39F0">
                <w:t>" attribute is also provided, then it has to be the subset of "</w:t>
              </w:r>
              <w:proofErr w:type="spellStart"/>
              <w:r w:rsidR="00CF39F0">
                <w:t>listUeAddrs</w:t>
              </w:r>
              <w:proofErr w:type="spellEnd"/>
              <w:r w:rsidR="00CF39F0">
                <w:t>" attribute</w:t>
              </w:r>
            </w:ins>
            <w:ins w:id="124" w:author="Huawei" w:date="2023-10-28T11:07:00Z">
              <w:r>
                <w:t>.</w:t>
              </w:r>
            </w:ins>
          </w:p>
        </w:tc>
      </w:tr>
    </w:tbl>
    <w:p w14:paraId="0C9DE2EF" w14:textId="77777777" w:rsidR="00AA5B3B" w:rsidRPr="00485EF6" w:rsidRDefault="00AA5B3B" w:rsidP="00AA5B3B">
      <w:pPr>
        <w:rPr>
          <w:lang w:val="en-US"/>
        </w:rPr>
      </w:pPr>
    </w:p>
    <w:p w14:paraId="2017972F" w14:textId="77777777" w:rsidR="00AA5B3B" w:rsidRPr="00860286" w:rsidRDefault="00AA5B3B" w:rsidP="00AA5B3B">
      <w:pPr>
        <w:pStyle w:val="EditorsNote"/>
      </w:pPr>
      <w:r w:rsidRPr="00860286">
        <w:t>Editor’s note: I</w:t>
      </w:r>
      <w:r w:rsidRPr="00196C96">
        <w:t>t is FFS whether other IEs within the "</w:t>
      </w:r>
      <w:proofErr w:type="spellStart"/>
      <w:r w:rsidRPr="00196C96">
        <w:t>tscQosReq</w:t>
      </w:r>
      <w:proofErr w:type="spellEnd"/>
      <w:r w:rsidRPr="00196C96">
        <w:t>" attribute than "req5Gsdealy" attribute can apply for multi-modal communication services</w:t>
      </w:r>
      <w:r w:rsidRPr="00860286">
        <w:t>.</w:t>
      </w:r>
    </w:p>
    <w:p w14:paraId="440FADEE" w14:textId="77777777" w:rsidR="00AA5B3B" w:rsidRPr="00E70FE6" w:rsidRDefault="00AA5B3B" w:rsidP="00AA5B3B">
      <w:pPr>
        <w:pStyle w:val="EditorsNote"/>
      </w:pPr>
      <w:r w:rsidRPr="00D30DFF">
        <w:lastRenderedPageBreak/>
        <w:t xml:space="preserve">Editor’s Note: </w:t>
      </w:r>
      <w:r>
        <w:t>Whether a new data structure for list of UE is needed or not is FFS.</w:t>
      </w:r>
    </w:p>
    <w:p w14:paraId="289064B8" w14:textId="77777777" w:rsidR="00AA5B3B" w:rsidRDefault="00AA5B3B" w:rsidP="00AA5B3B">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4674B7D7" w14:textId="77777777" w:rsidR="00AA5B3B" w:rsidRPr="00E70FE6" w:rsidRDefault="00AA5B3B" w:rsidP="00AA5B3B">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06BD9A83" w14:textId="7B3D922C" w:rsidR="00AA5B3B" w:rsidRDefault="00AA5B3B" w:rsidP="00AA5B3B"/>
    <w:p w14:paraId="7024A189" w14:textId="77777777" w:rsidR="00593906" w:rsidRPr="00B61815" w:rsidRDefault="00593906" w:rsidP="005939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DAD27F" w14:textId="77777777" w:rsidR="008D3929" w:rsidRDefault="008D3929" w:rsidP="008D3929">
      <w:pPr>
        <w:pStyle w:val="50"/>
      </w:pPr>
      <w:bookmarkStart w:id="125" w:name="_Toc36034068"/>
      <w:bookmarkStart w:id="126" w:name="_Toc45132215"/>
      <w:bookmarkStart w:id="127" w:name="_Toc49776500"/>
      <w:bookmarkStart w:id="128" w:name="_Toc51747420"/>
      <w:bookmarkStart w:id="129" w:name="_Toc66360999"/>
      <w:bookmarkStart w:id="130" w:name="_Toc68105504"/>
      <w:bookmarkStart w:id="131" w:name="_Toc74756134"/>
      <w:bookmarkStart w:id="132" w:name="_Toc105675011"/>
      <w:bookmarkStart w:id="133" w:name="_Toc130503079"/>
      <w:bookmarkStart w:id="134" w:name="_Toc138679465"/>
      <w:bookmarkStart w:id="135" w:name="_Toc36034069"/>
      <w:bookmarkStart w:id="136" w:name="_Toc45132216"/>
      <w:bookmarkStart w:id="137" w:name="_Toc49776501"/>
      <w:bookmarkStart w:id="138" w:name="_Toc51747421"/>
      <w:bookmarkStart w:id="139" w:name="_Toc66361000"/>
      <w:bookmarkStart w:id="140" w:name="_Toc68105505"/>
      <w:bookmarkStart w:id="141" w:name="_Toc74756135"/>
      <w:bookmarkStart w:id="142" w:name="_Toc105675012"/>
      <w:bookmarkStart w:id="143" w:name="_Toc130503080"/>
      <w:bookmarkStart w:id="144" w:name="_Toc138679466"/>
      <w:r>
        <w:t>5.14.2.1.5</w:t>
      </w:r>
      <w:r>
        <w:tab/>
        <w:t xml:space="preserve">Type: </w:t>
      </w:r>
      <w:proofErr w:type="spellStart"/>
      <w:r>
        <w:t>UserPlaneEventReport</w:t>
      </w:r>
      <w:bookmarkEnd w:id="125"/>
      <w:bookmarkEnd w:id="126"/>
      <w:bookmarkEnd w:id="127"/>
      <w:bookmarkEnd w:id="128"/>
      <w:bookmarkEnd w:id="129"/>
      <w:bookmarkEnd w:id="130"/>
      <w:bookmarkEnd w:id="131"/>
      <w:bookmarkEnd w:id="132"/>
      <w:bookmarkEnd w:id="133"/>
      <w:bookmarkEnd w:id="134"/>
      <w:proofErr w:type="spellEnd"/>
    </w:p>
    <w:p w14:paraId="3CCA1EDD" w14:textId="77777777" w:rsidR="008D3929" w:rsidRDefault="008D3929" w:rsidP="008D3929">
      <w:r>
        <w:t>This type represents an event report for user plane. It shall comply with the provisions defined in table 5.14.2.1.5-1.</w:t>
      </w:r>
    </w:p>
    <w:p w14:paraId="310EDE20" w14:textId="77777777" w:rsidR="008D3929" w:rsidRDefault="008D3929" w:rsidP="008D3929">
      <w:pPr>
        <w:pStyle w:val="TH"/>
      </w:pPr>
      <w:r>
        <w:lastRenderedPageBreak/>
        <w:t xml:space="preserve">Table 5.14.2.1.5-1: Definition of the </w:t>
      </w:r>
      <w:proofErr w:type="spellStart"/>
      <w:r>
        <w:t>UserPlaneEventReport</w:t>
      </w:r>
      <w:proofErr w:type="spellEnd"/>
      <w:r>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03"/>
        <w:gridCol w:w="1688"/>
        <w:gridCol w:w="1152"/>
        <w:gridCol w:w="3728"/>
        <w:gridCol w:w="1233"/>
      </w:tblGrid>
      <w:tr w:rsidR="008D3929" w14:paraId="71639950" w14:textId="77777777" w:rsidTr="00AF7E90">
        <w:tc>
          <w:tcPr>
            <w:tcW w:w="938" w:type="pct"/>
            <w:shd w:val="clear" w:color="auto" w:fill="C0C0C0"/>
            <w:tcMar>
              <w:top w:w="0" w:type="dxa"/>
              <w:left w:w="108" w:type="dxa"/>
              <w:bottom w:w="0" w:type="dxa"/>
              <w:right w:w="108" w:type="dxa"/>
            </w:tcMar>
          </w:tcPr>
          <w:p w14:paraId="226C434D" w14:textId="77777777" w:rsidR="008D3929" w:rsidRDefault="008D3929" w:rsidP="007C60F2">
            <w:pPr>
              <w:pStyle w:val="TAH"/>
            </w:pPr>
            <w:r>
              <w:lastRenderedPageBreak/>
              <w:t>Attribute name</w:t>
            </w:r>
          </w:p>
        </w:tc>
        <w:tc>
          <w:tcPr>
            <w:tcW w:w="879" w:type="pct"/>
            <w:shd w:val="clear" w:color="auto" w:fill="C0C0C0"/>
            <w:tcMar>
              <w:top w:w="0" w:type="dxa"/>
              <w:left w:w="108" w:type="dxa"/>
              <w:bottom w:w="0" w:type="dxa"/>
              <w:right w:w="108" w:type="dxa"/>
            </w:tcMar>
          </w:tcPr>
          <w:p w14:paraId="2E5E9400" w14:textId="77777777" w:rsidR="008D3929" w:rsidRDefault="008D3929" w:rsidP="007C60F2">
            <w:pPr>
              <w:pStyle w:val="TAH"/>
            </w:pPr>
            <w:r>
              <w:t>Data type</w:t>
            </w:r>
          </w:p>
        </w:tc>
        <w:tc>
          <w:tcPr>
            <w:tcW w:w="600" w:type="pct"/>
            <w:shd w:val="clear" w:color="auto" w:fill="C0C0C0"/>
            <w:tcMar>
              <w:top w:w="0" w:type="dxa"/>
              <w:left w:w="108" w:type="dxa"/>
              <w:bottom w:w="0" w:type="dxa"/>
              <w:right w:w="108" w:type="dxa"/>
            </w:tcMar>
          </w:tcPr>
          <w:p w14:paraId="7D609239" w14:textId="77777777" w:rsidR="008D3929" w:rsidRDefault="008D3929" w:rsidP="007C60F2">
            <w:pPr>
              <w:pStyle w:val="TAH"/>
            </w:pPr>
            <w:r>
              <w:t>Cardinality</w:t>
            </w:r>
          </w:p>
        </w:tc>
        <w:tc>
          <w:tcPr>
            <w:tcW w:w="1941" w:type="pct"/>
            <w:shd w:val="clear" w:color="auto" w:fill="C0C0C0"/>
            <w:tcMar>
              <w:top w:w="0" w:type="dxa"/>
              <w:left w:w="108" w:type="dxa"/>
              <w:bottom w:w="0" w:type="dxa"/>
              <w:right w:w="108" w:type="dxa"/>
            </w:tcMar>
          </w:tcPr>
          <w:p w14:paraId="7CD686D2" w14:textId="77777777" w:rsidR="008D3929" w:rsidRDefault="008D3929" w:rsidP="007C60F2">
            <w:pPr>
              <w:pStyle w:val="TAH"/>
            </w:pPr>
            <w:r>
              <w:t>Description</w:t>
            </w:r>
          </w:p>
        </w:tc>
        <w:tc>
          <w:tcPr>
            <w:tcW w:w="643" w:type="pct"/>
            <w:shd w:val="clear" w:color="auto" w:fill="C0C0C0"/>
          </w:tcPr>
          <w:p w14:paraId="4CFF18B4" w14:textId="77777777" w:rsidR="008D3929" w:rsidRDefault="008D3929" w:rsidP="007C60F2">
            <w:pPr>
              <w:pStyle w:val="TAH"/>
            </w:pPr>
            <w:r>
              <w:rPr>
                <w:rFonts w:eastAsia="Times New Roman" w:cs="Arial"/>
                <w:szCs w:val="18"/>
              </w:rPr>
              <w:t>Applicability (NOTE 1)</w:t>
            </w:r>
          </w:p>
        </w:tc>
      </w:tr>
      <w:tr w:rsidR="008D3929" w14:paraId="69D15CC8" w14:textId="77777777" w:rsidTr="00AF7E90">
        <w:tc>
          <w:tcPr>
            <w:tcW w:w="938" w:type="pct"/>
            <w:shd w:val="clear" w:color="auto" w:fill="auto"/>
            <w:tcMar>
              <w:top w:w="0" w:type="dxa"/>
              <w:left w:w="108" w:type="dxa"/>
              <w:bottom w:w="0" w:type="dxa"/>
              <w:right w:w="108" w:type="dxa"/>
            </w:tcMar>
          </w:tcPr>
          <w:p w14:paraId="14FD8FCC" w14:textId="77777777" w:rsidR="008D3929" w:rsidRDefault="008D3929" w:rsidP="007C60F2">
            <w:pPr>
              <w:pStyle w:val="TAL"/>
              <w:rPr>
                <w:lang w:eastAsia="zh-CN"/>
              </w:rPr>
            </w:pPr>
            <w:r>
              <w:rPr>
                <w:lang w:eastAsia="zh-CN"/>
              </w:rPr>
              <w:t>event</w:t>
            </w:r>
          </w:p>
        </w:tc>
        <w:tc>
          <w:tcPr>
            <w:tcW w:w="879" w:type="pct"/>
            <w:shd w:val="clear" w:color="auto" w:fill="auto"/>
            <w:tcMar>
              <w:top w:w="0" w:type="dxa"/>
              <w:left w:w="108" w:type="dxa"/>
              <w:bottom w:w="0" w:type="dxa"/>
              <w:right w:w="108" w:type="dxa"/>
            </w:tcMar>
          </w:tcPr>
          <w:p w14:paraId="5E8230CB" w14:textId="77777777" w:rsidR="008D3929" w:rsidRDefault="008D3929" w:rsidP="007C60F2">
            <w:pPr>
              <w:pStyle w:val="TAL"/>
              <w:rPr>
                <w:lang w:eastAsia="zh-CN"/>
              </w:rPr>
            </w:pPr>
            <w:proofErr w:type="spellStart"/>
            <w:r>
              <w:t>UserPlane</w:t>
            </w:r>
            <w:r>
              <w:rPr>
                <w:lang w:eastAsia="zh-CN"/>
              </w:rPr>
              <w:t>Event</w:t>
            </w:r>
            <w:proofErr w:type="spellEnd"/>
          </w:p>
        </w:tc>
        <w:tc>
          <w:tcPr>
            <w:tcW w:w="600" w:type="pct"/>
            <w:shd w:val="clear" w:color="auto" w:fill="auto"/>
            <w:tcMar>
              <w:top w:w="0" w:type="dxa"/>
              <w:left w:w="108" w:type="dxa"/>
              <w:bottom w:w="0" w:type="dxa"/>
              <w:right w:w="108" w:type="dxa"/>
            </w:tcMar>
          </w:tcPr>
          <w:p w14:paraId="4396B19D" w14:textId="77777777" w:rsidR="008D3929" w:rsidRDefault="008D3929" w:rsidP="007C60F2">
            <w:pPr>
              <w:pStyle w:val="TAL"/>
              <w:rPr>
                <w:lang w:eastAsia="zh-CN"/>
              </w:rPr>
            </w:pPr>
            <w:r>
              <w:rPr>
                <w:rFonts w:hint="eastAsia"/>
                <w:lang w:eastAsia="zh-CN"/>
              </w:rPr>
              <w:t>1</w:t>
            </w:r>
          </w:p>
        </w:tc>
        <w:tc>
          <w:tcPr>
            <w:tcW w:w="1941" w:type="pct"/>
            <w:shd w:val="clear" w:color="auto" w:fill="auto"/>
            <w:tcMar>
              <w:top w:w="0" w:type="dxa"/>
              <w:left w:w="108" w:type="dxa"/>
              <w:bottom w:w="0" w:type="dxa"/>
              <w:right w:w="108" w:type="dxa"/>
            </w:tcMar>
          </w:tcPr>
          <w:p w14:paraId="0728B406" w14:textId="77777777" w:rsidR="008D3929" w:rsidRDefault="008D3929" w:rsidP="007C60F2">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Indicates the event reported by the SCEF.</w:t>
            </w:r>
          </w:p>
        </w:tc>
        <w:tc>
          <w:tcPr>
            <w:tcW w:w="643" w:type="pct"/>
          </w:tcPr>
          <w:p w14:paraId="3F8EF171" w14:textId="77777777" w:rsidR="008D3929" w:rsidRDefault="008D3929" w:rsidP="007C60F2">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8D3929" w14:paraId="21F6B9B9" w14:textId="77777777" w:rsidTr="00AF7E90">
        <w:tc>
          <w:tcPr>
            <w:tcW w:w="938" w:type="pct"/>
            <w:shd w:val="clear" w:color="auto" w:fill="auto"/>
            <w:tcMar>
              <w:top w:w="0" w:type="dxa"/>
              <w:left w:w="108" w:type="dxa"/>
              <w:bottom w:w="0" w:type="dxa"/>
              <w:right w:w="108" w:type="dxa"/>
            </w:tcMar>
          </w:tcPr>
          <w:p w14:paraId="1FE1519B" w14:textId="77777777" w:rsidR="008D3929" w:rsidRDefault="008D3929" w:rsidP="007C60F2">
            <w:pPr>
              <w:pStyle w:val="TAL"/>
              <w:rPr>
                <w:lang w:eastAsia="zh-CN"/>
              </w:rPr>
            </w:pPr>
            <w:proofErr w:type="spellStart"/>
            <w:r>
              <w:rPr>
                <w:rFonts w:hint="eastAsia"/>
                <w:lang w:eastAsia="zh-CN"/>
              </w:rPr>
              <w:t>accu</w:t>
            </w:r>
            <w:r>
              <w:rPr>
                <w:lang w:eastAsia="zh-CN"/>
              </w:rPr>
              <w:t>mulatedUsage</w:t>
            </w:r>
            <w:proofErr w:type="spellEnd"/>
          </w:p>
        </w:tc>
        <w:tc>
          <w:tcPr>
            <w:tcW w:w="879" w:type="pct"/>
            <w:shd w:val="clear" w:color="auto" w:fill="auto"/>
            <w:tcMar>
              <w:top w:w="0" w:type="dxa"/>
              <w:left w:w="108" w:type="dxa"/>
              <w:bottom w:w="0" w:type="dxa"/>
              <w:right w:w="108" w:type="dxa"/>
            </w:tcMar>
          </w:tcPr>
          <w:p w14:paraId="22045ED5" w14:textId="77777777" w:rsidR="008D3929" w:rsidRDefault="008D3929" w:rsidP="007C60F2">
            <w:pPr>
              <w:pStyle w:val="TAL"/>
              <w:rPr>
                <w:lang w:eastAsia="zh-CN"/>
              </w:rPr>
            </w:pPr>
            <w:proofErr w:type="spellStart"/>
            <w:r>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1CB6DBB6" w14:textId="77777777" w:rsidR="008D3929" w:rsidRDefault="008D3929" w:rsidP="007C60F2">
            <w:pPr>
              <w:pStyle w:val="TAL"/>
              <w:rPr>
                <w:lang w:eastAsia="zh-CN"/>
              </w:rPr>
            </w:pPr>
            <w:r>
              <w:rPr>
                <w:rFonts w:hint="eastAsia"/>
                <w:lang w:eastAsia="zh-CN"/>
              </w:rPr>
              <w:t>0.</w:t>
            </w:r>
            <w:r>
              <w:rPr>
                <w:lang w:eastAsia="zh-CN"/>
              </w:rPr>
              <w:t>.1</w:t>
            </w:r>
          </w:p>
        </w:tc>
        <w:tc>
          <w:tcPr>
            <w:tcW w:w="1941" w:type="pct"/>
            <w:shd w:val="clear" w:color="auto" w:fill="auto"/>
            <w:tcMar>
              <w:top w:w="0" w:type="dxa"/>
              <w:left w:w="108" w:type="dxa"/>
              <w:bottom w:w="0" w:type="dxa"/>
              <w:right w:w="108" w:type="dxa"/>
            </w:tcMar>
          </w:tcPr>
          <w:p w14:paraId="2E178FCA" w14:textId="77777777" w:rsidR="008D3929" w:rsidRDefault="008D3929" w:rsidP="007C60F2">
            <w:pPr>
              <w:pStyle w:val="TAL"/>
              <w:rPr>
                <w:lang w:eastAsia="zh-CN"/>
              </w:rPr>
            </w:pPr>
            <w:r>
              <w:rPr>
                <w:lang w:eastAsia="zh-CN"/>
              </w:rPr>
              <w:t>Contains the applicable information corresponding to the event.</w:t>
            </w:r>
          </w:p>
        </w:tc>
        <w:tc>
          <w:tcPr>
            <w:tcW w:w="643" w:type="pct"/>
          </w:tcPr>
          <w:p w14:paraId="58F3F479" w14:textId="77777777" w:rsidR="008D3929" w:rsidRDefault="008D3929" w:rsidP="007C60F2">
            <w:pPr>
              <w:pStyle w:val="TAL"/>
              <w:rPr>
                <w:lang w:eastAsia="zh-CN"/>
              </w:rPr>
            </w:pPr>
          </w:p>
        </w:tc>
      </w:tr>
      <w:tr w:rsidR="008D3929" w14:paraId="43AAF489" w14:textId="77777777" w:rsidTr="00AF7E90">
        <w:tc>
          <w:tcPr>
            <w:tcW w:w="938" w:type="pct"/>
            <w:shd w:val="clear" w:color="auto" w:fill="auto"/>
            <w:tcMar>
              <w:top w:w="0" w:type="dxa"/>
              <w:left w:w="108" w:type="dxa"/>
              <w:bottom w:w="0" w:type="dxa"/>
              <w:right w:w="108" w:type="dxa"/>
            </w:tcMar>
          </w:tcPr>
          <w:p w14:paraId="113FBA0A" w14:textId="77777777" w:rsidR="008D3929" w:rsidRDefault="008D3929" w:rsidP="007C60F2">
            <w:pPr>
              <w:pStyle w:val="TAL"/>
              <w:rPr>
                <w:lang w:eastAsia="zh-CN"/>
              </w:rPr>
            </w:pPr>
            <w:proofErr w:type="spellStart"/>
            <w:r>
              <w:rPr>
                <w:rFonts w:hint="eastAsia"/>
                <w:lang w:eastAsia="zh-CN"/>
              </w:rPr>
              <w:t>flow</w:t>
            </w:r>
            <w:r>
              <w:rPr>
                <w:lang w:eastAsia="zh-CN"/>
              </w:rPr>
              <w:t>Ids</w:t>
            </w:r>
            <w:proofErr w:type="spellEnd"/>
          </w:p>
        </w:tc>
        <w:tc>
          <w:tcPr>
            <w:tcW w:w="879" w:type="pct"/>
            <w:shd w:val="clear" w:color="auto" w:fill="auto"/>
            <w:tcMar>
              <w:top w:w="0" w:type="dxa"/>
              <w:left w:w="108" w:type="dxa"/>
              <w:bottom w:w="0" w:type="dxa"/>
              <w:right w:w="108" w:type="dxa"/>
            </w:tcMar>
          </w:tcPr>
          <w:p w14:paraId="54D0BE37" w14:textId="77777777" w:rsidR="008D3929" w:rsidRDefault="008D3929" w:rsidP="007C60F2">
            <w:pPr>
              <w:pStyle w:val="TAL"/>
              <w:rPr>
                <w:lang w:eastAsia="zh-CN"/>
              </w:rPr>
            </w:pPr>
            <w:r>
              <w:rPr>
                <w:lang w:eastAsia="zh-CN"/>
              </w:rPr>
              <w:t>array(integer)</w:t>
            </w:r>
          </w:p>
        </w:tc>
        <w:tc>
          <w:tcPr>
            <w:tcW w:w="600" w:type="pct"/>
            <w:shd w:val="clear" w:color="auto" w:fill="auto"/>
            <w:tcMar>
              <w:top w:w="0" w:type="dxa"/>
              <w:left w:w="108" w:type="dxa"/>
              <w:bottom w:w="0" w:type="dxa"/>
              <w:right w:w="108" w:type="dxa"/>
            </w:tcMar>
          </w:tcPr>
          <w:p w14:paraId="671E20BD" w14:textId="77777777" w:rsidR="008D3929" w:rsidRDefault="008D3929" w:rsidP="007C60F2">
            <w:pPr>
              <w:pStyle w:val="TAL"/>
              <w:rPr>
                <w:lang w:eastAsia="zh-CN"/>
              </w:rPr>
            </w:pPr>
            <w:proofErr w:type="gramStart"/>
            <w:r>
              <w:rPr>
                <w:rFonts w:hint="eastAsia"/>
                <w:lang w:eastAsia="zh-CN"/>
              </w:rPr>
              <w:t>0..N</w:t>
            </w:r>
            <w:proofErr w:type="gramEnd"/>
          </w:p>
        </w:tc>
        <w:tc>
          <w:tcPr>
            <w:tcW w:w="1941" w:type="pct"/>
            <w:shd w:val="clear" w:color="auto" w:fill="auto"/>
            <w:tcMar>
              <w:top w:w="0" w:type="dxa"/>
              <w:left w:w="108" w:type="dxa"/>
              <w:bottom w:w="0" w:type="dxa"/>
              <w:right w:w="108" w:type="dxa"/>
            </w:tcMar>
          </w:tcPr>
          <w:p w14:paraId="09DAEDEC" w14:textId="77777777" w:rsidR="008D3929" w:rsidRDefault="008D3929" w:rsidP="007C60F2">
            <w:pPr>
              <w:pStyle w:val="TAL"/>
              <w:rPr>
                <w:lang w:eastAsia="zh-CN"/>
              </w:rPr>
            </w:pPr>
            <w:r>
              <w:rPr>
                <w:lang w:eastAsia="zh-CN"/>
              </w:rPr>
              <w:t>Identifies the affected flows that were sent during event subscription. It may be omitted when the reported event applies to all the flows sent during the subscription.</w:t>
            </w:r>
          </w:p>
          <w:p w14:paraId="2EE6227E" w14:textId="77777777" w:rsidR="008D3929" w:rsidRDefault="008D3929" w:rsidP="007C60F2">
            <w:pPr>
              <w:pStyle w:val="TAL"/>
              <w:rPr>
                <w:lang w:eastAsia="zh-CN"/>
              </w:rPr>
            </w:pPr>
            <w:r>
              <w:rPr>
                <w:lang w:eastAsia="zh-CN"/>
              </w:rPr>
              <w:t>(NOTE</w:t>
            </w:r>
            <w:r>
              <w:rPr>
                <w:lang w:val="en-US" w:eastAsia="zh-CN"/>
              </w:rPr>
              <w:t> </w:t>
            </w:r>
            <w:r>
              <w:rPr>
                <w:lang w:eastAsia="zh-CN"/>
              </w:rPr>
              <w:t>2)</w:t>
            </w:r>
          </w:p>
        </w:tc>
        <w:tc>
          <w:tcPr>
            <w:tcW w:w="643" w:type="pct"/>
          </w:tcPr>
          <w:p w14:paraId="4DC6189C" w14:textId="77777777" w:rsidR="008D3929" w:rsidRDefault="008D3929" w:rsidP="007C60F2">
            <w:pPr>
              <w:pStyle w:val="TAL"/>
              <w:rPr>
                <w:lang w:eastAsia="zh-CN"/>
              </w:rPr>
            </w:pPr>
          </w:p>
        </w:tc>
      </w:tr>
      <w:tr w:rsidR="008D3929" w14:paraId="4EF3BC13" w14:textId="77777777" w:rsidTr="00AF7E90">
        <w:tc>
          <w:tcPr>
            <w:tcW w:w="938" w:type="pct"/>
            <w:shd w:val="clear" w:color="auto" w:fill="auto"/>
            <w:tcMar>
              <w:top w:w="0" w:type="dxa"/>
              <w:left w:w="108" w:type="dxa"/>
              <w:bottom w:w="0" w:type="dxa"/>
              <w:right w:w="108" w:type="dxa"/>
            </w:tcMar>
          </w:tcPr>
          <w:p w14:paraId="1073F9C6" w14:textId="77777777" w:rsidR="008D3929" w:rsidRDefault="008D3929" w:rsidP="007C60F2">
            <w:pPr>
              <w:pStyle w:val="TAL"/>
              <w:rPr>
                <w:lang w:eastAsia="zh-CN"/>
              </w:rPr>
            </w:pPr>
            <w:proofErr w:type="spellStart"/>
            <w:r>
              <w:rPr>
                <w:lang w:eastAsia="zh-CN"/>
              </w:rPr>
              <w:t>multiModFlows</w:t>
            </w:r>
            <w:proofErr w:type="spellEnd"/>
          </w:p>
        </w:tc>
        <w:tc>
          <w:tcPr>
            <w:tcW w:w="879" w:type="pct"/>
            <w:shd w:val="clear" w:color="auto" w:fill="auto"/>
            <w:tcMar>
              <w:top w:w="0" w:type="dxa"/>
              <w:left w:w="108" w:type="dxa"/>
              <w:bottom w:w="0" w:type="dxa"/>
              <w:right w:w="108" w:type="dxa"/>
            </w:tcMar>
          </w:tcPr>
          <w:p w14:paraId="4C41D7C7" w14:textId="77777777" w:rsidR="008D3929" w:rsidRDefault="008D3929" w:rsidP="007C60F2">
            <w:pPr>
              <w:pStyle w:val="TAL"/>
              <w:rPr>
                <w:lang w:eastAsia="zh-CN"/>
              </w:rPr>
            </w:pPr>
            <w:proofErr w:type="gramStart"/>
            <w:r>
              <w:rPr>
                <w:lang w:eastAsia="zh-CN"/>
              </w:rPr>
              <w:t>array(</w:t>
            </w:r>
            <w:proofErr w:type="spellStart"/>
            <w:proofErr w:type="gramEnd"/>
            <w:r>
              <w:rPr>
                <w:lang w:eastAsia="zh-CN"/>
              </w:rPr>
              <w:t>MultiModalFlows</w:t>
            </w:r>
            <w:proofErr w:type="spellEnd"/>
            <w:r>
              <w:rPr>
                <w:lang w:eastAsia="zh-CN"/>
              </w:rPr>
              <w:t>)</w:t>
            </w:r>
          </w:p>
        </w:tc>
        <w:tc>
          <w:tcPr>
            <w:tcW w:w="600" w:type="pct"/>
            <w:shd w:val="clear" w:color="auto" w:fill="auto"/>
            <w:tcMar>
              <w:top w:w="0" w:type="dxa"/>
              <w:left w:w="108" w:type="dxa"/>
              <w:bottom w:w="0" w:type="dxa"/>
              <w:right w:w="108" w:type="dxa"/>
            </w:tcMar>
          </w:tcPr>
          <w:p w14:paraId="14FFC5A3" w14:textId="77777777" w:rsidR="008D3929" w:rsidRDefault="008D3929" w:rsidP="007C60F2">
            <w:pPr>
              <w:pStyle w:val="TAL"/>
              <w:rPr>
                <w:lang w:eastAsia="zh-CN"/>
              </w:rPr>
            </w:pPr>
            <w:proofErr w:type="gramStart"/>
            <w:r>
              <w:rPr>
                <w:lang w:eastAsia="zh-CN"/>
              </w:rPr>
              <w:t>0..N</w:t>
            </w:r>
            <w:proofErr w:type="gramEnd"/>
          </w:p>
        </w:tc>
        <w:tc>
          <w:tcPr>
            <w:tcW w:w="1941" w:type="pct"/>
            <w:shd w:val="clear" w:color="auto" w:fill="auto"/>
            <w:tcMar>
              <w:top w:w="0" w:type="dxa"/>
              <w:left w:w="108" w:type="dxa"/>
              <w:bottom w:w="0" w:type="dxa"/>
              <w:right w:w="108" w:type="dxa"/>
            </w:tcMar>
          </w:tcPr>
          <w:p w14:paraId="334DB79C" w14:textId="77777777" w:rsidR="008D3929" w:rsidRDefault="008D3929" w:rsidP="007C60F2">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4789BAC1" w14:textId="77777777" w:rsidR="008D3929" w:rsidRDefault="008D3929" w:rsidP="007C60F2">
            <w:pPr>
              <w:pStyle w:val="TAL"/>
              <w:rPr>
                <w:lang w:eastAsia="zh-CN"/>
              </w:rPr>
            </w:pPr>
            <w:r>
              <w:rPr>
                <w:lang w:eastAsia="zh-CN"/>
              </w:rPr>
              <w:t>(NOTE</w:t>
            </w:r>
            <w:r>
              <w:t> </w:t>
            </w:r>
            <w:r>
              <w:rPr>
                <w:lang w:eastAsia="zh-CN"/>
              </w:rPr>
              <w:t>2)</w:t>
            </w:r>
          </w:p>
        </w:tc>
        <w:tc>
          <w:tcPr>
            <w:tcW w:w="643" w:type="pct"/>
          </w:tcPr>
          <w:p w14:paraId="09CE6B36" w14:textId="77777777" w:rsidR="008D3929" w:rsidRDefault="008D3929" w:rsidP="007C60F2">
            <w:pPr>
              <w:pStyle w:val="TAL"/>
              <w:rPr>
                <w:lang w:eastAsia="zh-CN"/>
              </w:rPr>
            </w:pPr>
            <w:r>
              <w:rPr>
                <w:rFonts w:cs="Arial"/>
                <w:szCs w:val="18"/>
              </w:rPr>
              <w:t>XRM_5G</w:t>
            </w:r>
          </w:p>
        </w:tc>
      </w:tr>
      <w:tr w:rsidR="008D3929" w14:paraId="5209CE7E" w14:textId="77777777" w:rsidTr="00AF7E90">
        <w:tc>
          <w:tcPr>
            <w:tcW w:w="938" w:type="pct"/>
            <w:shd w:val="clear" w:color="auto" w:fill="auto"/>
            <w:tcMar>
              <w:top w:w="0" w:type="dxa"/>
              <w:left w:w="108" w:type="dxa"/>
              <w:bottom w:w="0" w:type="dxa"/>
              <w:right w:w="108" w:type="dxa"/>
            </w:tcMar>
          </w:tcPr>
          <w:p w14:paraId="77830D59" w14:textId="77777777" w:rsidR="008D3929" w:rsidRDefault="008D3929" w:rsidP="007C60F2">
            <w:pPr>
              <w:pStyle w:val="TAL"/>
              <w:rPr>
                <w:lang w:eastAsia="zh-CN"/>
              </w:rPr>
            </w:pPr>
            <w:proofErr w:type="spellStart"/>
            <w:r>
              <w:rPr>
                <w:lang w:eastAsia="zh-CN"/>
              </w:rPr>
              <w:t>appliedQosRef</w:t>
            </w:r>
            <w:proofErr w:type="spellEnd"/>
          </w:p>
        </w:tc>
        <w:tc>
          <w:tcPr>
            <w:tcW w:w="879" w:type="pct"/>
            <w:shd w:val="clear" w:color="auto" w:fill="auto"/>
            <w:tcMar>
              <w:top w:w="0" w:type="dxa"/>
              <w:left w:w="108" w:type="dxa"/>
              <w:bottom w:w="0" w:type="dxa"/>
              <w:right w:w="108" w:type="dxa"/>
            </w:tcMar>
          </w:tcPr>
          <w:p w14:paraId="79A41779" w14:textId="77777777" w:rsidR="008D3929" w:rsidRDefault="008D3929" w:rsidP="007C60F2">
            <w:pPr>
              <w:pStyle w:val="TAL"/>
              <w:rPr>
                <w:lang w:eastAsia="zh-CN"/>
              </w:rPr>
            </w:pPr>
            <w:r>
              <w:rPr>
                <w:lang w:eastAsia="zh-CN"/>
              </w:rPr>
              <w:t>string</w:t>
            </w:r>
          </w:p>
        </w:tc>
        <w:tc>
          <w:tcPr>
            <w:tcW w:w="600" w:type="pct"/>
            <w:shd w:val="clear" w:color="auto" w:fill="auto"/>
            <w:tcMar>
              <w:top w:w="0" w:type="dxa"/>
              <w:left w:w="108" w:type="dxa"/>
              <w:bottom w:w="0" w:type="dxa"/>
              <w:right w:w="108" w:type="dxa"/>
            </w:tcMar>
          </w:tcPr>
          <w:p w14:paraId="27257ECF" w14:textId="77777777" w:rsidR="008D3929" w:rsidRDefault="008D3929" w:rsidP="007C60F2">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647E9CCB" w14:textId="77777777" w:rsidR="008D3929" w:rsidRDefault="008D3929" w:rsidP="007C60F2">
            <w:pPr>
              <w:pStyle w:val="TAL"/>
            </w:pPr>
            <w:r>
              <w:rPr>
                <w:lang w:eastAsia="zh-CN"/>
              </w:rPr>
              <w:t xml:space="preserve">The currently applied QoS reference (or applied </w:t>
            </w:r>
            <w:r w:rsidRPr="00A42404">
              <w:rPr>
                <w:lang w:eastAsia="fr-FR"/>
              </w:rPr>
              <w:t>individual QoS parameter</w:t>
            </w:r>
            <w:r>
              <w:rPr>
                <w:lang w:eastAsia="fr-FR"/>
              </w:rPr>
              <w:t xml:space="preserve"> </w:t>
            </w:r>
            <w:r w:rsidRPr="00A42404">
              <w:rPr>
                <w:rFonts w:eastAsia="Times New Roman"/>
                <w:lang w:val="en-US"/>
              </w:rPr>
              <w:t>set</w:t>
            </w:r>
            <w:r>
              <w:rPr>
                <w:rFonts w:eastAsia="Times New Roman"/>
                <w:lang w:val="en-US"/>
              </w:rPr>
              <w:t>, if</w:t>
            </w:r>
            <w:r>
              <w:rPr>
                <w:rFonts w:cs="Arial"/>
              </w:rPr>
              <w:t xml:space="preserve"> AltQosWithIndParams_5G is supported)</w:t>
            </w:r>
            <w:r>
              <w:rPr>
                <w:lang w:eastAsia="zh-CN"/>
              </w:rPr>
              <w:t>. Applicable for event</w:t>
            </w:r>
            <w:r>
              <w:t xml:space="preserve"> QOS_NOT_GUARANTEED or SUCCESSFUL_RESOURCES_ALLOCATION.</w:t>
            </w:r>
          </w:p>
          <w:p w14:paraId="68521087" w14:textId="77777777" w:rsidR="008D3929" w:rsidRDefault="008D3929" w:rsidP="007C60F2">
            <w:pPr>
              <w:pStyle w:val="TAL"/>
            </w:pPr>
            <w:r>
              <w:t>When it is omitted and the "event" attribute is QOS_NOT_GUARANTEED, the event report indicates that the lowest priority alternative QoS profile could not be fulfilled either.</w:t>
            </w:r>
          </w:p>
        </w:tc>
        <w:tc>
          <w:tcPr>
            <w:tcW w:w="643" w:type="pct"/>
          </w:tcPr>
          <w:p w14:paraId="2F5103C1" w14:textId="77777777" w:rsidR="008D3929" w:rsidRDefault="008D3929" w:rsidP="007C60F2">
            <w:pPr>
              <w:pStyle w:val="TAL"/>
              <w:rPr>
                <w:lang w:eastAsia="zh-CN"/>
              </w:rPr>
            </w:pPr>
            <w:r>
              <w:rPr>
                <w:rFonts w:eastAsia="Times New Roman"/>
              </w:rPr>
              <w:t xml:space="preserve">AlternativeQoS_5G, </w:t>
            </w:r>
            <w:r>
              <w:rPr>
                <w:rFonts w:cs="Arial"/>
              </w:rPr>
              <w:t>AltQosWithIndParams_5G</w:t>
            </w:r>
          </w:p>
        </w:tc>
      </w:tr>
      <w:tr w:rsidR="008D3929" w14:paraId="558E37B2" w14:textId="77777777" w:rsidTr="00AF7E90">
        <w:tc>
          <w:tcPr>
            <w:tcW w:w="938" w:type="pct"/>
            <w:shd w:val="clear" w:color="auto" w:fill="auto"/>
            <w:tcMar>
              <w:top w:w="0" w:type="dxa"/>
              <w:left w:w="108" w:type="dxa"/>
              <w:bottom w:w="0" w:type="dxa"/>
              <w:right w:w="108" w:type="dxa"/>
            </w:tcMar>
          </w:tcPr>
          <w:p w14:paraId="5D438745" w14:textId="77777777" w:rsidR="008D3929" w:rsidRDefault="008D3929" w:rsidP="007C60F2">
            <w:pPr>
              <w:pStyle w:val="TAL"/>
              <w:rPr>
                <w:lang w:eastAsia="zh-CN"/>
              </w:rPr>
            </w:pPr>
            <w:proofErr w:type="spellStart"/>
            <w:r>
              <w:t>altQosNotSuppInd</w:t>
            </w:r>
            <w:proofErr w:type="spellEnd"/>
          </w:p>
        </w:tc>
        <w:tc>
          <w:tcPr>
            <w:tcW w:w="879" w:type="pct"/>
            <w:shd w:val="clear" w:color="auto" w:fill="auto"/>
            <w:tcMar>
              <w:top w:w="0" w:type="dxa"/>
              <w:left w:w="108" w:type="dxa"/>
              <w:bottom w:w="0" w:type="dxa"/>
              <w:right w:w="108" w:type="dxa"/>
            </w:tcMar>
          </w:tcPr>
          <w:p w14:paraId="02A9578F" w14:textId="77777777" w:rsidR="008D3929" w:rsidRDefault="008D3929" w:rsidP="007C60F2">
            <w:pPr>
              <w:pStyle w:val="TAL"/>
              <w:rPr>
                <w:lang w:eastAsia="zh-CN"/>
              </w:rPr>
            </w:pPr>
            <w:proofErr w:type="spellStart"/>
            <w:r>
              <w:rPr>
                <w:lang w:eastAsia="zh-CN"/>
              </w:rPr>
              <w:t>boolean</w:t>
            </w:r>
            <w:proofErr w:type="spellEnd"/>
          </w:p>
        </w:tc>
        <w:tc>
          <w:tcPr>
            <w:tcW w:w="600" w:type="pct"/>
            <w:shd w:val="clear" w:color="auto" w:fill="auto"/>
            <w:tcMar>
              <w:top w:w="0" w:type="dxa"/>
              <w:left w:w="108" w:type="dxa"/>
              <w:bottom w:w="0" w:type="dxa"/>
              <w:right w:w="108" w:type="dxa"/>
            </w:tcMar>
          </w:tcPr>
          <w:p w14:paraId="3590B53C" w14:textId="77777777" w:rsidR="008D3929" w:rsidRDefault="008D3929" w:rsidP="007C60F2">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0B857FB1" w14:textId="77777777" w:rsidR="008D3929" w:rsidRDefault="008D3929" w:rsidP="007C60F2">
            <w:pPr>
              <w:pStyle w:val="TAL"/>
              <w:rPr>
                <w:lang w:eastAsia="zh-CN"/>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the access network. The default value false shall apply if the attribute is not present.</w:t>
            </w:r>
          </w:p>
        </w:tc>
        <w:tc>
          <w:tcPr>
            <w:tcW w:w="643" w:type="pct"/>
          </w:tcPr>
          <w:p w14:paraId="1B8058F5" w14:textId="77777777" w:rsidR="008D3929" w:rsidRDefault="008D3929" w:rsidP="007C60F2">
            <w:pPr>
              <w:pStyle w:val="TAL"/>
            </w:pPr>
            <w:proofErr w:type="spellStart"/>
            <w:r>
              <w:rPr>
                <w:lang w:eastAsia="zh-CN"/>
              </w:rPr>
              <w:t>AltQoSProfiles</w:t>
            </w:r>
            <w:r>
              <w:t>SupportReport</w:t>
            </w:r>
            <w:proofErr w:type="spellEnd"/>
          </w:p>
          <w:p w14:paraId="25E17690" w14:textId="77777777" w:rsidR="008D3929" w:rsidRDefault="008D3929" w:rsidP="007C60F2">
            <w:pPr>
              <w:pStyle w:val="TAL"/>
              <w:rPr>
                <w:rFonts w:eastAsia="Times New Roman"/>
              </w:rPr>
            </w:pPr>
          </w:p>
        </w:tc>
      </w:tr>
      <w:tr w:rsidR="008D3929" w14:paraId="0EE50D9A" w14:textId="77777777" w:rsidTr="00AF7E90">
        <w:tc>
          <w:tcPr>
            <w:tcW w:w="938" w:type="pct"/>
            <w:shd w:val="clear" w:color="auto" w:fill="auto"/>
            <w:tcMar>
              <w:top w:w="0" w:type="dxa"/>
              <w:left w:w="108" w:type="dxa"/>
              <w:bottom w:w="0" w:type="dxa"/>
              <w:right w:w="108" w:type="dxa"/>
            </w:tcMar>
          </w:tcPr>
          <w:p w14:paraId="4BFB8925" w14:textId="77777777" w:rsidR="008D3929" w:rsidRDefault="008D3929" w:rsidP="007C60F2">
            <w:pPr>
              <w:pStyle w:val="TAL"/>
              <w:rPr>
                <w:lang w:eastAsia="zh-CN"/>
              </w:rPr>
            </w:pPr>
            <w:proofErr w:type="spellStart"/>
            <w:r>
              <w:rPr>
                <w:lang w:eastAsia="zh-CN"/>
              </w:rPr>
              <w:t>plmnId</w:t>
            </w:r>
            <w:proofErr w:type="spellEnd"/>
          </w:p>
        </w:tc>
        <w:tc>
          <w:tcPr>
            <w:tcW w:w="879" w:type="pct"/>
            <w:shd w:val="clear" w:color="auto" w:fill="auto"/>
            <w:tcMar>
              <w:top w:w="0" w:type="dxa"/>
              <w:left w:w="108" w:type="dxa"/>
              <w:bottom w:w="0" w:type="dxa"/>
              <w:right w:w="108" w:type="dxa"/>
            </w:tcMar>
          </w:tcPr>
          <w:p w14:paraId="0BC93659" w14:textId="77777777" w:rsidR="008D3929" w:rsidRDefault="008D3929" w:rsidP="007C60F2">
            <w:pPr>
              <w:pStyle w:val="TAL"/>
              <w:rPr>
                <w:lang w:eastAsia="zh-CN"/>
              </w:rPr>
            </w:pPr>
            <w:proofErr w:type="spellStart"/>
            <w:r>
              <w:rPr>
                <w:lang w:eastAsia="zh-CN"/>
              </w:rPr>
              <w:t>PlmnIdNid</w:t>
            </w:r>
            <w:proofErr w:type="spellEnd"/>
          </w:p>
        </w:tc>
        <w:tc>
          <w:tcPr>
            <w:tcW w:w="600" w:type="pct"/>
            <w:shd w:val="clear" w:color="auto" w:fill="auto"/>
            <w:tcMar>
              <w:top w:w="0" w:type="dxa"/>
              <w:left w:w="108" w:type="dxa"/>
              <w:bottom w:w="0" w:type="dxa"/>
              <w:right w:w="108" w:type="dxa"/>
            </w:tcMar>
          </w:tcPr>
          <w:p w14:paraId="4136A902" w14:textId="77777777" w:rsidR="008D3929" w:rsidRDefault="008D3929" w:rsidP="007C60F2">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68FE7FCD" w14:textId="77777777" w:rsidR="008D3929" w:rsidRDefault="008D3929" w:rsidP="007C60F2">
            <w:pPr>
              <w:pStyle w:val="TAL"/>
              <w:rPr>
                <w:lang w:eastAsia="zh-CN"/>
              </w:rPr>
            </w:pPr>
            <w:r>
              <w:rPr>
                <w:lang w:eastAsia="zh-CN"/>
              </w:rPr>
              <w:t>PLMN Identifier or the SNPN Identifier.</w:t>
            </w:r>
          </w:p>
          <w:p w14:paraId="0679BFA8" w14:textId="77777777" w:rsidR="008D3929" w:rsidRDefault="008D3929" w:rsidP="007C60F2">
            <w:pPr>
              <w:pStyle w:val="TAL"/>
              <w:rPr>
                <w:lang w:eastAsia="zh-CN"/>
              </w:rPr>
            </w:pPr>
            <w:r>
              <w:rPr>
                <w:lang w:eastAsia="zh-CN"/>
              </w:rPr>
              <w:t xml:space="preserve">It may be present when the reported event is "PLMN_CHG" and which is allowed to be </w:t>
            </w:r>
            <w:proofErr w:type="spellStart"/>
            <w:r>
              <w:rPr>
                <w:lang w:eastAsia="zh-CN"/>
              </w:rPr>
              <w:t>exposured</w:t>
            </w:r>
            <w:proofErr w:type="spellEnd"/>
            <w:r>
              <w:rPr>
                <w:lang w:eastAsia="zh-CN"/>
              </w:rPr>
              <w:t xml:space="preserve"> to the AF based on the local policy or local configuration.</w:t>
            </w:r>
          </w:p>
        </w:tc>
        <w:tc>
          <w:tcPr>
            <w:tcW w:w="643" w:type="pct"/>
          </w:tcPr>
          <w:p w14:paraId="07BA3DE4" w14:textId="77777777" w:rsidR="008D3929" w:rsidRDefault="008D3929" w:rsidP="007C60F2">
            <w:pPr>
              <w:pStyle w:val="TAL"/>
              <w:rPr>
                <w:rFonts w:eastAsia="Times New Roman"/>
              </w:rPr>
            </w:pPr>
            <w:r>
              <w:rPr>
                <w:rFonts w:eastAsia="Times New Roman"/>
              </w:rPr>
              <w:t>enNB_5G</w:t>
            </w:r>
          </w:p>
        </w:tc>
      </w:tr>
      <w:tr w:rsidR="008D3929" w14:paraId="0C752BFE" w14:textId="77777777" w:rsidTr="00AF7E90">
        <w:tc>
          <w:tcPr>
            <w:tcW w:w="938" w:type="pct"/>
            <w:shd w:val="clear" w:color="auto" w:fill="auto"/>
            <w:tcMar>
              <w:top w:w="0" w:type="dxa"/>
              <w:left w:w="108" w:type="dxa"/>
              <w:bottom w:w="0" w:type="dxa"/>
              <w:right w:w="108" w:type="dxa"/>
            </w:tcMar>
          </w:tcPr>
          <w:p w14:paraId="04478226" w14:textId="77777777" w:rsidR="008D3929" w:rsidRDefault="008D3929" w:rsidP="007C60F2">
            <w:pPr>
              <w:pStyle w:val="TAL"/>
              <w:rPr>
                <w:lang w:eastAsia="zh-CN"/>
              </w:rPr>
            </w:pPr>
            <w:proofErr w:type="spellStart"/>
            <w:r>
              <w:rPr>
                <w:lang w:eastAsia="zh-CN"/>
              </w:rPr>
              <w:t>qosMonReports</w:t>
            </w:r>
            <w:proofErr w:type="spellEnd"/>
          </w:p>
        </w:tc>
        <w:tc>
          <w:tcPr>
            <w:tcW w:w="879" w:type="pct"/>
            <w:shd w:val="clear" w:color="auto" w:fill="auto"/>
            <w:tcMar>
              <w:top w:w="0" w:type="dxa"/>
              <w:left w:w="108" w:type="dxa"/>
              <w:bottom w:w="0" w:type="dxa"/>
              <w:right w:w="108" w:type="dxa"/>
            </w:tcMar>
          </w:tcPr>
          <w:p w14:paraId="46589DEF" w14:textId="77777777" w:rsidR="008D3929" w:rsidRDefault="008D3929" w:rsidP="007C60F2">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50AFA128" w14:textId="77777777" w:rsidR="008D3929" w:rsidRDefault="008D3929" w:rsidP="007C60F2">
            <w:pPr>
              <w:pStyle w:val="TAL"/>
              <w:rPr>
                <w:lang w:eastAsia="zh-CN"/>
              </w:rPr>
            </w:pPr>
            <w:proofErr w:type="gramStart"/>
            <w:r>
              <w:rPr>
                <w:lang w:eastAsia="zh-CN"/>
              </w:rPr>
              <w:t>0..N</w:t>
            </w:r>
            <w:proofErr w:type="gramEnd"/>
          </w:p>
        </w:tc>
        <w:tc>
          <w:tcPr>
            <w:tcW w:w="1941" w:type="pct"/>
            <w:shd w:val="clear" w:color="auto" w:fill="auto"/>
            <w:tcMar>
              <w:top w:w="0" w:type="dxa"/>
              <w:left w:w="108" w:type="dxa"/>
              <w:bottom w:w="0" w:type="dxa"/>
              <w:right w:w="108" w:type="dxa"/>
            </w:tcMar>
          </w:tcPr>
          <w:p w14:paraId="7CC6525F" w14:textId="77777777" w:rsidR="008D3929" w:rsidRDefault="008D3929" w:rsidP="007C60F2">
            <w:pPr>
              <w:pStyle w:val="TAL"/>
              <w:rPr>
                <w:lang w:eastAsia="zh-CN"/>
              </w:rPr>
            </w:pPr>
            <w:r>
              <w:rPr>
                <w:lang w:eastAsia="zh-CN"/>
              </w:rPr>
              <w:t>Contains the QoS Monitoring Reporting information.</w:t>
            </w:r>
          </w:p>
        </w:tc>
        <w:tc>
          <w:tcPr>
            <w:tcW w:w="643" w:type="pct"/>
          </w:tcPr>
          <w:p w14:paraId="5F52F45B" w14:textId="77777777" w:rsidR="008D3929" w:rsidRDefault="008D3929" w:rsidP="007C60F2">
            <w:pPr>
              <w:pStyle w:val="TAL"/>
              <w:rPr>
                <w:rFonts w:eastAsia="Times New Roman"/>
              </w:rPr>
            </w:pPr>
            <w:r>
              <w:rPr>
                <w:rFonts w:cs="Arial"/>
                <w:szCs w:val="18"/>
              </w:rPr>
              <w:t>QoSMonitoring_5G</w:t>
            </w:r>
          </w:p>
        </w:tc>
      </w:tr>
      <w:tr w:rsidR="008D3929" w14:paraId="32C2D2E5" w14:textId="77777777" w:rsidTr="00AF7E90">
        <w:tc>
          <w:tcPr>
            <w:tcW w:w="938" w:type="pct"/>
            <w:shd w:val="clear" w:color="auto" w:fill="auto"/>
            <w:tcMar>
              <w:top w:w="0" w:type="dxa"/>
              <w:left w:w="108" w:type="dxa"/>
              <w:bottom w:w="0" w:type="dxa"/>
              <w:right w:w="108" w:type="dxa"/>
            </w:tcMar>
          </w:tcPr>
          <w:p w14:paraId="06255617" w14:textId="77777777" w:rsidR="008D3929" w:rsidRDefault="008D3929" w:rsidP="007C60F2">
            <w:pPr>
              <w:pStyle w:val="TAL"/>
              <w:rPr>
                <w:lang w:eastAsia="zh-CN"/>
              </w:rPr>
            </w:pPr>
            <w:proofErr w:type="spellStart"/>
            <w:r>
              <w:rPr>
                <w:rFonts w:hint="eastAsia"/>
                <w:lang w:val="en-US" w:eastAsia="zh-CN"/>
              </w:rPr>
              <w:t>pdv</w:t>
            </w:r>
            <w:r>
              <w:rPr>
                <w:lang w:eastAsia="zh-CN"/>
              </w:rPr>
              <w:t>MonReports</w:t>
            </w:r>
            <w:proofErr w:type="spellEnd"/>
          </w:p>
        </w:tc>
        <w:tc>
          <w:tcPr>
            <w:tcW w:w="879" w:type="pct"/>
            <w:shd w:val="clear" w:color="auto" w:fill="auto"/>
            <w:tcMar>
              <w:top w:w="0" w:type="dxa"/>
              <w:left w:w="108" w:type="dxa"/>
              <w:bottom w:w="0" w:type="dxa"/>
              <w:right w:w="108" w:type="dxa"/>
            </w:tcMar>
          </w:tcPr>
          <w:p w14:paraId="61646747" w14:textId="77777777" w:rsidR="008D3929" w:rsidRDefault="008D3929" w:rsidP="007C60F2">
            <w:pPr>
              <w:pStyle w:val="TAL"/>
              <w:rPr>
                <w:lang w:eastAsia="zh-CN"/>
              </w:rPr>
            </w:pPr>
            <w:proofErr w:type="gramStart"/>
            <w:r>
              <w:rPr>
                <w:lang w:eastAsia="zh-CN"/>
              </w:rPr>
              <w:t>array(</w:t>
            </w:r>
            <w:proofErr w:type="spellStart"/>
            <w:proofErr w:type="gramEnd"/>
            <w:r>
              <w:rPr>
                <w:rFonts w:hint="eastAsia"/>
                <w:lang w:val="en-US" w:eastAsia="zh-CN"/>
              </w:rPr>
              <w:t>Pdv</w:t>
            </w:r>
            <w:r>
              <w:rPr>
                <w:lang w:eastAsia="zh-CN"/>
              </w:rPr>
              <w:t>MonitoringReport</w:t>
            </w:r>
            <w:proofErr w:type="spellEnd"/>
            <w:r>
              <w:rPr>
                <w:lang w:eastAsia="zh-CN"/>
              </w:rPr>
              <w:t>)</w:t>
            </w:r>
          </w:p>
        </w:tc>
        <w:tc>
          <w:tcPr>
            <w:tcW w:w="600" w:type="pct"/>
            <w:shd w:val="clear" w:color="auto" w:fill="auto"/>
            <w:tcMar>
              <w:top w:w="0" w:type="dxa"/>
              <w:left w:w="108" w:type="dxa"/>
              <w:bottom w:w="0" w:type="dxa"/>
              <w:right w:w="108" w:type="dxa"/>
            </w:tcMar>
          </w:tcPr>
          <w:p w14:paraId="63DAEE1A" w14:textId="77777777" w:rsidR="008D3929" w:rsidRDefault="008D3929" w:rsidP="007C60F2">
            <w:pPr>
              <w:pStyle w:val="TAL"/>
              <w:rPr>
                <w:lang w:eastAsia="zh-CN"/>
              </w:rPr>
            </w:pPr>
            <w:proofErr w:type="gramStart"/>
            <w:r>
              <w:rPr>
                <w:lang w:eastAsia="zh-CN"/>
              </w:rPr>
              <w:t>0..N</w:t>
            </w:r>
            <w:proofErr w:type="gramEnd"/>
          </w:p>
        </w:tc>
        <w:tc>
          <w:tcPr>
            <w:tcW w:w="1941" w:type="pct"/>
            <w:shd w:val="clear" w:color="auto" w:fill="auto"/>
            <w:tcMar>
              <w:top w:w="0" w:type="dxa"/>
              <w:left w:w="108" w:type="dxa"/>
              <w:bottom w:w="0" w:type="dxa"/>
              <w:right w:w="108" w:type="dxa"/>
            </w:tcMar>
          </w:tcPr>
          <w:p w14:paraId="60ED3715" w14:textId="77777777" w:rsidR="008D3929" w:rsidRDefault="008D3929" w:rsidP="007C60F2">
            <w:pPr>
              <w:pStyle w:val="TAL"/>
              <w:rPr>
                <w:lang w:eastAsia="zh-CN"/>
              </w:rPr>
            </w:pPr>
            <w:r>
              <w:rPr>
                <w:lang w:eastAsia="zh-CN"/>
              </w:rPr>
              <w:t xml:space="preserve">Contains the </w:t>
            </w:r>
            <w:r>
              <w:rPr>
                <w:rFonts w:hint="eastAsia"/>
                <w:lang w:val="en-US" w:eastAsia="zh-CN"/>
              </w:rPr>
              <w:t>PDV</w:t>
            </w:r>
            <w:r>
              <w:rPr>
                <w:lang w:eastAsia="zh-CN"/>
              </w:rPr>
              <w:t xml:space="preserve"> Monitoring Reporting information.</w:t>
            </w:r>
          </w:p>
          <w:p w14:paraId="07670017" w14:textId="77777777" w:rsidR="008D3929" w:rsidRDefault="008D3929" w:rsidP="007C60F2">
            <w:pPr>
              <w:pStyle w:val="TAL"/>
              <w:rPr>
                <w:lang w:eastAsia="zh-CN"/>
              </w:rPr>
            </w:pPr>
            <w:r>
              <w:rPr>
                <w:lang w:eastAsia="zh-CN"/>
              </w:rPr>
              <w:t>(</w:t>
            </w:r>
            <w:r>
              <w:t>NOTE 3</w:t>
            </w:r>
            <w:r>
              <w:rPr>
                <w:lang w:eastAsia="zh-CN"/>
              </w:rPr>
              <w:t>)</w:t>
            </w:r>
          </w:p>
        </w:tc>
        <w:tc>
          <w:tcPr>
            <w:tcW w:w="643" w:type="pct"/>
          </w:tcPr>
          <w:p w14:paraId="157B3592" w14:textId="77777777" w:rsidR="008D3929" w:rsidRDefault="008D3929" w:rsidP="007C60F2">
            <w:pPr>
              <w:pStyle w:val="TAL"/>
              <w:rPr>
                <w:rFonts w:cs="Arial"/>
                <w:szCs w:val="18"/>
              </w:rPr>
            </w:pPr>
            <w:r>
              <w:rPr>
                <w:rFonts w:cs="Arial" w:hint="eastAsia"/>
                <w:szCs w:val="18"/>
                <w:lang w:val="en-US" w:eastAsia="zh-CN"/>
              </w:rPr>
              <w:t>XRM_5G</w:t>
            </w:r>
          </w:p>
        </w:tc>
      </w:tr>
      <w:tr w:rsidR="008D3929" w14:paraId="3EAB7D23" w14:textId="77777777" w:rsidTr="00AF7E90">
        <w:tc>
          <w:tcPr>
            <w:tcW w:w="938" w:type="pct"/>
            <w:shd w:val="clear" w:color="auto" w:fill="auto"/>
            <w:tcMar>
              <w:top w:w="0" w:type="dxa"/>
              <w:left w:w="108" w:type="dxa"/>
              <w:bottom w:w="0" w:type="dxa"/>
              <w:right w:w="108" w:type="dxa"/>
            </w:tcMar>
          </w:tcPr>
          <w:p w14:paraId="77215F26" w14:textId="77777777" w:rsidR="008D3929" w:rsidRDefault="008D3929" w:rsidP="007C60F2">
            <w:pPr>
              <w:pStyle w:val="TAL"/>
              <w:rPr>
                <w:lang w:eastAsia="zh-CN"/>
              </w:rPr>
            </w:pPr>
            <w:proofErr w:type="spellStart"/>
            <w:r>
              <w:rPr>
                <w:lang w:eastAsia="zh-CN"/>
              </w:rPr>
              <w:t>ratType</w:t>
            </w:r>
            <w:proofErr w:type="spellEnd"/>
          </w:p>
        </w:tc>
        <w:tc>
          <w:tcPr>
            <w:tcW w:w="879" w:type="pct"/>
            <w:shd w:val="clear" w:color="auto" w:fill="auto"/>
            <w:tcMar>
              <w:top w:w="0" w:type="dxa"/>
              <w:left w:w="108" w:type="dxa"/>
              <w:bottom w:w="0" w:type="dxa"/>
              <w:right w:w="108" w:type="dxa"/>
            </w:tcMar>
          </w:tcPr>
          <w:p w14:paraId="564C2B57" w14:textId="77777777" w:rsidR="008D3929" w:rsidRDefault="008D3929" w:rsidP="007C60F2">
            <w:pPr>
              <w:pStyle w:val="TAL"/>
              <w:rPr>
                <w:lang w:eastAsia="zh-CN"/>
              </w:rPr>
            </w:pPr>
            <w:proofErr w:type="spellStart"/>
            <w:r>
              <w:rPr>
                <w:lang w:eastAsia="zh-CN"/>
              </w:rPr>
              <w:t>RatType</w:t>
            </w:r>
            <w:proofErr w:type="spellEnd"/>
          </w:p>
        </w:tc>
        <w:tc>
          <w:tcPr>
            <w:tcW w:w="600" w:type="pct"/>
            <w:shd w:val="clear" w:color="auto" w:fill="auto"/>
            <w:tcMar>
              <w:top w:w="0" w:type="dxa"/>
              <w:left w:w="108" w:type="dxa"/>
              <w:bottom w:w="0" w:type="dxa"/>
              <w:right w:w="108" w:type="dxa"/>
            </w:tcMar>
          </w:tcPr>
          <w:p w14:paraId="4327903B" w14:textId="77777777" w:rsidR="008D3929" w:rsidRDefault="008D3929" w:rsidP="007C60F2">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5FD5094A" w14:textId="77777777" w:rsidR="008D3929" w:rsidRDefault="008D3929" w:rsidP="007C60F2">
            <w:pPr>
              <w:pStyle w:val="TAL"/>
              <w:rPr>
                <w:lang w:eastAsia="zh-CN"/>
              </w:rPr>
            </w:pPr>
            <w:r w:rsidRPr="001F7864">
              <w:rPr>
                <w:lang w:eastAsia="zh-CN"/>
              </w:rPr>
              <w:t xml:space="preserve">RAT type </w:t>
            </w:r>
            <w:r>
              <w:rPr>
                <w:lang w:eastAsia="zh-CN"/>
              </w:rPr>
              <w:t>may</w:t>
            </w:r>
            <w:r w:rsidRPr="001F7864">
              <w:rPr>
                <w:lang w:eastAsia="zh-CN"/>
              </w:rPr>
              <w:t xml:space="preserve"> be present if applicable, when the notified event is "ACCESS_TYPE_CHANGE"</w:t>
            </w:r>
            <w:r>
              <w:rPr>
                <w:lang w:eastAsia="zh-CN"/>
              </w:rPr>
              <w:t xml:space="preserve"> and which is allowed to be </w:t>
            </w:r>
            <w:proofErr w:type="spellStart"/>
            <w:r>
              <w:rPr>
                <w:lang w:eastAsia="zh-CN"/>
              </w:rPr>
              <w:t>exposured</w:t>
            </w:r>
            <w:proofErr w:type="spellEnd"/>
            <w:r>
              <w:rPr>
                <w:lang w:eastAsia="zh-CN"/>
              </w:rPr>
              <w:t xml:space="preserve"> to the AF based on the local policy or local configuration</w:t>
            </w:r>
            <w:r w:rsidRPr="001F7864">
              <w:rPr>
                <w:lang w:eastAsia="zh-CN"/>
              </w:rPr>
              <w:t>.</w:t>
            </w:r>
          </w:p>
        </w:tc>
        <w:tc>
          <w:tcPr>
            <w:tcW w:w="643" w:type="pct"/>
          </w:tcPr>
          <w:p w14:paraId="0AD23E44" w14:textId="77777777" w:rsidR="008D3929" w:rsidRDefault="008D3929" w:rsidP="007C60F2">
            <w:pPr>
              <w:pStyle w:val="TAL"/>
              <w:rPr>
                <w:rFonts w:cs="Arial"/>
                <w:szCs w:val="18"/>
              </w:rPr>
            </w:pPr>
            <w:r w:rsidRPr="001F7864">
              <w:rPr>
                <w:rFonts w:cs="Arial"/>
                <w:szCs w:val="18"/>
              </w:rPr>
              <w:t>enNB_5G</w:t>
            </w:r>
          </w:p>
        </w:tc>
      </w:tr>
      <w:tr w:rsidR="008D3929" w14:paraId="063DADE5" w14:textId="77777777" w:rsidTr="00AF7E90">
        <w:tc>
          <w:tcPr>
            <w:tcW w:w="938" w:type="pct"/>
            <w:shd w:val="clear" w:color="auto" w:fill="auto"/>
            <w:tcMar>
              <w:top w:w="0" w:type="dxa"/>
              <w:left w:w="108" w:type="dxa"/>
              <w:bottom w:w="0" w:type="dxa"/>
              <w:right w:w="108" w:type="dxa"/>
            </w:tcMar>
          </w:tcPr>
          <w:p w14:paraId="53EC77AA" w14:textId="77777777" w:rsidR="008D3929" w:rsidRDefault="008D3929" w:rsidP="007C60F2">
            <w:pPr>
              <w:pStyle w:val="TAL"/>
              <w:rPr>
                <w:lang w:eastAsia="zh-CN"/>
              </w:rPr>
            </w:pPr>
            <w:proofErr w:type="spellStart"/>
            <w:r>
              <w:t>batOffsetInfo</w:t>
            </w:r>
            <w:proofErr w:type="spellEnd"/>
          </w:p>
        </w:tc>
        <w:tc>
          <w:tcPr>
            <w:tcW w:w="879" w:type="pct"/>
            <w:shd w:val="clear" w:color="auto" w:fill="auto"/>
            <w:tcMar>
              <w:top w:w="0" w:type="dxa"/>
              <w:left w:w="108" w:type="dxa"/>
              <w:bottom w:w="0" w:type="dxa"/>
              <w:right w:w="108" w:type="dxa"/>
            </w:tcMar>
          </w:tcPr>
          <w:p w14:paraId="31B78754" w14:textId="77777777" w:rsidR="008D3929" w:rsidRDefault="008D3929" w:rsidP="007C60F2">
            <w:pPr>
              <w:pStyle w:val="TAL"/>
              <w:rPr>
                <w:lang w:eastAsia="zh-CN"/>
              </w:rPr>
            </w:pPr>
            <w:proofErr w:type="spellStart"/>
            <w:r>
              <w:rPr>
                <w:lang w:eastAsia="zh-CN"/>
              </w:rPr>
              <w:t>BatOffsetInfo</w:t>
            </w:r>
            <w:proofErr w:type="spellEnd"/>
          </w:p>
        </w:tc>
        <w:tc>
          <w:tcPr>
            <w:tcW w:w="600" w:type="pct"/>
            <w:shd w:val="clear" w:color="auto" w:fill="auto"/>
            <w:tcMar>
              <w:top w:w="0" w:type="dxa"/>
              <w:left w:w="108" w:type="dxa"/>
              <w:bottom w:w="0" w:type="dxa"/>
              <w:right w:w="108" w:type="dxa"/>
            </w:tcMar>
          </w:tcPr>
          <w:p w14:paraId="68CF81CC" w14:textId="77777777" w:rsidR="008D3929" w:rsidRDefault="008D3929" w:rsidP="007C60F2">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7BB3589B" w14:textId="77777777" w:rsidR="008D3929" w:rsidRPr="001F7864" w:rsidRDefault="008D3929" w:rsidP="007C60F2">
            <w:pPr>
              <w:pStyle w:val="TAL"/>
              <w:rPr>
                <w:lang w:eastAsia="zh-CN"/>
              </w:rPr>
            </w:pPr>
            <w:r>
              <w:rPr>
                <w:rFonts w:cs="Arial"/>
                <w:szCs w:val="18"/>
                <w:lang w:eastAsia="zh-CN"/>
              </w:rPr>
              <w:t xml:space="preserve">The BAT offset and the </w:t>
            </w:r>
            <w:r w:rsidRPr="008B0ADB">
              <w:rPr>
                <w:rFonts w:cs="Arial"/>
                <w:szCs w:val="18"/>
                <w:lang w:eastAsia="zh-CN"/>
              </w:rPr>
              <w:t>optionally adjusted periodicity</w:t>
            </w:r>
            <w:r>
              <w:rPr>
                <w:rFonts w:cs="Arial"/>
                <w:szCs w:val="18"/>
                <w:lang w:eastAsia="zh-CN"/>
              </w:rPr>
              <w:t>.</w:t>
            </w:r>
          </w:p>
        </w:tc>
        <w:tc>
          <w:tcPr>
            <w:tcW w:w="643" w:type="pct"/>
          </w:tcPr>
          <w:p w14:paraId="2A5B28EC" w14:textId="77777777" w:rsidR="008D3929" w:rsidRPr="001F7864" w:rsidRDefault="008D3929" w:rsidP="007C60F2">
            <w:pPr>
              <w:pStyle w:val="TAL"/>
              <w:rPr>
                <w:rFonts w:cs="Arial"/>
                <w:szCs w:val="18"/>
              </w:rPr>
            </w:pPr>
            <w:r w:rsidRPr="00CF0D04">
              <w:rPr>
                <w:noProof/>
              </w:rPr>
              <w:t>EnTSCAC</w:t>
            </w:r>
          </w:p>
        </w:tc>
      </w:tr>
      <w:tr w:rsidR="00AF7E90" w14:paraId="1FAFFD1C" w14:textId="77777777" w:rsidTr="00AF7E90">
        <w:trPr>
          <w:ins w:id="145" w:author="Ericsson_Maria Liang" w:date="2023-11-10T00:39:00Z"/>
        </w:trPr>
        <w:tc>
          <w:tcPr>
            <w:tcW w:w="938" w:type="pct"/>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tcPr>
          <w:p w14:paraId="2D6BB47C" w14:textId="300BF2E0" w:rsidR="00AF7E90" w:rsidRDefault="00AF7E90" w:rsidP="00AF7E90">
            <w:pPr>
              <w:pStyle w:val="TAL"/>
              <w:rPr>
                <w:ins w:id="146" w:author="Ericsson_Maria Liang" w:date="2023-11-10T00:39:00Z"/>
                <w:lang w:eastAsia="zh-CN"/>
              </w:rPr>
            </w:pPr>
            <w:proofErr w:type="spellStart"/>
            <w:ins w:id="147" w:author="Huawei" w:date="2023-11-16T13:29:00Z">
              <w:r>
                <w:rPr>
                  <w:rFonts w:hint="eastAsia"/>
                  <w:lang w:eastAsia="zh-CN"/>
                </w:rPr>
                <w:t>a</w:t>
              </w:r>
              <w:r>
                <w:rPr>
                  <w:lang w:eastAsia="zh-CN"/>
                </w:rPr>
                <w:t>ggrDataRate</w:t>
              </w:r>
            </w:ins>
            <w:ins w:id="148" w:author="Huawei" w:date="2023-11-16T13:30:00Z">
              <w:r>
                <w:rPr>
                  <w:lang w:eastAsia="zh-CN"/>
                </w:rPr>
                <w:t>Rpts</w:t>
              </w:r>
            </w:ins>
            <w:proofErr w:type="spellEnd"/>
          </w:p>
        </w:tc>
        <w:tc>
          <w:tcPr>
            <w:tcW w:w="879" w:type="pct"/>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tcPr>
          <w:p w14:paraId="17F7BFB5" w14:textId="23CD6690" w:rsidR="00AF7E90" w:rsidRDefault="00AF7E90" w:rsidP="00AF7E90">
            <w:pPr>
              <w:pStyle w:val="TAL"/>
              <w:rPr>
                <w:ins w:id="149" w:author="Ericsson_Maria Liang" w:date="2023-11-10T00:39:00Z"/>
                <w:lang w:eastAsia="zh-CN"/>
              </w:rPr>
            </w:pPr>
            <w:proofErr w:type="gramStart"/>
            <w:ins w:id="150" w:author="Huawei" w:date="2023-11-16T13:30:00Z">
              <w:r>
                <w:rPr>
                  <w:lang w:eastAsia="zh-CN"/>
                </w:rPr>
                <w:t>array(</w:t>
              </w:r>
              <w:proofErr w:type="spellStart"/>
              <w:proofErr w:type="gramEnd"/>
              <w:r>
                <w:rPr>
                  <w:lang w:eastAsia="zh-CN"/>
                </w:rPr>
                <w:t>QosMonitoringReport</w:t>
              </w:r>
              <w:proofErr w:type="spellEnd"/>
              <w:r>
                <w:rPr>
                  <w:lang w:eastAsia="zh-CN"/>
                </w:rPr>
                <w:t>)</w:t>
              </w:r>
            </w:ins>
          </w:p>
        </w:tc>
        <w:tc>
          <w:tcPr>
            <w:tcW w:w="600" w:type="pct"/>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tcPr>
          <w:p w14:paraId="1682413F" w14:textId="19E46E98" w:rsidR="00AF7E90" w:rsidRDefault="00AF7E90" w:rsidP="00AF7E90">
            <w:pPr>
              <w:pStyle w:val="TAL"/>
              <w:rPr>
                <w:ins w:id="151" w:author="Ericsson_Maria Liang" w:date="2023-11-10T00:39:00Z"/>
                <w:lang w:eastAsia="zh-CN"/>
              </w:rPr>
            </w:pPr>
            <w:ins w:id="152" w:author="Huawei" w:date="2023-11-16T13:30:00Z">
              <w:r>
                <w:rPr>
                  <w:lang w:eastAsia="zh-CN"/>
                </w:rPr>
                <w:t>0..1</w:t>
              </w:r>
            </w:ins>
          </w:p>
        </w:tc>
        <w:tc>
          <w:tcPr>
            <w:tcW w:w="1941" w:type="pct"/>
            <w:tcBorders>
              <w:top w:val="single" w:sz="6" w:space="0" w:color="auto"/>
              <w:left w:val="single" w:sz="6" w:space="0" w:color="auto"/>
              <w:bottom w:val="single" w:sz="6" w:space="0" w:color="auto"/>
              <w:right w:val="single" w:sz="6" w:space="0" w:color="auto"/>
            </w:tcBorders>
            <w:shd w:val="clear" w:color="auto" w:fill="auto"/>
            <w:tcMar>
              <w:top w:w="0" w:type="dxa"/>
              <w:left w:w="108" w:type="dxa"/>
              <w:bottom w:w="0" w:type="dxa"/>
              <w:right w:w="108" w:type="dxa"/>
            </w:tcMar>
          </w:tcPr>
          <w:p w14:paraId="138E7E21" w14:textId="08889407" w:rsidR="00AF7E90" w:rsidRDefault="00AF7E90" w:rsidP="00AF7E90">
            <w:pPr>
              <w:pStyle w:val="TAL"/>
              <w:rPr>
                <w:ins w:id="153" w:author="Ericsson_Maria Liang" w:date="2023-11-10T00:39:00Z"/>
                <w:rFonts w:cs="Arial"/>
                <w:szCs w:val="18"/>
                <w:lang w:eastAsia="zh-CN"/>
              </w:rPr>
            </w:pPr>
            <w:ins w:id="154" w:author="Huawei" w:date="2023-11-16T13:30:00Z">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ins>
          </w:p>
        </w:tc>
        <w:tc>
          <w:tcPr>
            <w:tcW w:w="643" w:type="pct"/>
            <w:tcBorders>
              <w:top w:val="single" w:sz="6" w:space="0" w:color="auto"/>
              <w:left w:val="single" w:sz="6" w:space="0" w:color="auto"/>
              <w:bottom w:val="single" w:sz="6" w:space="0" w:color="auto"/>
              <w:right w:val="single" w:sz="6" w:space="0" w:color="auto"/>
            </w:tcBorders>
          </w:tcPr>
          <w:p w14:paraId="5C89708F" w14:textId="01EC9EF7" w:rsidR="00AF7E90" w:rsidRDefault="00AF7E90" w:rsidP="00AF7E90">
            <w:pPr>
              <w:pStyle w:val="TAL"/>
              <w:rPr>
                <w:ins w:id="155" w:author="Ericsson_Maria Liang" w:date="2023-11-10T00:39:00Z"/>
                <w:noProof/>
              </w:rPr>
            </w:pPr>
            <w:ins w:id="156" w:author="Huawei" w:date="2023-11-16T13:31:00Z">
              <w:r>
                <w:t>ListUE_5G</w:t>
              </w:r>
            </w:ins>
          </w:p>
        </w:tc>
      </w:tr>
      <w:tr w:rsidR="00AF7E90" w14:paraId="27C2E919" w14:textId="77777777" w:rsidTr="00AF7E90">
        <w:tc>
          <w:tcPr>
            <w:tcW w:w="938" w:type="pct"/>
            <w:shd w:val="clear" w:color="auto" w:fill="auto"/>
            <w:tcMar>
              <w:top w:w="0" w:type="dxa"/>
              <w:left w:w="108" w:type="dxa"/>
              <w:bottom w:w="0" w:type="dxa"/>
              <w:right w:w="108" w:type="dxa"/>
            </w:tcMar>
          </w:tcPr>
          <w:p w14:paraId="0744DA99" w14:textId="77777777" w:rsidR="00AF7E90" w:rsidRDefault="00AF7E90" w:rsidP="00AF7E90">
            <w:pPr>
              <w:pStyle w:val="TAL"/>
            </w:pPr>
            <w:proofErr w:type="spellStart"/>
            <w:r>
              <w:t>rttMonReports</w:t>
            </w:r>
            <w:proofErr w:type="spellEnd"/>
          </w:p>
        </w:tc>
        <w:tc>
          <w:tcPr>
            <w:tcW w:w="879" w:type="pct"/>
            <w:shd w:val="clear" w:color="auto" w:fill="auto"/>
            <w:tcMar>
              <w:top w:w="0" w:type="dxa"/>
              <w:left w:w="108" w:type="dxa"/>
              <w:bottom w:w="0" w:type="dxa"/>
              <w:right w:w="108" w:type="dxa"/>
            </w:tcMar>
          </w:tcPr>
          <w:p w14:paraId="7782E018" w14:textId="77777777" w:rsidR="00AF7E90" w:rsidRDefault="00AF7E90" w:rsidP="00AF7E90">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72DBE19E" w14:textId="77777777" w:rsidR="00AF7E90" w:rsidRDefault="00AF7E90" w:rsidP="00AF7E90">
            <w:pPr>
              <w:pStyle w:val="TAL"/>
              <w:rPr>
                <w:lang w:eastAsia="zh-CN"/>
              </w:rPr>
            </w:pPr>
            <w:proofErr w:type="gramStart"/>
            <w:r>
              <w:rPr>
                <w:lang w:eastAsia="zh-CN"/>
              </w:rPr>
              <w:t>0..N</w:t>
            </w:r>
            <w:proofErr w:type="gramEnd"/>
          </w:p>
        </w:tc>
        <w:tc>
          <w:tcPr>
            <w:tcW w:w="1941" w:type="pct"/>
            <w:shd w:val="clear" w:color="auto" w:fill="auto"/>
            <w:tcMar>
              <w:top w:w="0" w:type="dxa"/>
              <w:left w:w="108" w:type="dxa"/>
              <w:bottom w:w="0" w:type="dxa"/>
              <w:right w:w="108" w:type="dxa"/>
            </w:tcMar>
          </w:tcPr>
          <w:p w14:paraId="786B4FA0" w14:textId="77777777" w:rsidR="00AF7E90" w:rsidRDefault="00AF7E90" w:rsidP="00AF7E90">
            <w:pPr>
              <w:pStyle w:val="TAL"/>
              <w:rPr>
                <w:rFonts w:cs="Arial"/>
                <w:szCs w:val="18"/>
                <w:lang w:eastAsia="zh-CN"/>
              </w:rPr>
            </w:pPr>
            <w:r>
              <w:rPr>
                <w:rFonts w:cs="Arial"/>
                <w:szCs w:val="18"/>
              </w:rPr>
              <w:t xml:space="preserve">Round-Trip delay for the indicated UL and DL QoS flows. It shall be present when the notified event is </w:t>
            </w:r>
            <w:r>
              <w:t>"RT_DELAY_TWO_QOS_FLOWS".</w:t>
            </w:r>
          </w:p>
        </w:tc>
        <w:tc>
          <w:tcPr>
            <w:tcW w:w="643" w:type="pct"/>
          </w:tcPr>
          <w:p w14:paraId="47DA9640" w14:textId="77777777" w:rsidR="00AF7E90" w:rsidRPr="00CF0D04" w:rsidRDefault="00AF7E90" w:rsidP="00AF7E90">
            <w:pPr>
              <w:pStyle w:val="TAL"/>
              <w:rPr>
                <w:noProof/>
              </w:rPr>
            </w:pPr>
            <w:r>
              <w:rPr>
                <w:rFonts w:cs="Arial"/>
                <w:szCs w:val="18"/>
              </w:rPr>
              <w:t>XRM_5G</w:t>
            </w:r>
          </w:p>
        </w:tc>
      </w:tr>
      <w:tr w:rsidR="00AF7E90" w14:paraId="07E25557" w14:textId="77777777" w:rsidTr="00AF7E90">
        <w:tc>
          <w:tcPr>
            <w:tcW w:w="938" w:type="pct"/>
            <w:shd w:val="clear" w:color="auto" w:fill="auto"/>
            <w:tcMar>
              <w:top w:w="0" w:type="dxa"/>
              <w:left w:w="108" w:type="dxa"/>
              <w:bottom w:w="0" w:type="dxa"/>
              <w:right w:w="108" w:type="dxa"/>
            </w:tcMar>
          </w:tcPr>
          <w:p w14:paraId="7B75215F" w14:textId="77777777" w:rsidR="00AF7E90" w:rsidRDefault="00AF7E90" w:rsidP="00AF7E90">
            <w:pPr>
              <w:pStyle w:val="TAL"/>
            </w:pPr>
            <w:proofErr w:type="spellStart"/>
            <w:r>
              <w:t>qosMonDatRateReps</w:t>
            </w:r>
            <w:proofErr w:type="spellEnd"/>
          </w:p>
        </w:tc>
        <w:tc>
          <w:tcPr>
            <w:tcW w:w="879" w:type="pct"/>
            <w:shd w:val="clear" w:color="auto" w:fill="auto"/>
            <w:tcMar>
              <w:top w:w="0" w:type="dxa"/>
              <w:left w:w="108" w:type="dxa"/>
              <w:bottom w:w="0" w:type="dxa"/>
              <w:right w:w="108" w:type="dxa"/>
            </w:tcMar>
          </w:tcPr>
          <w:p w14:paraId="578E29AE" w14:textId="77777777" w:rsidR="00AF7E90" w:rsidRDefault="00AF7E90" w:rsidP="00AF7E90">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03E1CEE8" w14:textId="77777777" w:rsidR="00AF7E90" w:rsidRDefault="00AF7E90" w:rsidP="00AF7E90">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08CB53D4" w14:textId="77777777" w:rsidR="00AF7E90" w:rsidRDefault="00AF7E90" w:rsidP="00AF7E90">
            <w:pPr>
              <w:pStyle w:val="TAL"/>
              <w:rPr>
                <w:rFonts w:cs="Arial"/>
                <w:szCs w:val="18"/>
                <w:lang w:eastAsia="zh-CN"/>
              </w:rPr>
            </w:pPr>
            <w:r>
              <w:rPr>
                <w:rFonts w:cs="Arial"/>
                <w:szCs w:val="18"/>
              </w:rPr>
              <w:t xml:space="preserve">Contains QoS Monitoring for data rate reporting information. It shall be present when the notified event is </w:t>
            </w:r>
            <w:r>
              <w:t>"QOS_MONITORING" and data rate measurements are available.</w:t>
            </w:r>
          </w:p>
        </w:tc>
        <w:tc>
          <w:tcPr>
            <w:tcW w:w="643" w:type="pct"/>
          </w:tcPr>
          <w:p w14:paraId="7B5BB2AB" w14:textId="77777777" w:rsidR="00AF7E90" w:rsidRPr="00CF0D04" w:rsidRDefault="00AF7E90" w:rsidP="00AF7E90">
            <w:pPr>
              <w:pStyle w:val="TAL"/>
              <w:rPr>
                <w:noProof/>
              </w:rPr>
            </w:pPr>
            <w:r>
              <w:rPr>
                <w:rFonts w:cs="Arial"/>
                <w:szCs w:val="18"/>
              </w:rPr>
              <w:t>XRM_5G</w:t>
            </w:r>
          </w:p>
        </w:tc>
      </w:tr>
      <w:tr w:rsidR="00AF7E90" w14:paraId="3A6C00C3" w14:textId="77777777" w:rsidTr="00AF7E90">
        <w:tc>
          <w:tcPr>
            <w:tcW w:w="938" w:type="pct"/>
            <w:shd w:val="clear" w:color="auto" w:fill="auto"/>
            <w:tcMar>
              <w:top w:w="0" w:type="dxa"/>
              <w:left w:w="108" w:type="dxa"/>
              <w:bottom w:w="0" w:type="dxa"/>
              <w:right w:w="108" w:type="dxa"/>
            </w:tcMar>
          </w:tcPr>
          <w:p w14:paraId="10F0B0F7" w14:textId="77777777" w:rsidR="00AF7E90" w:rsidRDefault="00AF7E90" w:rsidP="00AF7E90">
            <w:pPr>
              <w:pStyle w:val="TAL"/>
              <w:rPr>
                <w:lang w:eastAsia="zh-CN"/>
              </w:rPr>
            </w:pPr>
            <w:proofErr w:type="spellStart"/>
            <w:r>
              <w:rPr>
                <w:lang w:eastAsia="zh-CN"/>
              </w:rPr>
              <w:lastRenderedPageBreak/>
              <w:t>qosMonConInfoReps</w:t>
            </w:r>
            <w:proofErr w:type="spellEnd"/>
          </w:p>
        </w:tc>
        <w:tc>
          <w:tcPr>
            <w:tcW w:w="879" w:type="pct"/>
            <w:shd w:val="clear" w:color="auto" w:fill="auto"/>
            <w:tcMar>
              <w:top w:w="0" w:type="dxa"/>
              <w:left w:w="108" w:type="dxa"/>
              <w:bottom w:w="0" w:type="dxa"/>
              <w:right w:w="108" w:type="dxa"/>
            </w:tcMar>
          </w:tcPr>
          <w:p w14:paraId="7CC1BCB5" w14:textId="77777777" w:rsidR="00AF7E90" w:rsidRDefault="00AF7E90" w:rsidP="00AF7E90">
            <w:pPr>
              <w:pStyle w:val="TAL"/>
              <w:rPr>
                <w:lang w:eastAsia="zh-CN"/>
              </w:rPr>
            </w:pPr>
            <w:proofErr w:type="gramStart"/>
            <w:r>
              <w:rPr>
                <w:lang w:eastAsia="zh-CN"/>
              </w:rPr>
              <w:t>array(</w:t>
            </w:r>
            <w:proofErr w:type="spellStart"/>
            <w:proofErr w:type="gramEnd"/>
            <w: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2F7168D0" w14:textId="77777777" w:rsidR="00AF7E90" w:rsidRDefault="00AF7E90" w:rsidP="00AF7E90">
            <w:pPr>
              <w:pStyle w:val="TAL"/>
              <w:rPr>
                <w:lang w:eastAsia="zh-CN"/>
              </w:rPr>
            </w:pPr>
            <w:proofErr w:type="gramStart"/>
            <w:r>
              <w:rPr>
                <w:lang w:eastAsia="zh-CN"/>
              </w:rPr>
              <w:t>0..N</w:t>
            </w:r>
            <w:proofErr w:type="gramEnd"/>
          </w:p>
        </w:tc>
        <w:tc>
          <w:tcPr>
            <w:tcW w:w="1941" w:type="pct"/>
            <w:shd w:val="clear" w:color="auto" w:fill="auto"/>
            <w:tcMar>
              <w:top w:w="0" w:type="dxa"/>
              <w:left w:w="108" w:type="dxa"/>
              <w:bottom w:w="0" w:type="dxa"/>
              <w:right w:w="108" w:type="dxa"/>
            </w:tcMar>
          </w:tcPr>
          <w:p w14:paraId="2CCEAD2F" w14:textId="77777777" w:rsidR="00AF7E90" w:rsidRDefault="00AF7E90" w:rsidP="00AF7E90">
            <w:pPr>
              <w:pStyle w:val="TAL"/>
              <w:rPr>
                <w:rFonts w:cs="Arial"/>
                <w:szCs w:val="18"/>
                <w:lang w:eastAsia="zh-CN"/>
              </w:rPr>
            </w:pPr>
            <w:r>
              <w:rPr>
                <w:rFonts w:cs="Arial"/>
                <w:szCs w:val="18"/>
              </w:rPr>
              <w:t xml:space="preserve">Contains QoS Monitoring for congestion information (ECN marking percentage). It shall be present when the notified event is </w:t>
            </w:r>
            <w:r>
              <w:t>"QOS_MONITORING" and congestion measurements are available.</w:t>
            </w:r>
          </w:p>
        </w:tc>
        <w:tc>
          <w:tcPr>
            <w:tcW w:w="643" w:type="pct"/>
          </w:tcPr>
          <w:p w14:paraId="0FD6B1B4" w14:textId="77777777" w:rsidR="00AF7E90" w:rsidRPr="00CF0D04" w:rsidRDefault="00AF7E90" w:rsidP="00AF7E90">
            <w:pPr>
              <w:pStyle w:val="TAL"/>
              <w:rPr>
                <w:noProof/>
              </w:rPr>
            </w:pPr>
            <w:r>
              <w:rPr>
                <w:rFonts w:cs="Arial" w:hint="eastAsia"/>
                <w:szCs w:val="18"/>
                <w:lang w:val="en-US" w:eastAsia="zh-CN"/>
              </w:rPr>
              <w:t>XRM_5G</w:t>
            </w:r>
          </w:p>
        </w:tc>
      </w:tr>
      <w:tr w:rsidR="00AF7E90" w14:paraId="209104E4" w14:textId="77777777" w:rsidTr="007C60F2">
        <w:tc>
          <w:tcPr>
            <w:tcW w:w="5000" w:type="pct"/>
            <w:gridSpan w:val="5"/>
            <w:shd w:val="clear" w:color="auto" w:fill="auto"/>
            <w:tcMar>
              <w:top w:w="0" w:type="dxa"/>
              <w:left w:w="108" w:type="dxa"/>
              <w:bottom w:w="0" w:type="dxa"/>
              <w:right w:w="108" w:type="dxa"/>
            </w:tcMar>
          </w:tcPr>
          <w:p w14:paraId="5C65FF6C" w14:textId="77777777" w:rsidR="00AF7E90" w:rsidRDefault="00AF7E90" w:rsidP="00AF7E90">
            <w:pPr>
              <w:pStyle w:val="TAN"/>
            </w:pPr>
            <w:r>
              <w:t>NOTE 1:</w:t>
            </w:r>
            <w:r>
              <w:tab/>
              <w:t>Properties marked with a feature as defined in clause 5.14.4 are applicable as described in clause 5.2.7. If no features are indicated, the related property applies for all the features.</w:t>
            </w:r>
          </w:p>
          <w:p w14:paraId="5004B01E" w14:textId="77777777" w:rsidR="00AF7E90" w:rsidRDefault="00AF7E90" w:rsidP="00AF7E90">
            <w:pPr>
              <w:pStyle w:val="TAN"/>
            </w:pPr>
            <w:r w:rsidRPr="00B752B1">
              <w:t>NOTE</w:t>
            </w:r>
            <w:r>
              <w:t> 2:</w:t>
            </w:r>
            <w:r w:rsidRPr="00B752B1">
              <w:tab/>
            </w:r>
            <w:r>
              <w:t>The attributes "</w:t>
            </w:r>
            <w:proofErr w:type="spellStart"/>
            <w:r w:rsidRPr="00AC13F1">
              <w:t>flowIds</w:t>
            </w:r>
            <w:proofErr w:type="spellEnd"/>
            <w:r>
              <w:t>" and "</w:t>
            </w:r>
            <w:proofErr w:type="spellStart"/>
            <w:r>
              <w:t>multiMod</w:t>
            </w:r>
            <w:r w:rsidRPr="00AC13F1">
              <w:t>Flows</w:t>
            </w:r>
            <w:proofErr w:type="spellEnd"/>
            <w:r>
              <w:t>" are mutually exclusive.</w:t>
            </w:r>
          </w:p>
          <w:p w14:paraId="5EE55F97" w14:textId="77777777" w:rsidR="00AF7E90" w:rsidRDefault="00AF7E90" w:rsidP="00AF7E90">
            <w:pPr>
              <w:pStyle w:val="TAN"/>
              <w:rPr>
                <w:lang w:eastAsia="zh-CN"/>
              </w:rPr>
            </w:pPr>
            <w:r>
              <w:t>NOTE 3:</w:t>
            </w:r>
            <w:r>
              <w:tab/>
              <w:t xml:space="preserve">The </w:t>
            </w:r>
            <w:proofErr w:type="spellStart"/>
            <w:r>
              <w:t>PdvMonitoringReport</w:t>
            </w:r>
            <w:proofErr w:type="spellEnd"/>
            <w:r>
              <w:t xml:space="preserve"> API does not include the "flows" attribute in this API.</w:t>
            </w:r>
          </w:p>
        </w:tc>
      </w:tr>
    </w:tbl>
    <w:p w14:paraId="76755AEB" w14:textId="77777777" w:rsidR="008D3929" w:rsidRDefault="008D3929" w:rsidP="008D3929"/>
    <w:p w14:paraId="0F2DDD23" w14:textId="77777777" w:rsidR="008D3929" w:rsidRDefault="008D3929" w:rsidP="008D3929">
      <w:pPr>
        <w:pStyle w:val="EditorsNote"/>
      </w:pPr>
      <w:r w:rsidRPr="00D30DFF">
        <w:t xml:space="preserve">Editor’s Note: </w:t>
      </w:r>
      <w:r>
        <w:t xml:space="preserve">Whether the </w:t>
      </w:r>
      <w:proofErr w:type="spellStart"/>
      <w:r>
        <w:t>rttMonReports</w:t>
      </w:r>
      <w:proofErr w:type="spellEnd"/>
      <w:r>
        <w:t xml:space="preserve"> attribute is needed or the </w:t>
      </w:r>
      <w:proofErr w:type="spellStart"/>
      <w:r>
        <w:t>qosMonReports</w:t>
      </w:r>
      <w:proofErr w:type="spellEnd"/>
      <w:r>
        <w:t xml:space="preserve"> attribute can be used instead to convey both, packet delay and RTT measurements reports requires further discussion.</w:t>
      </w:r>
    </w:p>
    <w:p w14:paraId="6D89539D" w14:textId="77777777" w:rsidR="008D3929" w:rsidRDefault="008D3929" w:rsidP="008D3929">
      <w:pPr>
        <w:pStyle w:val="EditorsNote"/>
      </w:pPr>
      <w:r w:rsidRPr="00860286">
        <w:t>Editor’s note: I</w:t>
      </w:r>
      <w:r>
        <w:t xml:space="preserve">f the </w:t>
      </w:r>
      <w:proofErr w:type="spellStart"/>
      <w:r>
        <w:t>pdvReport</w:t>
      </w:r>
      <w:proofErr w:type="spellEnd"/>
      <w:r>
        <w:t xml:space="preserve"> can include maximum and </w:t>
      </w:r>
      <w:proofErr w:type="spellStart"/>
      <w:r>
        <w:t>minimu</w:t>
      </w:r>
      <w:proofErr w:type="spellEnd"/>
      <w:r>
        <w:t xml:space="preserve"> UL delay variation and </w:t>
      </w:r>
      <w:proofErr w:type="spellStart"/>
      <w:r>
        <w:t>pdmf</w:t>
      </w:r>
      <w:proofErr w:type="spellEnd"/>
      <w:r>
        <w:t xml:space="preserve"> indication it</w:t>
      </w:r>
      <w:r w:rsidRPr="00196C96">
        <w:t xml:space="preserve"> is FFS whether </w:t>
      </w:r>
      <w:r>
        <w:t xml:space="preserve">the </w:t>
      </w:r>
      <w:proofErr w:type="spellStart"/>
      <w:r>
        <w:t>QosMonitoringReport</w:t>
      </w:r>
      <w:proofErr w:type="spellEnd"/>
      <w:r>
        <w:t xml:space="preserve"> can be used instead</w:t>
      </w:r>
      <w:r w:rsidRPr="00860286">
        <w:t>.</w:t>
      </w:r>
    </w:p>
    <w:p w14:paraId="2B003FC2" w14:textId="77777777" w:rsidR="008D3929" w:rsidRPr="00B61815" w:rsidRDefault="008D3929" w:rsidP="008D39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0E84F9" w14:textId="1379F7C8" w:rsidR="00593906" w:rsidRDefault="00593906" w:rsidP="00593906">
      <w:pPr>
        <w:pStyle w:val="50"/>
      </w:pPr>
      <w:r>
        <w:lastRenderedPageBreak/>
        <w:t>5.14.2.1.6</w:t>
      </w:r>
      <w:r>
        <w:tab/>
        <w:t xml:space="preserve">Type: </w:t>
      </w:r>
      <w:proofErr w:type="spellStart"/>
      <w:r>
        <w:t>QosMonitoringInformation</w:t>
      </w:r>
      <w:bookmarkEnd w:id="135"/>
      <w:bookmarkEnd w:id="136"/>
      <w:bookmarkEnd w:id="137"/>
      <w:bookmarkEnd w:id="138"/>
      <w:bookmarkEnd w:id="139"/>
      <w:bookmarkEnd w:id="140"/>
      <w:bookmarkEnd w:id="141"/>
      <w:bookmarkEnd w:id="142"/>
      <w:bookmarkEnd w:id="143"/>
      <w:bookmarkEnd w:id="144"/>
      <w:proofErr w:type="spellEnd"/>
    </w:p>
    <w:p w14:paraId="63101BD2" w14:textId="77777777" w:rsidR="00593906" w:rsidRDefault="00593906" w:rsidP="00593906">
      <w:pPr>
        <w:pStyle w:val="TH"/>
      </w:pPr>
      <w:r>
        <w:rPr>
          <w:noProof/>
        </w:rPr>
        <w:t>Table </w:t>
      </w:r>
      <w:r>
        <w:t xml:space="preserve">5.14.2.1.6-1: </w:t>
      </w:r>
      <w:r>
        <w:rPr>
          <w:noProof/>
        </w:rPr>
        <w:t xml:space="preserve">Definition of type </w:t>
      </w:r>
      <w:proofErr w:type="spellStart"/>
      <w:r>
        <w:t>QosMonitoringInformation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93906" w14:paraId="60D8B84F" w14:textId="77777777" w:rsidTr="007C60F2">
        <w:trPr>
          <w:trHeight w:val="288"/>
          <w:jc w:val="center"/>
        </w:trPr>
        <w:tc>
          <w:tcPr>
            <w:tcW w:w="1661" w:type="dxa"/>
            <w:shd w:val="clear" w:color="auto" w:fill="C0C0C0"/>
          </w:tcPr>
          <w:p w14:paraId="7C083F8C" w14:textId="77777777" w:rsidR="00593906" w:rsidRDefault="00593906" w:rsidP="007C60F2">
            <w:pPr>
              <w:pStyle w:val="TAH"/>
              <w:rPr>
                <w:rFonts w:eastAsia="Times New Roman"/>
              </w:rPr>
            </w:pPr>
            <w:r>
              <w:rPr>
                <w:rFonts w:eastAsia="Times New Roman"/>
              </w:rPr>
              <w:lastRenderedPageBreak/>
              <w:t>Attribute name</w:t>
            </w:r>
          </w:p>
        </w:tc>
        <w:tc>
          <w:tcPr>
            <w:tcW w:w="1842" w:type="dxa"/>
            <w:shd w:val="clear" w:color="auto" w:fill="C0C0C0"/>
          </w:tcPr>
          <w:p w14:paraId="637ACC27" w14:textId="77777777" w:rsidR="00593906" w:rsidRDefault="00593906" w:rsidP="007C60F2">
            <w:pPr>
              <w:pStyle w:val="TAH"/>
              <w:rPr>
                <w:rFonts w:eastAsia="Times New Roman"/>
              </w:rPr>
            </w:pPr>
            <w:r>
              <w:rPr>
                <w:rFonts w:eastAsia="Times New Roman"/>
              </w:rPr>
              <w:t>Data type</w:t>
            </w:r>
          </w:p>
        </w:tc>
        <w:tc>
          <w:tcPr>
            <w:tcW w:w="1134" w:type="dxa"/>
            <w:shd w:val="clear" w:color="auto" w:fill="C0C0C0"/>
          </w:tcPr>
          <w:p w14:paraId="78F6DC64" w14:textId="77777777" w:rsidR="00593906" w:rsidRDefault="00593906" w:rsidP="007C60F2">
            <w:pPr>
              <w:pStyle w:val="TAH"/>
              <w:rPr>
                <w:rFonts w:eastAsia="Times New Roman"/>
              </w:rPr>
            </w:pPr>
            <w:r>
              <w:rPr>
                <w:rFonts w:eastAsia="Times New Roman"/>
              </w:rPr>
              <w:t>Cardinality</w:t>
            </w:r>
          </w:p>
        </w:tc>
        <w:tc>
          <w:tcPr>
            <w:tcW w:w="3687" w:type="dxa"/>
            <w:shd w:val="clear" w:color="auto" w:fill="C0C0C0"/>
          </w:tcPr>
          <w:p w14:paraId="3171DB92" w14:textId="77777777" w:rsidR="00593906" w:rsidRDefault="00593906" w:rsidP="007C60F2">
            <w:pPr>
              <w:pStyle w:val="TAH"/>
              <w:rPr>
                <w:rFonts w:eastAsia="Times New Roman" w:cs="Arial"/>
                <w:szCs w:val="18"/>
              </w:rPr>
            </w:pPr>
            <w:r>
              <w:rPr>
                <w:rFonts w:eastAsia="Times New Roman" w:cs="Arial"/>
                <w:szCs w:val="18"/>
              </w:rPr>
              <w:t>Description</w:t>
            </w:r>
          </w:p>
        </w:tc>
        <w:tc>
          <w:tcPr>
            <w:tcW w:w="1235" w:type="dxa"/>
            <w:shd w:val="clear" w:color="auto" w:fill="C0C0C0"/>
          </w:tcPr>
          <w:p w14:paraId="78013199" w14:textId="77777777" w:rsidR="00593906" w:rsidRDefault="00593906" w:rsidP="007C60F2">
            <w:pPr>
              <w:pStyle w:val="TAH"/>
              <w:rPr>
                <w:rFonts w:eastAsia="Times New Roman"/>
              </w:rPr>
            </w:pPr>
            <w:r>
              <w:rPr>
                <w:rFonts w:eastAsia="Times New Roman" w:cs="Arial"/>
                <w:szCs w:val="18"/>
              </w:rPr>
              <w:t>Applicability</w:t>
            </w:r>
          </w:p>
        </w:tc>
      </w:tr>
      <w:tr w:rsidR="00593906" w14:paraId="172C60E4" w14:textId="77777777" w:rsidTr="007C60F2">
        <w:trPr>
          <w:jc w:val="center"/>
        </w:trPr>
        <w:tc>
          <w:tcPr>
            <w:tcW w:w="1661" w:type="dxa"/>
            <w:shd w:val="clear" w:color="auto" w:fill="auto"/>
          </w:tcPr>
          <w:p w14:paraId="7523A71B" w14:textId="77777777" w:rsidR="00593906" w:rsidRDefault="00593906" w:rsidP="007C60F2">
            <w:pPr>
              <w:pStyle w:val="TAL"/>
              <w:rPr>
                <w:lang w:eastAsia="zh-CN"/>
              </w:rPr>
            </w:pPr>
            <w:r>
              <w:rPr>
                <w:noProof/>
                <w:lang w:eastAsia="zh-CN"/>
              </w:rPr>
              <w:t>reqQosMonParams</w:t>
            </w:r>
          </w:p>
        </w:tc>
        <w:tc>
          <w:tcPr>
            <w:tcW w:w="1842" w:type="dxa"/>
            <w:shd w:val="clear" w:color="auto" w:fill="auto"/>
          </w:tcPr>
          <w:p w14:paraId="73CEB309" w14:textId="77777777" w:rsidR="00593906" w:rsidRDefault="00593906" w:rsidP="007C60F2">
            <w:pPr>
              <w:pStyle w:val="TAL"/>
              <w:rPr>
                <w:lang w:eastAsia="zh-CN"/>
              </w:rPr>
            </w:pPr>
            <w:r>
              <w:rPr>
                <w:noProof/>
                <w:lang w:eastAsia="zh-CN"/>
              </w:rPr>
              <w:t>array(RequestedQosMonitoringParameter)</w:t>
            </w:r>
          </w:p>
        </w:tc>
        <w:tc>
          <w:tcPr>
            <w:tcW w:w="1134" w:type="dxa"/>
          </w:tcPr>
          <w:p w14:paraId="5BB766C4" w14:textId="77777777" w:rsidR="00593906" w:rsidRDefault="00593906" w:rsidP="007C60F2">
            <w:pPr>
              <w:pStyle w:val="TAC"/>
              <w:jc w:val="left"/>
              <w:rPr>
                <w:lang w:eastAsia="zh-CN"/>
              </w:rPr>
            </w:pPr>
            <w:proofErr w:type="gramStart"/>
            <w:r>
              <w:rPr>
                <w:rFonts w:hint="eastAsia"/>
                <w:lang w:eastAsia="zh-CN"/>
              </w:rPr>
              <w:t>1</w:t>
            </w:r>
            <w:r>
              <w:rPr>
                <w:lang w:eastAsia="zh-CN"/>
              </w:rPr>
              <w:t>..N</w:t>
            </w:r>
            <w:proofErr w:type="gramEnd"/>
          </w:p>
        </w:tc>
        <w:tc>
          <w:tcPr>
            <w:tcW w:w="3687" w:type="dxa"/>
          </w:tcPr>
          <w:p w14:paraId="25EE48D8" w14:textId="7EF23F72" w:rsidR="00593906" w:rsidRDefault="00593906" w:rsidP="007C60F2">
            <w:pPr>
              <w:pStyle w:val="TAL"/>
            </w:pPr>
            <w:r>
              <w:rPr>
                <w:rFonts w:cs="Arial" w:hint="eastAsia"/>
                <w:noProof/>
                <w:szCs w:val="18"/>
                <w:lang w:eastAsia="zh-CN"/>
              </w:rPr>
              <w:t xml:space="preserve">Indicates </w:t>
            </w:r>
            <w:r>
              <w:t xml:space="preserve">the QoS information to be measured, </w:t>
            </w:r>
            <w:proofErr w:type="spellStart"/>
            <w:r>
              <w:t>e.</w:t>
            </w:r>
            <w:proofErr w:type="gramStart"/>
            <w:r>
              <w:t>g.UL</w:t>
            </w:r>
            <w:proofErr w:type="spellEnd"/>
            <w:proofErr w:type="gramEnd"/>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packet delay is enabled for the service data flow</w:t>
            </w:r>
            <w:r>
              <w:rPr>
                <w:rFonts w:cs="Arial"/>
                <w:noProof/>
                <w:szCs w:val="18"/>
                <w:lang w:eastAsia="zh-CN"/>
              </w:rPr>
              <w:t>.</w:t>
            </w:r>
          </w:p>
        </w:tc>
        <w:tc>
          <w:tcPr>
            <w:tcW w:w="1235" w:type="dxa"/>
          </w:tcPr>
          <w:p w14:paraId="416D3F90" w14:textId="77777777" w:rsidR="00593906" w:rsidRDefault="00593906" w:rsidP="007C60F2">
            <w:pPr>
              <w:pStyle w:val="TAC"/>
              <w:jc w:val="left"/>
              <w:rPr>
                <w:rFonts w:eastAsia="Times New Roman"/>
              </w:rPr>
            </w:pPr>
          </w:p>
        </w:tc>
      </w:tr>
      <w:tr w:rsidR="00593906" w14:paraId="255F457E" w14:textId="77777777" w:rsidTr="007C60F2">
        <w:trPr>
          <w:jc w:val="center"/>
        </w:trPr>
        <w:tc>
          <w:tcPr>
            <w:tcW w:w="1661" w:type="dxa"/>
            <w:shd w:val="clear" w:color="auto" w:fill="auto"/>
          </w:tcPr>
          <w:p w14:paraId="1C8DBBAF" w14:textId="77777777" w:rsidR="00593906" w:rsidRDefault="00593906" w:rsidP="007C60F2">
            <w:pPr>
              <w:pStyle w:val="TAL"/>
              <w:rPr>
                <w:noProof/>
                <w:lang w:eastAsia="zh-CN"/>
              </w:rPr>
            </w:pPr>
            <w:r>
              <w:rPr>
                <w:noProof/>
                <w:lang w:eastAsia="zh-CN"/>
              </w:rPr>
              <w:t>repFreqs</w:t>
            </w:r>
          </w:p>
        </w:tc>
        <w:tc>
          <w:tcPr>
            <w:tcW w:w="1842" w:type="dxa"/>
            <w:shd w:val="clear" w:color="auto" w:fill="auto"/>
          </w:tcPr>
          <w:p w14:paraId="0465EC8A" w14:textId="77777777" w:rsidR="00593906" w:rsidRDefault="00593906" w:rsidP="007C60F2">
            <w:pPr>
              <w:pStyle w:val="TAL"/>
              <w:rPr>
                <w:noProof/>
                <w:lang w:eastAsia="zh-CN"/>
              </w:rPr>
            </w:pPr>
            <w:r>
              <w:rPr>
                <w:noProof/>
                <w:lang w:eastAsia="zh-CN"/>
              </w:rPr>
              <w:t>array(</w:t>
            </w:r>
            <w:r>
              <w:rPr>
                <w:rFonts w:hint="eastAsia"/>
                <w:noProof/>
                <w:lang w:eastAsia="zh-CN"/>
              </w:rPr>
              <w:t>ReportingFrequency</w:t>
            </w:r>
            <w:r>
              <w:rPr>
                <w:noProof/>
                <w:lang w:eastAsia="zh-CN"/>
              </w:rPr>
              <w:t>)</w:t>
            </w:r>
          </w:p>
        </w:tc>
        <w:tc>
          <w:tcPr>
            <w:tcW w:w="1134" w:type="dxa"/>
          </w:tcPr>
          <w:p w14:paraId="553013F1" w14:textId="77777777" w:rsidR="00593906" w:rsidRDefault="00593906" w:rsidP="007C60F2">
            <w:pPr>
              <w:pStyle w:val="TAC"/>
              <w:jc w:val="left"/>
              <w:rPr>
                <w:lang w:eastAsia="zh-CN"/>
              </w:rPr>
            </w:pPr>
            <w:proofErr w:type="gramStart"/>
            <w:r>
              <w:rPr>
                <w:rFonts w:hint="eastAsia"/>
                <w:lang w:eastAsia="zh-CN"/>
              </w:rPr>
              <w:t>1</w:t>
            </w:r>
            <w:r>
              <w:rPr>
                <w:lang w:eastAsia="zh-CN"/>
              </w:rPr>
              <w:t>..N</w:t>
            </w:r>
            <w:proofErr w:type="gramEnd"/>
          </w:p>
        </w:tc>
        <w:tc>
          <w:tcPr>
            <w:tcW w:w="3687" w:type="dxa"/>
          </w:tcPr>
          <w:p w14:paraId="3079EC07" w14:textId="77777777" w:rsidR="00593906" w:rsidRDefault="00593906" w:rsidP="007C60F2">
            <w:pPr>
              <w:pStyle w:val="TAL"/>
              <w:rPr>
                <w:rFonts w:cs="Arial"/>
                <w:noProof/>
                <w:szCs w:val="18"/>
                <w:lang w:eastAsia="zh-CN"/>
              </w:rPr>
            </w:pPr>
            <w:r>
              <w:rPr>
                <w:lang w:eastAsia="ko-KR"/>
              </w:rPr>
              <w:t xml:space="preserve">Indicates the </w:t>
            </w:r>
            <w:r>
              <w:rPr>
                <w:lang w:val="en-US"/>
              </w:rPr>
              <w:t>frequency for the reporting, such as</w:t>
            </w:r>
            <w:r>
              <w:rPr>
                <w:lang w:eastAsia="ko-KR"/>
              </w:rPr>
              <w:t xml:space="preserve"> event </w:t>
            </w:r>
            <w:proofErr w:type="spellStart"/>
            <w:r>
              <w:rPr>
                <w:lang w:eastAsia="ko-KR"/>
              </w:rPr>
              <w:t>triggeredand</w:t>
            </w:r>
            <w:proofErr w:type="spellEnd"/>
            <w:r>
              <w:rPr>
                <w:lang w:eastAsia="ko-KR"/>
              </w:rPr>
              <w:t xml:space="preserve">/or </w:t>
            </w:r>
            <w:r>
              <w:rPr>
                <w:lang w:val="en-US"/>
              </w:rPr>
              <w:t>periodic</w:t>
            </w:r>
            <w:r>
              <w:rPr>
                <w:rFonts w:cs="Arial"/>
                <w:noProof/>
                <w:szCs w:val="18"/>
                <w:lang w:eastAsia="zh-CN"/>
              </w:rPr>
              <w:t>.</w:t>
            </w:r>
          </w:p>
        </w:tc>
        <w:tc>
          <w:tcPr>
            <w:tcW w:w="1235" w:type="dxa"/>
          </w:tcPr>
          <w:p w14:paraId="50609C76" w14:textId="77777777" w:rsidR="00593906" w:rsidRDefault="00593906" w:rsidP="007C60F2">
            <w:pPr>
              <w:pStyle w:val="TAC"/>
              <w:jc w:val="left"/>
              <w:rPr>
                <w:rFonts w:eastAsia="Times New Roman"/>
              </w:rPr>
            </w:pPr>
          </w:p>
        </w:tc>
      </w:tr>
      <w:tr w:rsidR="00593906" w14:paraId="7D236084" w14:textId="77777777" w:rsidTr="007C60F2">
        <w:trPr>
          <w:jc w:val="center"/>
        </w:trPr>
        <w:tc>
          <w:tcPr>
            <w:tcW w:w="1661" w:type="dxa"/>
            <w:shd w:val="clear" w:color="auto" w:fill="auto"/>
          </w:tcPr>
          <w:p w14:paraId="52F9B875" w14:textId="77777777" w:rsidR="00593906" w:rsidRDefault="00593906" w:rsidP="007C60F2">
            <w:pPr>
              <w:pStyle w:val="TAL"/>
              <w:rPr>
                <w:lang w:eastAsia="zh-CN"/>
              </w:rPr>
            </w:pPr>
            <w:proofErr w:type="spellStart"/>
            <w:r>
              <w:rPr>
                <w:lang w:eastAsia="zh-CN"/>
              </w:rPr>
              <w:t>repThreshDl</w:t>
            </w:r>
            <w:proofErr w:type="spellEnd"/>
          </w:p>
        </w:tc>
        <w:tc>
          <w:tcPr>
            <w:tcW w:w="1842" w:type="dxa"/>
            <w:shd w:val="clear" w:color="auto" w:fill="auto"/>
          </w:tcPr>
          <w:p w14:paraId="5126377F" w14:textId="77777777" w:rsidR="00593906" w:rsidRDefault="00593906" w:rsidP="007C60F2">
            <w:pPr>
              <w:pStyle w:val="TAL"/>
              <w:rPr>
                <w:lang w:eastAsia="zh-CN"/>
              </w:rPr>
            </w:pPr>
            <w:proofErr w:type="spellStart"/>
            <w:r>
              <w:rPr>
                <w:lang w:eastAsia="zh-CN"/>
              </w:rPr>
              <w:t>Uinteger</w:t>
            </w:r>
            <w:proofErr w:type="spellEnd"/>
          </w:p>
        </w:tc>
        <w:tc>
          <w:tcPr>
            <w:tcW w:w="1134" w:type="dxa"/>
          </w:tcPr>
          <w:p w14:paraId="422BD88E" w14:textId="77777777" w:rsidR="00593906" w:rsidRDefault="00593906" w:rsidP="007C60F2">
            <w:pPr>
              <w:pStyle w:val="TAC"/>
              <w:jc w:val="left"/>
              <w:rPr>
                <w:lang w:eastAsia="zh-CN"/>
              </w:rPr>
            </w:pPr>
            <w:r>
              <w:rPr>
                <w:lang w:eastAsia="zh-CN"/>
              </w:rPr>
              <w:t>0..1</w:t>
            </w:r>
          </w:p>
        </w:tc>
        <w:tc>
          <w:tcPr>
            <w:tcW w:w="3687" w:type="dxa"/>
          </w:tcPr>
          <w:p w14:paraId="271F9C20" w14:textId="77777777" w:rsidR="00593906" w:rsidRDefault="00593906" w:rsidP="007C60F2">
            <w:pPr>
              <w:pStyle w:val="TAL"/>
              <w:rPr>
                <w:rFonts w:cs="Arial"/>
                <w:szCs w:val="18"/>
                <w:lang w:eastAsia="zh-CN"/>
              </w:rPr>
            </w:pPr>
            <w:r>
              <w:t xml:space="preserve">Unsigned integer </w:t>
            </w:r>
            <w:r>
              <w:rPr>
                <w:lang w:eastAsia="zh-CN"/>
              </w:rPr>
              <w:t>identifying a threshold in units of milliseconds for D</w:t>
            </w:r>
            <w:r>
              <w:t>L packet delay for packet delay or packet delay variation measurement reports</w:t>
            </w:r>
            <w:r>
              <w:rPr>
                <w:lang w:eastAsia="zh-CN"/>
              </w:rPr>
              <w:t xml:space="preserve">. It shall be present when the </w:t>
            </w:r>
            <w:r>
              <w:t>"</w:t>
            </w:r>
            <w:proofErr w:type="spellStart"/>
            <w:r>
              <w:rPr>
                <w:noProof/>
                <w:lang w:eastAsia="zh-CN"/>
              </w:rPr>
              <w:t>reqQosMonParams</w:t>
            </w:r>
            <w:proofErr w:type="spellEnd"/>
            <w:r>
              <w:t>" attribute includes "DOWNLINK".</w:t>
            </w:r>
          </w:p>
        </w:tc>
        <w:tc>
          <w:tcPr>
            <w:tcW w:w="1235" w:type="dxa"/>
          </w:tcPr>
          <w:p w14:paraId="02B5379E" w14:textId="77777777" w:rsidR="00593906" w:rsidRDefault="00593906" w:rsidP="007C60F2">
            <w:pPr>
              <w:pStyle w:val="TAC"/>
              <w:jc w:val="left"/>
              <w:rPr>
                <w:rFonts w:eastAsia="Times New Roman"/>
              </w:rPr>
            </w:pPr>
          </w:p>
        </w:tc>
      </w:tr>
      <w:tr w:rsidR="00593906" w14:paraId="22D98838" w14:textId="77777777" w:rsidTr="007C60F2">
        <w:trPr>
          <w:jc w:val="center"/>
        </w:trPr>
        <w:tc>
          <w:tcPr>
            <w:tcW w:w="1661" w:type="dxa"/>
            <w:shd w:val="clear" w:color="auto" w:fill="auto"/>
          </w:tcPr>
          <w:p w14:paraId="513AAA08" w14:textId="77777777" w:rsidR="00593906" w:rsidRDefault="00593906" w:rsidP="007C60F2">
            <w:pPr>
              <w:pStyle w:val="TAL"/>
              <w:rPr>
                <w:rFonts w:eastAsia="Times New Roman"/>
              </w:rPr>
            </w:pPr>
            <w:proofErr w:type="spellStart"/>
            <w:r>
              <w:rPr>
                <w:lang w:eastAsia="zh-CN"/>
              </w:rPr>
              <w:t>repThreshUl</w:t>
            </w:r>
            <w:proofErr w:type="spellEnd"/>
          </w:p>
        </w:tc>
        <w:tc>
          <w:tcPr>
            <w:tcW w:w="1842" w:type="dxa"/>
            <w:shd w:val="clear" w:color="auto" w:fill="auto"/>
          </w:tcPr>
          <w:p w14:paraId="5299CC0C" w14:textId="77777777" w:rsidR="00593906" w:rsidRDefault="00593906" w:rsidP="007C60F2">
            <w:pPr>
              <w:pStyle w:val="TAL"/>
              <w:rPr>
                <w:rFonts w:eastAsia="Times New Roman"/>
              </w:rPr>
            </w:pPr>
            <w:proofErr w:type="spellStart"/>
            <w:r>
              <w:rPr>
                <w:lang w:eastAsia="zh-CN"/>
              </w:rPr>
              <w:t>Uinteger</w:t>
            </w:r>
            <w:proofErr w:type="spellEnd"/>
          </w:p>
        </w:tc>
        <w:tc>
          <w:tcPr>
            <w:tcW w:w="1134" w:type="dxa"/>
          </w:tcPr>
          <w:p w14:paraId="7135CBB6" w14:textId="77777777" w:rsidR="00593906" w:rsidRDefault="00593906" w:rsidP="007C60F2">
            <w:pPr>
              <w:pStyle w:val="TAC"/>
              <w:jc w:val="left"/>
              <w:rPr>
                <w:lang w:eastAsia="zh-CN"/>
              </w:rPr>
            </w:pPr>
            <w:r>
              <w:rPr>
                <w:lang w:eastAsia="zh-CN"/>
              </w:rPr>
              <w:t>0..1</w:t>
            </w:r>
          </w:p>
        </w:tc>
        <w:tc>
          <w:tcPr>
            <w:tcW w:w="3687" w:type="dxa"/>
          </w:tcPr>
          <w:p w14:paraId="37D4FFC7" w14:textId="77777777" w:rsidR="00593906" w:rsidRDefault="00593906" w:rsidP="007C60F2">
            <w:pPr>
              <w:pStyle w:val="TAL"/>
              <w:rPr>
                <w:rFonts w:cs="Arial"/>
                <w:szCs w:val="18"/>
                <w:lang w:eastAsia="zh-CN"/>
              </w:rPr>
            </w:pPr>
            <w:r>
              <w:t xml:space="preserve">Unsigned integer </w:t>
            </w:r>
            <w:r>
              <w:rPr>
                <w:lang w:eastAsia="zh-CN"/>
              </w:rPr>
              <w:t xml:space="preserve">identifying a threshold in units of milliseconds for </w:t>
            </w:r>
            <w:r>
              <w:t>UL packet delay for packet delay or packet delay variation measurement reports.</w:t>
            </w:r>
            <w:r>
              <w:rPr>
                <w:lang w:eastAsia="zh-CN"/>
              </w:rPr>
              <w:t xml:space="preserve"> It shall be present when the </w:t>
            </w:r>
            <w:r>
              <w:t>"</w:t>
            </w:r>
            <w:proofErr w:type="spellStart"/>
            <w:r>
              <w:rPr>
                <w:noProof/>
                <w:lang w:eastAsia="zh-CN"/>
              </w:rPr>
              <w:t>reqQosMonParams</w:t>
            </w:r>
            <w:proofErr w:type="spellEnd"/>
            <w:r>
              <w:t>" attribute includes "UPLINK".</w:t>
            </w:r>
          </w:p>
        </w:tc>
        <w:tc>
          <w:tcPr>
            <w:tcW w:w="1235" w:type="dxa"/>
          </w:tcPr>
          <w:p w14:paraId="0165361C" w14:textId="77777777" w:rsidR="00593906" w:rsidRDefault="00593906" w:rsidP="007C60F2">
            <w:pPr>
              <w:pStyle w:val="TAC"/>
              <w:jc w:val="left"/>
              <w:rPr>
                <w:rFonts w:eastAsia="Times New Roman"/>
              </w:rPr>
            </w:pPr>
          </w:p>
        </w:tc>
      </w:tr>
      <w:tr w:rsidR="00593906" w14:paraId="48A8B005" w14:textId="77777777" w:rsidTr="007C60F2">
        <w:trPr>
          <w:jc w:val="center"/>
        </w:trPr>
        <w:tc>
          <w:tcPr>
            <w:tcW w:w="1661" w:type="dxa"/>
            <w:shd w:val="clear" w:color="auto" w:fill="auto"/>
          </w:tcPr>
          <w:p w14:paraId="0E4BA118" w14:textId="77777777" w:rsidR="00593906" w:rsidRDefault="00593906" w:rsidP="007C60F2">
            <w:pPr>
              <w:pStyle w:val="TAL"/>
              <w:rPr>
                <w:lang w:eastAsia="zh-CN"/>
              </w:rPr>
            </w:pPr>
            <w:proofErr w:type="spellStart"/>
            <w:r>
              <w:rPr>
                <w:lang w:eastAsia="zh-CN"/>
              </w:rPr>
              <w:t>repThreshRp</w:t>
            </w:r>
            <w:proofErr w:type="spellEnd"/>
          </w:p>
        </w:tc>
        <w:tc>
          <w:tcPr>
            <w:tcW w:w="1842" w:type="dxa"/>
            <w:shd w:val="clear" w:color="auto" w:fill="auto"/>
          </w:tcPr>
          <w:p w14:paraId="066FBF0C" w14:textId="77777777" w:rsidR="00593906" w:rsidRDefault="00593906" w:rsidP="007C60F2">
            <w:pPr>
              <w:pStyle w:val="TAL"/>
              <w:rPr>
                <w:lang w:eastAsia="zh-CN"/>
              </w:rPr>
            </w:pPr>
            <w:proofErr w:type="spellStart"/>
            <w:r>
              <w:rPr>
                <w:lang w:eastAsia="zh-CN"/>
              </w:rPr>
              <w:t>Uinteger</w:t>
            </w:r>
            <w:proofErr w:type="spellEnd"/>
          </w:p>
        </w:tc>
        <w:tc>
          <w:tcPr>
            <w:tcW w:w="1134" w:type="dxa"/>
          </w:tcPr>
          <w:p w14:paraId="0800D65D" w14:textId="77777777" w:rsidR="00593906" w:rsidRDefault="00593906" w:rsidP="007C60F2">
            <w:pPr>
              <w:pStyle w:val="TAC"/>
              <w:jc w:val="left"/>
              <w:rPr>
                <w:lang w:eastAsia="zh-CN"/>
              </w:rPr>
            </w:pPr>
            <w:r>
              <w:rPr>
                <w:lang w:eastAsia="zh-CN"/>
              </w:rPr>
              <w:t>0..1</w:t>
            </w:r>
          </w:p>
        </w:tc>
        <w:tc>
          <w:tcPr>
            <w:tcW w:w="3687" w:type="dxa"/>
          </w:tcPr>
          <w:p w14:paraId="232C62F3" w14:textId="77777777" w:rsidR="00593906" w:rsidRDefault="00593906" w:rsidP="007C60F2">
            <w:pPr>
              <w:pStyle w:val="TAL"/>
              <w:rPr>
                <w:rFonts w:cs="Arial"/>
                <w:szCs w:val="18"/>
                <w:lang w:eastAsia="zh-CN"/>
              </w:rPr>
            </w:pPr>
            <w:r>
              <w:t xml:space="preserve">Unsigned integer </w:t>
            </w:r>
            <w:r>
              <w:rPr>
                <w:lang w:eastAsia="zh-CN"/>
              </w:rPr>
              <w:t>identifying a threshold in units of milliseconds for round trip</w:t>
            </w:r>
            <w:r>
              <w:t xml:space="preserve"> packet delay for packet delay or packet delay variation measurement reports. </w:t>
            </w:r>
            <w:r>
              <w:rPr>
                <w:lang w:eastAsia="zh-CN"/>
              </w:rPr>
              <w:t xml:space="preserve">It shall be present when the </w:t>
            </w:r>
            <w:r>
              <w:t>"</w:t>
            </w:r>
            <w:proofErr w:type="spellStart"/>
            <w:r>
              <w:rPr>
                <w:noProof/>
                <w:lang w:eastAsia="zh-CN"/>
              </w:rPr>
              <w:t>reqQosMonParams</w:t>
            </w:r>
            <w:proofErr w:type="spellEnd"/>
            <w:r>
              <w:t>" attribute includes "</w:t>
            </w:r>
            <w:r w:rsidRPr="003107D3">
              <w:t>ROUND_TRIP</w:t>
            </w:r>
            <w:r>
              <w:t>".</w:t>
            </w:r>
          </w:p>
        </w:tc>
        <w:tc>
          <w:tcPr>
            <w:tcW w:w="1235" w:type="dxa"/>
          </w:tcPr>
          <w:p w14:paraId="78DCC619" w14:textId="77777777" w:rsidR="00593906" w:rsidRDefault="00593906" w:rsidP="007C60F2">
            <w:pPr>
              <w:pStyle w:val="TAC"/>
              <w:jc w:val="left"/>
              <w:rPr>
                <w:rFonts w:eastAsia="Times New Roman"/>
              </w:rPr>
            </w:pPr>
          </w:p>
        </w:tc>
      </w:tr>
      <w:tr w:rsidR="00593906" w14:paraId="6406732A" w14:textId="77777777" w:rsidTr="007C60F2">
        <w:trPr>
          <w:jc w:val="center"/>
        </w:trPr>
        <w:tc>
          <w:tcPr>
            <w:tcW w:w="1661" w:type="dxa"/>
            <w:shd w:val="clear" w:color="auto" w:fill="auto"/>
          </w:tcPr>
          <w:p w14:paraId="0A758683" w14:textId="77777777" w:rsidR="00593906" w:rsidRDefault="00593906" w:rsidP="007C60F2">
            <w:pPr>
              <w:pStyle w:val="TAL"/>
              <w:rPr>
                <w:lang w:eastAsia="zh-CN"/>
              </w:rPr>
            </w:pPr>
            <w:proofErr w:type="spellStart"/>
            <w:r>
              <w:rPr>
                <w:lang w:eastAsia="zh-CN"/>
              </w:rPr>
              <w:t>conThreshDl</w:t>
            </w:r>
            <w:proofErr w:type="spellEnd"/>
          </w:p>
        </w:tc>
        <w:tc>
          <w:tcPr>
            <w:tcW w:w="1842" w:type="dxa"/>
            <w:shd w:val="clear" w:color="auto" w:fill="auto"/>
          </w:tcPr>
          <w:p w14:paraId="59B60922" w14:textId="77777777" w:rsidR="00593906" w:rsidRDefault="00593906" w:rsidP="007C60F2">
            <w:pPr>
              <w:pStyle w:val="TAL"/>
              <w:rPr>
                <w:lang w:eastAsia="zh-CN"/>
              </w:rPr>
            </w:pPr>
            <w:proofErr w:type="spellStart"/>
            <w:r>
              <w:rPr>
                <w:lang w:eastAsia="zh-CN"/>
              </w:rPr>
              <w:t>Uinteger</w:t>
            </w:r>
            <w:proofErr w:type="spellEnd"/>
          </w:p>
        </w:tc>
        <w:tc>
          <w:tcPr>
            <w:tcW w:w="1134" w:type="dxa"/>
          </w:tcPr>
          <w:p w14:paraId="37894A60" w14:textId="77777777" w:rsidR="00593906" w:rsidRDefault="00593906" w:rsidP="007C60F2">
            <w:pPr>
              <w:pStyle w:val="TAC"/>
              <w:jc w:val="left"/>
              <w:rPr>
                <w:lang w:eastAsia="zh-CN"/>
              </w:rPr>
            </w:pPr>
            <w:r>
              <w:rPr>
                <w:lang w:eastAsia="zh-CN"/>
              </w:rPr>
              <w:t>0..1</w:t>
            </w:r>
          </w:p>
        </w:tc>
        <w:tc>
          <w:tcPr>
            <w:tcW w:w="3687" w:type="dxa"/>
          </w:tcPr>
          <w:p w14:paraId="28F7035E" w14:textId="77777777" w:rsidR="00593906" w:rsidRDefault="00593906" w:rsidP="007C60F2">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i.e. for the reporting of the received ECN marking percentage for DL. Only applicable when the </w:t>
            </w:r>
            <w:r>
              <w:t>"</w:t>
            </w:r>
            <w:proofErr w:type="spellStart"/>
            <w:r>
              <w:rPr>
                <w:noProof/>
                <w:lang w:eastAsia="zh-CN"/>
              </w:rPr>
              <w:t>repFreqs</w:t>
            </w:r>
            <w:proofErr w:type="spellEnd"/>
            <w:r>
              <w:rPr>
                <w:lang w:eastAsia="zh-CN"/>
              </w:rPr>
              <w:t xml:space="preserve">" attribute is not supplied or the </w:t>
            </w:r>
            <w:r>
              <w:t>"</w:t>
            </w:r>
            <w:proofErr w:type="spellStart"/>
            <w:r>
              <w:rPr>
                <w:noProof/>
                <w:lang w:eastAsia="zh-CN"/>
              </w:rPr>
              <w:t>repFreqs</w:t>
            </w:r>
            <w:proofErr w:type="spellEnd"/>
            <w:r>
              <w:rPr>
                <w:lang w:eastAsia="zh-CN"/>
              </w:rPr>
              <w:t>" is set to "</w:t>
            </w:r>
            <w:r>
              <w:t>EVENT_DETECTION".</w:t>
            </w:r>
          </w:p>
          <w:p w14:paraId="2748F35C" w14:textId="77777777" w:rsidR="00593906" w:rsidRDefault="00593906" w:rsidP="007C60F2">
            <w:pPr>
              <w:pStyle w:val="TAL"/>
            </w:pPr>
            <w:r>
              <w:rPr>
                <w:lang w:eastAsia="ko-KR"/>
              </w:rPr>
              <w:t>Minimum = 0%.</w:t>
            </w:r>
          </w:p>
        </w:tc>
        <w:tc>
          <w:tcPr>
            <w:tcW w:w="1235" w:type="dxa"/>
          </w:tcPr>
          <w:p w14:paraId="34ACCB77" w14:textId="77777777" w:rsidR="00593906" w:rsidRDefault="00593906" w:rsidP="007C60F2">
            <w:pPr>
              <w:pStyle w:val="TAC"/>
              <w:jc w:val="left"/>
              <w:rPr>
                <w:rFonts w:eastAsia="Times New Roman"/>
              </w:rPr>
            </w:pPr>
            <w:r>
              <w:rPr>
                <w:rFonts w:cs="Arial"/>
                <w:szCs w:val="18"/>
              </w:rPr>
              <w:t>XRM_5G</w:t>
            </w:r>
          </w:p>
        </w:tc>
      </w:tr>
      <w:tr w:rsidR="00593906" w14:paraId="6598B1A7" w14:textId="77777777" w:rsidTr="007C60F2">
        <w:trPr>
          <w:jc w:val="center"/>
        </w:trPr>
        <w:tc>
          <w:tcPr>
            <w:tcW w:w="1661" w:type="dxa"/>
            <w:shd w:val="clear" w:color="auto" w:fill="auto"/>
          </w:tcPr>
          <w:p w14:paraId="667CF16A" w14:textId="77777777" w:rsidR="00593906" w:rsidRDefault="00593906" w:rsidP="007C60F2">
            <w:pPr>
              <w:pStyle w:val="TAL"/>
              <w:rPr>
                <w:lang w:eastAsia="zh-CN"/>
              </w:rPr>
            </w:pPr>
            <w:proofErr w:type="spellStart"/>
            <w:r>
              <w:rPr>
                <w:lang w:eastAsia="zh-CN"/>
              </w:rPr>
              <w:t>conThreshUl</w:t>
            </w:r>
            <w:proofErr w:type="spellEnd"/>
          </w:p>
        </w:tc>
        <w:tc>
          <w:tcPr>
            <w:tcW w:w="1842" w:type="dxa"/>
            <w:shd w:val="clear" w:color="auto" w:fill="auto"/>
          </w:tcPr>
          <w:p w14:paraId="62466392" w14:textId="77777777" w:rsidR="00593906" w:rsidRDefault="00593906" w:rsidP="007C60F2">
            <w:pPr>
              <w:pStyle w:val="TAL"/>
              <w:rPr>
                <w:lang w:eastAsia="zh-CN"/>
              </w:rPr>
            </w:pPr>
            <w:proofErr w:type="spellStart"/>
            <w:r>
              <w:rPr>
                <w:lang w:eastAsia="zh-CN"/>
              </w:rPr>
              <w:t>Uinteger</w:t>
            </w:r>
            <w:proofErr w:type="spellEnd"/>
          </w:p>
        </w:tc>
        <w:tc>
          <w:tcPr>
            <w:tcW w:w="1134" w:type="dxa"/>
          </w:tcPr>
          <w:p w14:paraId="4166BFBD" w14:textId="77777777" w:rsidR="00593906" w:rsidRDefault="00593906" w:rsidP="007C60F2">
            <w:pPr>
              <w:pStyle w:val="TAC"/>
              <w:jc w:val="left"/>
              <w:rPr>
                <w:lang w:eastAsia="zh-CN"/>
              </w:rPr>
            </w:pPr>
            <w:r>
              <w:rPr>
                <w:lang w:eastAsia="zh-CN"/>
              </w:rPr>
              <w:t>0..1</w:t>
            </w:r>
          </w:p>
        </w:tc>
        <w:tc>
          <w:tcPr>
            <w:tcW w:w="3687" w:type="dxa"/>
          </w:tcPr>
          <w:p w14:paraId="1DD69E7D" w14:textId="77777777" w:rsidR="00593906" w:rsidRDefault="00593906" w:rsidP="007C60F2">
            <w:pPr>
              <w:pStyle w:val="TAL"/>
            </w:pPr>
            <w:r>
              <w:t>Indicates the</w:t>
            </w:r>
            <w:r>
              <w:rPr>
                <w:lang w:eastAsia="zh-CN"/>
              </w:rPr>
              <w:t xml:space="preserve"> uplink threshold </w:t>
            </w:r>
            <w:r>
              <w:t xml:space="preserve">for the congestion </w:t>
            </w:r>
            <w:r>
              <w:rPr>
                <w:rFonts w:hint="eastAsia"/>
                <w:lang w:eastAsia="zh-CN"/>
              </w:rPr>
              <w:t>reporting</w:t>
            </w:r>
            <w:r>
              <w:rPr>
                <w:lang w:eastAsia="zh-CN"/>
              </w:rPr>
              <w:t xml:space="preserve">, i.e. for the reporting of the received ECN marking percentage for UL. Only applicable when the </w:t>
            </w:r>
            <w:r>
              <w:t>"</w:t>
            </w:r>
            <w:proofErr w:type="spellStart"/>
            <w:r>
              <w:rPr>
                <w:noProof/>
                <w:lang w:eastAsia="zh-CN"/>
              </w:rPr>
              <w:t>repFreqs</w:t>
            </w:r>
            <w:proofErr w:type="spellEnd"/>
            <w:r>
              <w:rPr>
                <w:lang w:eastAsia="zh-CN"/>
              </w:rPr>
              <w:t xml:space="preserve">" attribute is not supplied or the </w:t>
            </w:r>
            <w:r>
              <w:t>"</w:t>
            </w:r>
            <w:proofErr w:type="spellStart"/>
            <w:r>
              <w:rPr>
                <w:noProof/>
                <w:lang w:eastAsia="zh-CN"/>
              </w:rPr>
              <w:t>repFreqs</w:t>
            </w:r>
            <w:proofErr w:type="spellEnd"/>
            <w:r>
              <w:rPr>
                <w:lang w:eastAsia="zh-CN"/>
              </w:rPr>
              <w:t>" is set to "</w:t>
            </w:r>
            <w:r>
              <w:t>EVENT_DETECTION".</w:t>
            </w:r>
          </w:p>
          <w:p w14:paraId="4D8AD94E" w14:textId="77777777" w:rsidR="00593906" w:rsidRDefault="00593906" w:rsidP="007C60F2">
            <w:pPr>
              <w:pStyle w:val="TAL"/>
            </w:pPr>
            <w:r>
              <w:rPr>
                <w:lang w:eastAsia="ko-KR"/>
              </w:rPr>
              <w:t>Minimum = 0%.</w:t>
            </w:r>
          </w:p>
        </w:tc>
        <w:tc>
          <w:tcPr>
            <w:tcW w:w="1235" w:type="dxa"/>
          </w:tcPr>
          <w:p w14:paraId="62BF7281" w14:textId="77777777" w:rsidR="00593906" w:rsidRDefault="00593906" w:rsidP="007C60F2">
            <w:pPr>
              <w:pStyle w:val="TAC"/>
              <w:jc w:val="left"/>
              <w:rPr>
                <w:rFonts w:eastAsia="Times New Roman"/>
              </w:rPr>
            </w:pPr>
            <w:r>
              <w:rPr>
                <w:rFonts w:cs="Arial"/>
                <w:szCs w:val="18"/>
              </w:rPr>
              <w:t>XRM_5G</w:t>
            </w:r>
          </w:p>
        </w:tc>
      </w:tr>
      <w:tr w:rsidR="00593906" w14:paraId="734E2541" w14:textId="77777777" w:rsidTr="007C60F2">
        <w:trPr>
          <w:jc w:val="center"/>
        </w:trPr>
        <w:tc>
          <w:tcPr>
            <w:tcW w:w="1661" w:type="dxa"/>
            <w:shd w:val="clear" w:color="auto" w:fill="auto"/>
          </w:tcPr>
          <w:p w14:paraId="2DE43800" w14:textId="77777777" w:rsidR="00593906" w:rsidRDefault="00593906" w:rsidP="007C60F2">
            <w:pPr>
              <w:pStyle w:val="TAL"/>
              <w:rPr>
                <w:lang w:eastAsia="zh-CN"/>
              </w:rPr>
            </w:pPr>
            <w:proofErr w:type="spellStart"/>
            <w:r>
              <w:rPr>
                <w:lang w:eastAsia="zh-CN"/>
              </w:rPr>
              <w:t>waitTime</w:t>
            </w:r>
            <w:proofErr w:type="spellEnd"/>
          </w:p>
        </w:tc>
        <w:tc>
          <w:tcPr>
            <w:tcW w:w="1842" w:type="dxa"/>
            <w:shd w:val="clear" w:color="auto" w:fill="auto"/>
          </w:tcPr>
          <w:p w14:paraId="274513CB" w14:textId="77777777" w:rsidR="00593906" w:rsidRDefault="00593906" w:rsidP="007C60F2">
            <w:pPr>
              <w:pStyle w:val="TAL"/>
              <w:rPr>
                <w:lang w:eastAsia="zh-CN"/>
              </w:rPr>
            </w:pPr>
            <w:proofErr w:type="spellStart"/>
            <w:r>
              <w:rPr>
                <w:lang w:eastAsia="zh-CN"/>
              </w:rPr>
              <w:t>DurationSec</w:t>
            </w:r>
            <w:proofErr w:type="spellEnd"/>
          </w:p>
        </w:tc>
        <w:tc>
          <w:tcPr>
            <w:tcW w:w="1134" w:type="dxa"/>
          </w:tcPr>
          <w:p w14:paraId="20152AA4" w14:textId="77777777" w:rsidR="00593906" w:rsidRDefault="00593906" w:rsidP="007C60F2">
            <w:pPr>
              <w:pStyle w:val="TAC"/>
              <w:jc w:val="left"/>
              <w:rPr>
                <w:lang w:eastAsia="zh-CN"/>
              </w:rPr>
            </w:pPr>
            <w:r>
              <w:rPr>
                <w:lang w:eastAsia="zh-CN"/>
              </w:rPr>
              <w:t>0..1</w:t>
            </w:r>
          </w:p>
        </w:tc>
        <w:tc>
          <w:tcPr>
            <w:tcW w:w="3687" w:type="dxa"/>
          </w:tcPr>
          <w:p w14:paraId="67118B86" w14:textId="77777777" w:rsidR="00593906" w:rsidRDefault="00593906" w:rsidP="007C60F2">
            <w:pPr>
              <w:pStyle w:val="TAL"/>
            </w:pPr>
            <w:r>
              <w:t>Indicates the minimum waiting time between subsequent reports. It shall be present when the "</w:t>
            </w:r>
            <w:proofErr w:type="spellStart"/>
            <w:r>
              <w:t>repFreqs</w:t>
            </w:r>
            <w:proofErr w:type="spellEnd"/>
            <w:r>
              <w:t>" attribute includes "EVENT_TRIGGERED".</w:t>
            </w:r>
          </w:p>
        </w:tc>
        <w:tc>
          <w:tcPr>
            <w:tcW w:w="1235" w:type="dxa"/>
          </w:tcPr>
          <w:p w14:paraId="27228B7E" w14:textId="77777777" w:rsidR="00593906" w:rsidRDefault="00593906" w:rsidP="007C60F2">
            <w:pPr>
              <w:pStyle w:val="TAC"/>
              <w:jc w:val="left"/>
              <w:rPr>
                <w:rFonts w:eastAsia="Times New Roman"/>
              </w:rPr>
            </w:pPr>
          </w:p>
        </w:tc>
      </w:tr>
      <w:tr w:rsidR="00593906" w14:paraId="1EE42F1C" w14:textId="77777777" w:rsidTr="007C60F2">
        <w:trPr>
          <w:jc w:val="center"/>
        </w:trPr>
        <w:tc>
          <w:tcPr>
            <w:tcW w:w="1661" w:type="dxa"/>
            <w:shd w:val="clear" w:color="auto" w:fill="auto"/>
          </w:tcPr>
          <w:p w14:paraId="17F82F91" w14:textId="77777777" w:rsidR="00593906" w:rsidRDefault="00593906" w:rsidP="007C60F2">
            <w:pPr>
              <w:pStyle w:val="TAL"/>
              <w:rPr>
                <w:lang w:eastAsia="zh-CN"/>
              </w:rPr>
            </w:pPr>
            <w:proofErr w:type="spellStart"/>
            <w:r>
              <w:t>repPeriod</w:t>
            </w:r>
            <w:proofErr w:type="spellEnd"/>
          </w:p>
        </w:tc>
        <w:tc>
          <w:tcPr>
            <w:tcW w:w="1842" w:type="dxa"/>
            <w:shd w:val="clear" w:color="auto" w:fill="auto"/>
          </w:tcPr>
          <w:p w14:paraId="27459862" w14:textId="77777777" w:rsidR="00593906" w:rsidRDefault="00593906" w:rsidP="007C60F2">
            <w:pPr>
              <w:pStyle w:val="TAL"/>
              <w:rPr>
                <w:lang w:eastAsia="zh-CN"/>
              </w:rPr>
            </w:pPr>
            <w:proofErr w:type="spellStart"/>
            <w:r>
              <w:t>DurationSec</w:t>
            </w:r>
            <w:proofErr w:type="spellEnd"/>
          </w:p>
        </w:tc>
        <w:tc>
          <w:tcPr>
            <w:tcW w:w="1134" w:type="dxa"/>
          </w:tcPr>
          <w:p w14:paraId="33F39EC0" w14:textId="77777777" w:rsidR="00593906" w:rsidRDefault="00593906" w:rsidP="007C60F2">
            <w:pPr>
              <w:pStyle w:val="TAC"/>
              <w:jc w:val="left"/>
              <w:rPr>
                <w:lang w:eastAsia="zh-CN"/>
              </w:rPr>
            </w:pPr>
            <w:r>
              <w:rPr>
                <w:rFonts w:hint="eastAsia"/>
                <w:lang w:eastAsia="zh-CN"/>
              </w:rPr>
              <w:t>0..1</w:t>
            </w:r>
          </w:p>
        </w:tc>
        <w:tc>
          <w:tcPr>
            <w:tcW w:w="3687" w:type="dxa"/>
          </w:tcPr>
          <w:p w14:paraId="241DF99A" w14:textId="77777777" w:rsidR="00593906" w:rsidRDefault="00593906" w:rsidP="007C60F2">
            <w:pPr>
              <w:pStyle w:val="TAL"/>
            </w:pPr>
            <w:r>
              <w:t>Indicates the time interval between successive reporting. I</w:t>
            </w:r>
            <w:r>
              <w:rPr>
                <w:lang w:eastAsia="zh-CN"/>
              </w:rPr>
              <w:t xml:space="preserve">t shall be present when the </w:t>
            </w:r>
            <w:r>
              <w:t>"</w:t>
            </w:r>
            <w:proofErr w:type="spellStart"/>
            <w:r>
              <w:t>repFreqs</w:t>
            </w:r>
            <w:proofErr w:type="spellEnd"/>
            <w:r>
              <w:t>" attribute includes "</w:t>
            </w:r>
            <w:r w:rsidRPr="003107D3">
              <w:t>PERIODIC</w:t>
            </w:r>
            <w:r>
              <w:t xml:space="preserve">". </w:t>
            </w:r>
          </w:p>
          <w:p w14:paraId="2CFD5839" w14:textId="77777777" w:rsidR="00593906" w:rsidRDefault="00593906" w:rsidP="007C60F2">
            <w:pPr>
              <w:pStyle w:val="TAL"/>
              <w:rPr>
                <w:rFonts w:cs="Arial"/>
                <w:szCs w:val="18"/>
                <w:lang w:eastAsia="zh-CN"/>
              </w:rPr>
            </w:pPr>
            <w:r>
              <w:t>If the feature "</w:t>
            </w:r>
            <w:proofErr w:type="spellStart"/>
            <w:r>
              <w:t>PacketDelayFailureReport</w:t>
            </w:r>
            <w:proofErr w:type="spellEnd"/>
            <w:r>
              <w:t>" is supported, it also indicates the time interval at which a measurement failure needs to be reported if no measurement result is provided. It shall be present when the "</w:t>
            </w:r>
            <w:proofErr w:type="spellStart"/>
            <w:r>
              <w:t>repFreqs</w:t>
            </w:r>
            <w:proofErr w:type="spellEnd"/>
            <w:r>
              <w:t>" attribute includes "</w:t>
            </w:r>
            <w:r w:rsidRPr="003107D3">
              <w:t>PERIODIC</w:t>
            </w:r>
            <w:r>
              <w:t>" or "EVENT_TRIGGERED".</w:t>
            </w:r>
          </w:p>
        </w:tc>
        <w:tc>
          <w:tcPr>
            <w:tcW w:w="1235" w:type="dxa"/>
          </w:tcPr>
          <w:p w14:paraId="0E2E3CEE" w14:textId="77777777" w:rsidR="00593906" w:rsidRDefault="00593906" w:rsidP="007C60F2">
            <w:pPr>
              <w:pStyle w:val="TAC"/>
              <w:jc w:val="left"/>
              <w:rPr>
                <w:rFonts w:eastAsia="Times New Roman"/>
              </w:rPr>
            </w:pPr>
          </w:p>
        </w:tc>
      </w:tr>
      <w:tr w:rsidR="00593906" w14:paraId="4875EB57" w14:textId="77777777" w:rsidTr="007C60F2">
        <w:trPr>
          <w:jc w:val="center"/>
        </w:trPr>
        <w:tc>
          <w:tcPr>
            <w:tcW w:w="1661" w:type="dxa"/>
            <w:shd w:val="clear" w:color="auto" w:fill="auto"/>
          </w:tcPr>
          <w:p w14:paraId="32F004F0" w14:textId="77777777" w:rsidR="00593906" w:rsidRDefault="00593906" w:rsidP="007C60F2">
            <w:pPr>
              <w:pStyle w:val="TAL"/>
            </w:pPr>
            <w:proofErr w:type="spellStart"/>
            <w:r>
              <w:rPr>
                <w:lang w:eastAsia="zh-CN"/>
              </w:rPr>
              <w:t>repThreshDatRateDl</w:t>
            </w:r>
            <w:proofErr w:type="spellEnd"/>
          </w:p>
        </w:tc>
        <w:tc>
          <w:tcPr>
            <w:tcW w:w="1842" w:type="dxa"/>
            <w:shd w:val="clear" w:color="auto" w:fill="auto"/>
          </w:tcPr>
          <w:p w14:paraId="3CFA34C5" w14:textId="77777777" w:rsidR="00593906" w:rsidRDefault="00593906" w:rsidP="007C60F2">
            <w:pPr>
              <w:pStyle w:val="TAL"/>
            </w:pPr>
            <w:proofErr w:type="spellStart"/>
            <w:r>
              <w:rPr>
                <w:lang w:eastAsia="zh-CN"/>
              </w:rPr>
              <w:t>BitRate</w:t>
            </w:r>
            <w:proofErr w:type="spellEnd"/>
          </w:p>
        </w:tc>
        <w:tc>
          <w:tcPr>
            <w:tcW w:w="1134" w:type="dxa"/>
          </w:tcPr>
          <w:p w14:paraId="65C72B47" w14:textId="77777777" w:rsidR="00593906" w:rsidRDefault="00593906" w:rsidP="007C60F2">
            <w:pPr>
              <w:pStyle w:val="TAC"/>
              <w:jc w:val="left"/>
              <w:rPr>
                <w:lang w:eastAsia="zh-CN"/>
              </w:rPr>
            </w:pPr>
            <w:r>
              <w:rPr>
                <w:rFonts w:eastAsia="等线"/>
                <w:lang w:eastAsia="zh-CN"/>
              </w:rPr>
              <w:t>0..1</w:t>
            </w:r>
          </w:p>
        </w:tc>
        <w:tc>
          <w:tcPr>
            <w:tcW w:w="3687" w:type="dxa"/>
          </w:tcPr>
          <w:p w14:paraId="24D42819" w14:textId="77777777" w:rsidR="00593906" w:rsidRDefault="00593906" w:rsidP="007C60F2">
            <w:pPr>
              <w:pStyle w:val="TAL"/>
            </w:pPr>
            <w:r>
              <w:t xml:space="preserve">Indicates the bit rate </w:t>
            </w:r>
            <w:r>
              <w:rPr>
                <w:lang w:eastAsia="zh-CN"/>
              </w:rPr>
              <w:t>threshold for the DL</w:t>
            </w:r>
            <w:r>
              <w:t xml:space="preserve">. </w:t>
            </w:r>
            <w:r>
              <w:rPr>
                <w:lang w:eastAsia="zh-CN"/>
              </w:rPr>
              <w:t xml:space="preserve">It shall be present when the </w:t>
            </w:r>
            <w:r>
              <w:t>"</w:t>
            </w:r>
            <w:proofErr w:type="spellStart"/>
            <w:r>
              <w:rPr>
                <w:noProof/>
                <w:lang w:eastAsia="zh-CN"/>
              </w:rPr>
              <w:t>reqQosMonParams</w:t>
            </w:r>
            <w:proofErr w:type="spellEnd"/>
            <w:r>
              <w:t>" attribute includes "DOWNLINK_DATA_RATE"</w:t>
            </w:r>
            <w:r>
              <w:rPr>
                <w:lang w:eastAsia="ko-KR"/>
              </w:rPr>
              <w:t>.</w:t>
            </w:r>
          </w:p>
        </w:tc>
        <w:tc>
          <w:tcPr>
            <w:tcW w:w="1235" w:type="dxa"/>
          </w:tcPr>
          <w:p w14:paraId="7A1310BC" w14:textId="77777777" w:rsidR="00593906" w:rsidRDefault="00593906" w:rsidP="007C60F2">
            <w:pPr>
              <w:pStyle w:val="TAC"/>
              <w:jc w:val="left"/>
            </w:pPr>
            <w:r>
              <w:t>XRM_5G</w:t>
            </w:r>
          </w:p>
        </w:tc>
      </w:tr>
      <w:tr w:rsidR="00593906" w14:paraId="48DBB356" w14:textId="77777777" w:rsidTr="007C60F2">
        <w:trPr>
          <w:jc w:val="center"/>
        </w:trPr>
        <w:tc>
          <w:tcPr>
            <w:tcW w:w="1661" w:type="dxa"/>
            <w:shd w:val="clear" w:color="auto" w:fill="auto"/>
          </w:tcPr>
          <w:p w14:paraId="6ED249EF" w14:textId="77777777" w:rsidR="00593906" w:rsidRDefault="00593906" w:rsidP="007C60F2">
            <w:pPr>
              <w:pStyle w:val="TAL"/>
            </w:pPr>
            <w:proofErr w:type="spellStart"/>
            <w:r>
              <w:rPr>
                <w:lang w:eastAsia="zh-CN"/>
              </w:rPr>
              <w:t>repThreshDatRateUl</w:t>
            </w:r>
            <w:proofErr w:type="spellEnd"/>
          </w:p>
        </w:tc>
        <w:tc>
          <w:tcPr>
            <w:tcW w:w="1842" w:type="dxa"/>
            <w:shd w:val="clear" w:color="auto" w:fill="auto"/>
          </w:tcPr>
          <w:p w14:paraId="146B5428" w14:textId="77777777" w:rsidR="00593906" w:rsidRDefault="00593906" w:rsidP="007C60F2">
            <w:pPr>
              <w:pStyle w:val="TAL"/>
            </w:pPr>
            <w:proofErr w:type="spellStart"/>
            <w:r>
              <w:rPr>
                <w:lang w:eastAsia="zh-CN"/>
              </w:rPr>
              <w:t>BitRate</w:t>
            </w:r>
            <w:proofErr w:type="spellEnd"/>
          </w:p>
        </w:tc>
        <w:tc>
          <w:tcPr>
            <w:tcW w:w="1134" w:type="dxa"/>
          </w:tcPr>
          <w:p w14:paraId="74883F98" w14:textId="77777777" w:rsidR="00593906" w:rsidRDefault="00593906" w:rsidP="007C60F2">
            <w:pPr>
              <w:pStyle w:val="TAC"/>
              <w:jc w:val="left"/>
              <w:rPr>
                <w:lang w:eastAsia="zh-CN"/>
              </w:rPr>
            </w:pPr>
            <w:r>
              <w:t>0..1</w:t>
            </w:r>
          </w:p>
        </w:tc>
        <w:tc>
          <w:tcPr>
            <w:tcW w:w="3687" w:type="dxa"/>
          </w:tcPr>
          <w:p w14:paraId="29FCABD9" w14:textId="77777777" w:rsidR="00593906" w:rsidRDefault="00593906" w:rsidP="007C60F2">
            <w:pPr>
              <w:pStyle w:val="TAL"/>
            </w:pPr>
            <w:r>
              <w:t xml:space="preserve">Indicates the bit rate </w:t>
            </w:r>
            <w:r>
              <w:rPr>
                <w:lang w:eastAsia="zh-CN"/>
              </w:rPr>
              <w:t>threshold for the UL</w:t>
            </w:r>
            <w:r>
              <w:t xml:space="preserve">. </w:t>
            </w:r>
            <w:r>
              <w:rPr>
                <w:lang w:eastAsia="zh-CN"/>
              </w:rPr>
              <w:t xml:space="preserve">It shall be present when the </w:t>
            </w:r>
            <w:r>
              <w:t>"</w:t>
            </w:r>
            <w:proofErr w:type="spellStart"/>
            <w:r>
              <w:rPr>
                <w:noProof/>
                <w:lang w:eastAsia="zh-CN"/>
              </w:rPr>
              <w:t>reqQosMonParams</w:t>
            </w:r>
            <w:proofErr w:type="spellEnd"/>
            <w:r>
              <w:t>" attribute includes "UPLINK_DATA_RATE".</w:t>
            </w:r>
          </w:p>
        </w:tc>
        <w:tc>
          <w:tcPr>
            <w:tcW w:w="1235" w:type="dxa"/>
          </w:tcPr>
          <w:p w14:paraId="5D596099" w14:textId="77777777" w:rsidR="00593906" w:rsidRDefault="00593906" w:rsidP="007C60F2">
            <w:pPr>
              <w:pStyle w:val="TAC"/>
              <w:jc w:val="left"/>
            </w:pPr>
            <w:r>
              <w:t>XRM_5G</w:t>
            </w:r>
          </w:p>
        </w:tc>
      </w:tr>
      <w:tr w:rsidR="00EB3157" w14:paraId="7C7A3ADE" w14:textId="77777777" w:rsidTr="00870A28">
        <w:trPr>
          <w:jc w:val="center"/>
          <w:ins w:id="157" w:author="Huawei" w:date="2023-10-28T10:50:00Z"/>
        </w:trPr>
        <w:tc>
          <w:tcPr>
            <w:tcW w:w="1661" w:type="dxa"/>
            <w:shd w:val="clear" w:color="auto" w:fill="auto"/>
          </w:tcPr>
          <w:p w14:paraId="04F8DCC2" w14:textId="72895E04" w:rsidR="00EB3157" w:rsidRDefault="00EB3157" w:rsidP="00870A28">
            <w:pPr>
              <w:pStyle w:val="TAL"/>
              <w:rPr>
                <w:ins w:id="158" w:author="Huawei" w:date="2023-10-28T10:50:00Z"/>
                <w:lang w:eastAsia="zh-CN"/>
              </w:rPr>
            </w:pPr>
            <w:proofErr w:type="spellStart"/>
            <w:ins w:id="159" w:author="Huawei" w:date="2023-10-28T10:50:00Z">
              <w:r>
                <w:rPr>
                  <w:lang w:eastAsia="zh-CN"/>
                </w:rPr>
                <w:t>consD</w:t>
              </w:r>
            </w:ins>
            <w:ins w:id="160" w:author="Huawei" w:date="2023-11-16T13:08:00Z">
              <w:r w:rsidR="00495386">
                <w:rPr>
                  <w:lang w:eastAsia="zh-CN"/>
                </w:rPr>
                <w:t>a</w:t>
              </w:r>
            </w:ins>
            <w:ins w:id="161" w:author="Huawei" w:date="2023-10-28T10:50:00Z">
              <w:r>
                <w:rPr>
                  <w:lang w:eastAsia="zh-CN"/>
                </w:rPr>
                <w:t>t</w:t>
              </w:r>
            </w:ins>
            <w:ins w:id="162" w:author="Huawei" w:date="2023-11-16T13:08:00Z">
              <w:r w:rsidR="00495386">
                <w:rPr>
                  <w:lang w:eastAsia="zh-CN"/>
                </w:rPr>
                <w:t>a</w:t>
              </w:r>
            </w:ins>
            <w:ins w:id="163" w:author="Huawei" w:date="2023-10-28T10:50:00Z">
              <w:r>
                <w:rPr>
                  <w:lang w:eastAsia="zh-CN"/>
                </w:rPr>
                <w:t>R</w:t>
              </w:r>
            </w:ins>
            <w:ins w:id="164" w:author="Huawei" w:date="2023-11-16T13:08:00Z">
              <w:r w:rsidR="00495386">
                <w:rPr>
                  <w:lang w:eastAsia="zh-CN"/>
                </w:rPr>
                <w:t>a</w:t>
              </w:r>
            </w:ins>
            <w:ins w:id="165" w:author="Huawei" w:date="2023-10-28T10:50:00Z">
              <w:r>
                <w:rPr>
                  <w:lang w:eastAsia="zh-CN"/>
                </w:rPr>
                <w:t>t</w:t>
              </w:r>
            </w:ins>
            <w:ins w:id="166" w:author="Huawei" w:date="2023-11-16T13:08:00Z">
              <w:r w:rsidR="00495386">
                <w:rPr>
                  <w:lang w:eastAsia="zh-CN"/>
                </w:rPr>
                <w:t>e</w:t>
              </w:r>
            </w:ins>
            <w:ins w:id="167" w:author="Huawei" w:date="2023-10-28T10:50:00Z">
              <w:r>
                <w:rPr>
                  <w:lang w:eastAsia="zh-CN"/>
                </w:rPr>
                <w:t>Thr</w:t>
              </w:r>
            </w:ins>
            <w:ins w:id="168" w:author="Ericsson_Maria Liang" w:date="2023-11-09T23:51:00Z">
              <w:r>
                <w:rPr>
                  <w:lang w:eastAsia="zh-CN"/>
                </w:rPr>
                <w:t>Dl</w:t>
              </w:r>
            </w:ins>
            <w:proofErr w:type="spellEnd"/>
          </w:p>
        </w:tc>
        <w:tc>
          <w:tcPr>
            <w:tcW w:w="1842" w:type="dxa"/>
            <w:shd w:val="clear" w:color="auto" w:fill="auto"/>
          </w:tcPr>
          <w:p w14:paraId="5A39B6AC" w14:textId="77777777" w:rsidR="00EB3157" w:rsidRDefault="00EB3157" w:rsidP="00870A28">
            <w:pPr>
              <w:pStyle w:val="TAL"/>
              <w:rPr>
                <w:ins w:id="169" w:author="Huawei" w:date="2023-10-28T10:50:00Z"/>
              </w:rPr>
            </w:pPr>
            <w:proofErr w:type="spellStart"/>
            <w:ins w:id="170" w:author="Huawei" w:date="2023-10-28T10:50:00Z">
              <w:r>
                <w:rPr>
                  <w:lang w:eastAsia="zh-CN"/>
                </w:rPr>
                <w:t>BitRate</w:t>
              </w:r>
              <w:proofErr w:type="spellEnd"/>
            </w:ins>
          </w:p>
        </w:tc>
        <w:tc>
          <w:tcPr>
            <w:tcW w:w="1134" w:type="dxa"/>
          </w:tcPr>
          <w:p w14:paraId="7321C72A" w14:textId="77777777" w:rsidR="00EB3157" w:rsidRDefault="00EB3157" w:rsidP="00870A28">
            <w:pPr>
              <w:pStyle w:val="TAC"/>
              <w:jc w:val="left"/>
              <w:rPr>
                <w:ins w:id="171" w:author="Huawei" w:date="2023-10-28T10:50:00Z"/>
                <w:lang w:eastAsia="zh-CN"/>
              </w:rPr>
            </w:pPr>
            <w:ins w:id="172" w:author="Huawei" w:date="2023-10-28T10:51:00Z">
              <w:r>
                <w:rPr>
                  <w:lang w:eastAsia="zh-CN"/>
                </w:rPr>
                <w:t>0..1</w:t>
              </w:r>
            </w:ins>
          </w:p>
        </w:tc>
        <w:tc>
          <w:tcPr>
            <w:tcW w:w="3687" w:type="dxa"/>
          </w:tcPr>
          <w:p w14:paraId="18381225" w14:textId="08D342B4" w:rsidR="00EB3157" w:rsidRDefault="00EB3157" w:rsidP="00870A28">
            <w:pPr>
              <w:pStyle w:val="TAL"/>
              <w:rPr>
                <w:ins w:id="173" w:author="Huawei" w:date="2023-10-28T10:50:00Z"/>
                <w:lang w:eastAsia="zh-CN"/>
              </w:rPr>
            </w:pPr>
            <w:ins w:id="174" w:author="Huawei" w:date="2023-10-28T10:51:00Z">
              <w:r>
                <w:rPr>
                  <w:rFonts w:cs="Arial" w:hint="eastAsia"/>
                  <w:szCs w:val="18"/>
                  <w:lang w:eastAsia="zh-CN"/>
                </w:rPr>
                <w:t>I</w:t>
              </w:r>
              <w:r>
                <w:rPr>
                  <w:rFonts w:cs="Arial"/>
                  <w:szCs w:val="18"/>
                  <w:lang w:eastAsia="zh-CN"/>
                </w:rPr>
                <w:t xml:space="preserve">ndicates the </w:t>
              </w:r>
            </w:ins>
            <w:ins w:id="175" w:author="Ericsson_Maria Liang" w:date="2023-11-09T23:52:00Z">
              <w:r>
                <w:rPr>
                  <w:rFonts w:cs="Arial"/>
                  <w:szCs w:val="18"/>
                  <w:lang w:eastAsia="zh-CN"/>
                </w:rPr>
                <w:t xml:space="preserve">Downlink </w:t>
              </w:r>
            </w:ins>
            <w:ins w:id="176" w:author="Huawei" w:date="2023-10-28T10:51:00Z">
              <w:r>
                <w:t>Consolidated Data Rate Threshold.</w:t>
              </w:r>
            </w:ins>
          </w:p>
        </w:tc>
        <w:tc>
          <w:tcPr>
            <w:tcW w:w="1235" w:type="dxa"/>
          </w:tcPr>
          <w:p w14:paraId="3A1CC339" w14:textId="77777777" w:rsidR="00EB3157" w:rsidRDefault="00EB3157" w:rsidP="00870A28">
            <w:pPr>
              <w:pStyle w:val="TAC"/>
              <w:jc w:val="left"/>
              <w:rPr>
                <w:ins w:id="177" w:author="Huawei" w:date="2023-10-28T10:50:00Z"/>
                <w:rFonts w:cs="Arial"/>
                <w:szCs w:val="18"/>
              </w:rPr>
            </w:pPr>
            <w:ins w:id="178" w:author="Huawei" w:date="2023-10-28T10:51:00Z">
              <w:r>
                <w:t>ListUE_5G</w:t>
              </w:r>
            </w:ins>
          </w:p>
        </w:tc>
      </w:tr>
      <w:tr w:rsidR="00EB3157" w14:paraId="25D429BB" w14:textId="77777777" w:rsidTr="00870A28">
        <w:trPr>
          <w:jc w:val="center"/>
          <w:ins w:id="179" w:author="Ericsson_Maria Liang" w:date="2023-11-09T23:51:00Z"/>
        </w:trPr>
        <w:tc>
          <w:tcPr>
            <w:tcW w:w="1661" w:type="dxa"/>
            <w:shd w:val="clear" w:color="auto" w:fill="auto"/>
          </w:tcPr>
          <w:p w14:paraId="78315CB1" w14:textId="7155F409" w:rsidR="00EB3157" w:rsidRDefault="00EB3157" w:rsidP="00870A28">
            <w:pPr>
              <w:pStyle w:val="TAL"/>
              <w:rPr>
                <w:ins w:id="180" w:author="Ericsson_Maria Liang" w:date="2023-11-09T23:51:00Z"/>
                <w:lang w:eastAsia="zh-CN"/>
              </w:rPr>
            </w:pPr>
            <w:proofErr w:type="spellStart"/>
            <w:ins w:id="181" w:author="Ericsson_Maria Liang" w:date="2023-11-09T23:52:00Z">
              <w:r>
                <w:rPr>
                  <w:lang w:eastAsia="zh-CN"/>
                </w:rPr>
                <w:lastRenderedPageBreak/>
                <w:t>consD</w:t>
              </w:r>
            </w:ins>
            <w:ins w:id="182" w:author="Huawei" w:date="2023-11-16T13:08:00Z">
              <w:r w:rsidR="00495386">
                <w:rPr>
                  <w:lang w:eastAsia="zh-CN"/>
                </w:rPr>
                <w:t>a</w:t>
              </w:r>
            </w:ins>
            <w:ins w:id="183" w:author="Ericsson_Maria Liang" w:date="2023-11-09T23:52:00Z">
              <w:r>
                <w:rPr>
                  <w:lang w:eastAsia="zh-CN"/>
                </w:rPr>
                <w:t>t</w:t>
              </w:r>
            </w:ins>
            <w:ins w:id="184" w:author="Huawei" w:date="2023-11-16T13:08:00Z">
              <w:r w:rsidR="00495386">
                <w:rPr>
                  <w:lang w:eastAsia="zh-CN"/>
                </w:rPr>
                <w:t>a</w:t>
              </w:r>
            </w:ins>
            <w:ins w:id="185" w:author="Ericsson_Maria Liang" w:date="2023-11-09T23:52:00Z">
              <w:r>
                <w:rPr>
                  <w:lang w:eastAsia="zh-CN"/>
                </w:rPr>
                <w:t>R</w:t>
              </w:r>
            </w:ins>
            <w:ins w:id="186" w:author="Huawei" w:date="2023-11-16T13:08:00Z">
              <w:r w:rsidR="00495386">
                <w:rPr>
                  <w:lang w:eastAsia="zh-CN"/>
                </w:rPr>
                <w:t>a</w:t>
              </w:r>
            </w:ins>
            <w:ins w:id="187" w:author="Ericsson_Maria Liang" w:date="2023-11-09T23:52:00Z">
              <w:r>
                <w:rPr>
                  <w:lang w:eastAsia="zh-CN"/>
                </w:rPr>
                <w:t>t</w:t>
              </w:r>
            </w:ins>
            <w:ins w:id="188" w:author="Huawei" w:date="2023-11-16T13:08:00Z">
              <w:r w:rsidR="00495386">
                <w:rPr>
                  <w:lang w:eastAsia="zh-CN"/>
                </w:rPr>
                <w:t>e</w:t>
              </w:r>
            </w:ins>
            <w:ins w:id="189" w:author="Ericsson_Maria Liang" w:date="2023-11-09T23:52:00Z">
              <w:r>
                <w:rPr>
                  <w:lang w:eastAsia="zh-CN"/>
                </w:rPr>
                <w:t>ThrUl</w:t>
              </w:r>
            </w:ins>
            <w:proofErr w:type="spellEnd"/>
          </w:p>
        </w:tc>
        <w:tc>
          <w:tcPr>
            <w:tcW w:w="1842" w:type="dxa"/>
            <w:shd w:val="clear" w:color="auto" w:fill="auto"/>
          </w:tcPr>
          <w:p w14:paraId="18BDF0DB" w14:textId="77777777" w:rsidR="00EB3157" w:rsidRDefault="00EB3157" w:rsidP="00870A28">
            <w:pPr>
              <w:pStyle w:val="TAL"/>
              <w:rPr>
                <w:ins w:id="190" w:author="Ericsson_Maria Liang" w:date="2023-11-09T23:51:00Z"/>
                <w:lang w:eastAsia="zh-CN"/>
              </w:rPr>
            </w:pPr>
            <w:proofErr w:type="spellStart"/>
            <w:ins w:id="191" w:author="Ericsson_Maria Liang" w:date="2023-11-09T23:52:00Z">
              <w:r>
                <w:rPr>
                  <w:lang w:eastAsia="zh-CN"/>
                </w:rPr>
                <w:t>BitRate</w:t>
              </w:r>
            </w:ins>
            <w:proofErr w:type="spellEnd"/>
          </w:p>
        </w:tc>
        <w:tc>
          <w:tcPr>
            <w:tcW w:w="1134" w:type="dxa"/>
          </w:tcPr>
          <w:p w14:paraId="49CDD374" w14:textId="77777777" w:rsidR="00EB3157" w:rsidRDefault="00EB3157" w:rsidP="00870A28">
            <w:pPr>
              <w:pStyle w:val="TAC"/>
              <w:jc w:val="left"/>
              <w:rPr>
                <w:ins w:id="192" w:author="Ericsson_Maria Liang" w:date="2023-11-09T23:51:00Z"/>
                <w:lang w:eastAsia="zh-CN"/>
              </w:rPr>
            </w:pPr>
            <w:ins w:id="193" w:author="Ericsson_Maria Liang" w:date="2023-11-09T23:52:00Z">
              <w:r>
                <w:rPr>
                  <w:lang w:eastAsia="zh-CN"/>
                </w:rPr>
                <w:t>0..1</w:t>
              </w:r>
            </w:ins>
          </w:p>
        </w:tc>
        <w:tc>
          <w:tcPr>
            <w:tcW w:w="3687" w:type="dxa"/>
          </w:tcPr>
          <w:p w14:paraId="4962458D" w14:textId="2BB29C61" w:rsidR="00EB3157" w:rsidRDefault="00EB3157" w:rsidP="00CF39F0">
            <w:pPr>
              <w:pStyle w:val="TAL"/>
              <w:rPr>
                <w:ins w:id="194" w:author="Ericsson_Maria Liang" w:date="2023-11-09T23:51:00Z"/>
                <w:rFonts w:cs="Arial"/>
                <w:szCs w:val="18"/>
                <w:lang w:eastAsia="zh-CN"/>
              </w:rPr>
            </w:pPr>
            <w:ins w:id="195" w:author="Ericsson_Maria Liang" w:date="2023-11-09T23:53:00Z">
              <w:r>
                <w:rPr>
                  <w:rFonts w:cs="Arial"/>
                  <w:szCs w:val="18"/>
                  <w:lang w:eastAsia="zh-CN"/>
                </w:rPr>
                <w:t>Indicates the Uplink Conso</w:t>
              </w:r>
            </w:ins>
            <w:ins w:id="196" w:author="Ericsson_Maria Liang" w:date="2023-11-09T23:54:00Z">
              <w:r>
                <w:rPr>
                  <w:rFonts w:cs="Arial"/>
                  <w:szCs w:val="18"/>
                  <w:lang w:eastAsia="zh-CN"/>
                </w:rPr>
                <w:t>lidated Data Rate Threshold.</w:t>
              </w:r>
            </w:ins>
          </w:p>
        </w:tc>
        <w:tc>
          <w:tcPr>
            <w:tcW w:w="1235" w:type="dxa"/>
          </w:tcPr>
          <w:p w14:paraId="5A12FF2C" w14:textId="77777777" w:rsidR="00EB3157" w:rsidRDefault="00EB3157" w:rsidP="00870A28">
            <w:pPr>
              <w:pStyle w:val="TAC"/>
              <w:jc w:val="left"/>
              <w:rPr>
                <w:ins w:id="197" w:author="Ericsson_Maria Liang" w:date="2023-11-09T23:51:00Z"/>
              </w:rPr>
            </w:pPr>
            <w:ins w:id="198" w:author="Ericsson_Maria Liang" w:date="2023-11-09T23:56:00Z">
              <w:r>
                <w:t>ListUE_5G</w:t>
              </w:r>
            </w:ins>
          </w:p>
        </w:tc>
      </w:tr>
    </w:tbl>
    <w:p w14:paraId="2F7BB758" w14:textId="77777777" w:rsidR="00593906" w:rsidRDefault="00593906" w:rsidP="00593906">
      <w:pPr>
        <w:rPr>
          <w:noProof/>
        </w:rPr>
      </w:pPr>
    </w:p>
    <w:p w14:paraId="38358149" w14:textId="77777777" w:rsidR="00593906" w:rsidRPr="00E70FE6" w:rsidRDefault="00593906" w:rsidP="00593906">
      <w:pPr>
        <w:pStyle w:val="EditorsNote"/>
      </w:pPr>
      <w:r w:rsidRPr="00D30DFF">
        <w:t xml:space="preserve">Editor’s Note: </w:t>
      </w:r>
      <w:r>
        <w:t>It is FFS whether the event reporting frequency applies for congestion (ECN marking percentage) information.</w:t>
      </w:r>
    </w:p>
    <w:p w14:paraId="7E888753" w14:textId="77777777" w:rsidR="00593906" w:rsidRPr="00B61815" w:rsidRDefault="00593906" w:rsidP="005939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376713" w14:textId="3C241EF4" w:rsidR="00593906" w:rsidRDefault="00593906" w:rsidP="00593906">
      <w:pPr>
        <w:pStyle w:val="50"/>
      </w:pPr>
      <w:bookmarkStart w:id="199" w:name="_Toc36034070"/>
      <w:bookmarkStart w:id="200" w:name="_Toc45132217"/>
      <w:bookmarkStart w:id="201" w:name="_Toc49776502"/>
      <w:bookmarkStart w:id="202" w:name="_Toc51747422"/>
      <w:bookmarkStart w:id="203" w:name="_Toc66361001"/>
      <w:bookmarkStart w:id="204" w:name="_Toc68105506"/>
      <w:bookmarkStart w:id="205" w:name="_Toc74756136"/>
      <w:bookmarkStart w:id="206" w:name="_Toc105675013"/>
      <w:bookmarkStart w:id="207" w:name="_Toc130503081"/>
      <w:bookmarkStart w:id="208" w:name="_Toc138679467"/>
      <w:r>
        <w:t>5.14.2.1.7</w:t>
      </w:r>
      <w:r>
        <w:tab/>
        <w:t xml:space="preserve">Type: </w:t>
      </w:r>
      <w:proofErr w:type="spellStart"/>
      <w:r>
        <w:t>QosMonitoringInformationRm</w:t>
      </w:r>
      <w:bookmarkEnd w:id="199"/>
      <w:bookmarkEnd w:id="200"/>
      <w:bookmarkEnd w:id="201"/>
      <w:bookmarkEnd w:id="202"/>
      <w:bookmarkEnd w:id="203"/>
      <w:bookmarkEnd w:id="204"/>
      <w:bookmarkEnd w:id="205"/>
      <w:bookmarkEnd w:id="206"/>
      <w:bookmarkEnd w:id="207"/>
      <w:bookmarkEnd w:id="208"/>
      <w:proofErr w:type="spellEnd"/>
    </w:p>
    <w:p w14:paraId="047A15A8" w14:textId="77777777" w:rsidR="00593906" w:rsidRDefault="00593906" w:rsidP="00593906">
      <w:r>
        <w:t>This type represents a QoS Monitoring Information which is defined in clause 5.14.2.1.7 but defined with "nullable: true" property so it can be removed in "JSON Merge Patch", as defined in IETF RFC 7396 [39]. It shall comply with the provisions defined in table 5.14.2.1.7-1.</w:t>
      </w:r>
    </w:p>
    <w:p w14:paraId="5A9D78AA" w14:textId="77777777" w:rsidR="00593906" w:rsidRDefault="00593906" w:rsidP="00593906">
      <w:pPr>
        <w:rPr>
          <w:rFonts w:cs="Arial"/>
        </w:rPr>
      </w:pPr>
      <w:r>
        <w:t xml:space="preserve">Duration and volume are also removable in "JSON Merge Patch". </w:t>
      </w:r>
    </w:p>
    <w:p w14:paraId="662AF928" w14:textId="77777777" w:rsidR="00593906" w:rsidRDefault="00593906" w:rsidP="00593906"/>
    <w:p w14:paraId="19A566D9" w14:textId="77777777" w:rsidR="00593906" w:rsidRDefault="00593906" w:rsidP="00593906">
      <w:pPr>
        <w:pStyle w:val="TH"/>
      </w:pPr>
      <w:r>
        <w:rPr>
          <w:noProof/>
        </w:rPr>
        <w:lastRenderedPageBreak/>
        <w:t>Table </w:t>
      </w:r>
      <w:r>
        <w:t xml:space="preserve">5.14.2.1.7-1: </w:t>
      </w:r>
      <w:r>
        <w:rPr>
          <w:noProof/>
        </w:rPr>
        <w:t xml:space="preserve">Definition of type </w:t>
      </w:r>
      <w:proofErr w:type="spellStart"/>
      <w:r>
        <w:t>QosMonitoringInformationRm</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93906" w14:paraId="5D0B4B3D" w14:textId="77777777" w:rsidTr="007C60F2">
        <w:trPr>
          <w:trHeight w:val="288"/>
          <w:jc w:val="center"/>
        </w:trPr>
        <w:tc>
          <w:tcPr>
            <w:tcW w:w="1661" w:type="dxa"/>
            <w:shd w:val="clear" w:color="auto" w:fill="C0C0C0"/>
          </w:tcPr>
          <w:p w14:paraId="79675B36" w14:textId="77777777" w:rsidR="00593906" w:rsidRDefault="00593906" w:rsidP="007C60F2">
            <w:pPr>
              <w:pStyle w:val="TAH"/>
              <w:rPr>
                <w:rFonts w:eastAsia="Times New Roman"/>
              </w:rPr>
            </w:pPr>
            <w:r>
              <w:rPr>
                <w:rFonts w:eastAsia="Times New Roman"/>
              </w:rPr>
              <w:lastRenderedPageBreak/>
              <w:t>Attribute name</w:t>
            </w:r>
          </w:p>
        </w:tc>
        <w:tc>
          <w:tcPr>
            <w:tcW w:w="1842" w:type="dxa"/>
            <w:shd w:val="clear" w:color="auto" w:fill="C0C0C0"/>
          </w:tcPr>
          <w:p w14:paraId="0D23124B" w14:textId="77777777" w:rsidR="00593906" w:rsidRDefault="00593906" w:rsidP="007C60F2">
            <w:pPr>
              <w:pStyle w:val="TAH"/>
              <w:rPr>
                <w:rFonts w:eastAsia="Times New Roman"/>
              </w:rPr>
            </w:pPr>
            <w:r>
              <w:rPr>
                <w:rFonts w:eastAsia="Times New Roman"/>
              </w:rPr>
              <w:t>Data type</w:t>
            </w:r>
          </w:p>
        </w:tc>
        <w:tc>
          <w:tcPr>
            <w:tcW w:w="1134" w:type="dxa"/>
            <w:shd w:val="clear" w:color="auto" w:fill="C0C0C0"/>
          </w:tcPr>
          <w:p w14:paraId="15817B79" w14:textId="77777777" w:rsidR="00593906" w:rsidRDefault="00593906" w:rsidP="007C60F2">
            <w:pPr>
              <w:pStyle w:val="TAH"/>
              <w:rPr>
                <w:rFonts w:eastAsia="Times New Roman"/>
              </w:rPr>
            </w:pPr>
            <w:r>
              <w:rPr>
                <w:rFonts w:eastAsia="Times New Roman"/>
              </w:rPr>
              <w:t>Cardinality</w:t>
            </w:r>
          </w:p>
        </w:tc>
        <w:tc>
          <w:tcPr>
            <w:tcW w:w="3687" w:type="dxa"/>
            <w:shd w:val="clear" w:color="auto" w:fill="C0C0C0"/>
          </w:tcPr>
          <w:p w14:paraId="236A9B96" w14:textId="77777777" w:rsidR="00593906" w:rsidRDefault="00593906" w:rsidP="007C60F2">
            <w:pPr>
              <w:pStyle w:val="TAH"/>
              <w:rPr>
                <w:rFonts w:eastAsia="Times New Roman" w:cs="Arial"/>
                <w:szCs w:val="18"/>
              </w:rPr>
            </w:pPr>
            <w:r>
              <w:rPr>
                <w:rFonts w:eastAsia="Times New Roman" w:cs="Arial"/>
                <w:szCs w:val="18"/>
              </w:rPr>
              <w:t>Description</w:t>
            </w:r>
          </w:p>
        </w:tc>
        <w:tc>
          <w:tcPr>
            <w:tcW w:w="1235" w:type="dxa"/>
            <w:shd w:val="clear" w:color="auto" w:fill="C0C0C0"/>
          </w:tcPr>
          <w:p w14:paraId="4BDFA009" w14:textId="77777777" w:rsidR="00593906" w:rsidRDefault="00593906" w:rsidP="007C60F2">
            <w:pPr>
              <w:pStyle w:val="TAH"/>
              <w:rPr>
                <w:rFonts w:eastAsia="Times New Roman"/>
              </w:rPr>
            </w:pPr>
            <w:r>
              <w:rPr>
                <w:rFonts w:eastAsia="Times New Roman" w:cs="Arial"/>
                <w:szCs w:val="18"/>
              </w:rPr>
              <w:t>Applicability</w:t>
            </w:r>
          </w:p>
        </w:tc>
      </w:tr>
      <w:tr w:rsidR="00593906" w14:paraId="7783D593" w14:textId="77777777" w:rsidTr="007C60F2">
        <w:trPr>
          <w:jc w:val="center"/>
        </w:trPr>
        <w:tc>
          <w:tcPr>
            <w:tcW w:w="1661" w:type="dxa"/>
            <w:shd w:val="clear" w:color="auto" w:fill="auto"/>
          </w:tcPr>
          <w:p w14:paraId="1552586D" w14:textId="77777777" w:rsidR="00593906" w:rsidRDefault="00593906" w:rsidP="007C60F2">
            <w:pPr>
              <w:pStyle w:val="TAL"/>
              <w:rPr>
                <w:lang w:eastAsia="zh-CN"/>
              </w:rPr>
            </w:pPr>
            <w:r>
              <w:rPr>
                <w:noProof/>
                <w:lang w:eastAsia="zh-CN"/>
              </w:rPr>
              <w:t>reqQosMonParams</w:t>
            </w:r>
          </w:p>
        </w:tc>
        <w:tc>
          <w:tcPr>
            <w:tcW w:w="1842" w:type="dxa"/>
            <w:shd w:val="clear" w:color="auto" w:fill="auto"/>
          </w:tcPr>
          <w:p w14:paraId="13170B57" w14:textId="77777777" w:rsidR="00593906" w:rsidRDefault="00593906" w:rsidP="007C60F2">
            <w:pPr>
              <w:pStyle w:val="TAL"/>
              <w:rPr>
                <w:lang w:eastAsia="zh-CN"/>
              </w:rPr>
            </w:pPr>
            <w:r>
              <w:rPr>
                <w:noProof/>
                <w:lang w:eastAsia="zh-CN"/>
              </w:rPr>
              <w:t>array(RequestedQosMonitoringParameter)</w:t>
            </w:r>
          </w:p>
        </w:tc>
        <w:tc>
          <w:tcPr>
            <w:tcW w:w="1134" w:type="dxa"/>
          </w:tcPr>
          <w:p w14:paraId="761AD5DB" w14:textId="77777777" w:rsidR="00593906" w:rsidRDefault="00593906" w:rsidP="007C60F2">
            <w:pPr>
              <w:pStyle w:val="TAC"/>
              <w:jc w:val="left"/>
              <w:rPr>
                <w:lang w:eastAsia="zh-CN"/>
              </w:rPr>
            </w:pPr>
            <w:proofErr w:type="gramStart"/>
            <w:r>
              <w:rPr>
                <w:lang w:eastAsia="zh-CN"/>
              </w:rPr>
              <w:t>0..N</w:t>
            </w:r>
            <w:proofErr w:type="gramEnd"/>
          </w:p>
        </w:tc>
        <w:tc>
          <w:tcPr>
            <w:tcW w:w="3687" w:type="dxa"/>
          </w:tcPr>
          <w:p w14:paraId="7E8B16CF" w14:textId="1064D8EF" w:rsidR="00112F71" w:rsidRDefault="00593906" w:rsidP="007C60F2">
            <w:pPr>
              <w:pStyle w:val="TAL"/>
            </w:pPr>
            <w:r>
              <w:rPr>
                <w:rFonts w:cs="Arial" w:hint="eastAsia"/>
                <w:noProof/>
                <w:szCs w:val="18"/>
                <w:lang w:eastAsia="zh-CN"/>
              </w:rPr>
              <w:t xml:space="preserve">Indicates </w:t>
            </w:r>
            <w:r>
              <w:t xml:space="preserve">the QoS information to be measured, </w:t>
            </w:r>
            <w:proofErr w:type="spellStart"/>
            <w:r>
              <w:t>e.</w:t>
            </w:r>
            <w:proofErr w:type="gramStart"/>
            <w:r>
              <w:t>g.UL</w:t>
            </w:r>
            <w:proofErr w:type="spellEnd"/>
            <w:proofErr w:type="gramEnd"/>
            <w:r>
              <w:rPr>
                <w:lang w:val="en-US"/>
              </w:rPr>
              <w:t xml:space="preserve"> packet delay,</w:t>
            </w:r>
            <w:r>
              <w:t xml:space="preserve"> DL</w:t>
            </w:r>
            <w:r>
              <w:rPr>
                <w:lang w:val="en-US"/>
              </w:rPr>
              <w:t xml:space="preserve"> packet delay</w:t>
            </w:r>
            <w:r>
              <w:t xml:space="preserve"> and/or round trip packet delay between the UE and the UPF is to be monitored when the QoS Monitoring for packet delay is enabled for the service data flow</w:t>
            </w:r>
            <w:r>
              <w:rPr>
                <w:rFonts w:cs="Arial"/>
                <w:noProof/>
                <w:szCs w:val="18"/>
                <w:lang w:eastAsia="zh-CN"/>
              </w:rPr>
              <w:t>.</w:t>
            </w:r>
          </w:p>
        </w:tc>
        <w:tc>
          <w:tcPr>
            <w:tcW w:w="1235" w:type="dxa"/>
          </w:tcPr>
          <w:p w14:paraId="38F704E7" w14:textId="77777777" w:rsidR="00593906" w:rsidRDefault="00593906" w:rsidP="007C60F2">
            <w:pPr>
              <w:pStyle w:val="TAC"/>
              <w:jc w:val="left"/>
              <w:rPr>
                <w:rFonts w:eastAsia="Times New Roman"/>
              </w:rPr>
            </w:pPr>
          </w:p>
        </w:tc>
      </w:tr>
      <w:tr w:rsidR="00593906" w14:paraId="58502F36" w14:textId="77777777" w:rsidTr="007C60F2">
        <w:trPr>
          <w:jc w:val="center"/>
        </w:trPr>
        <w:tc>
          <w:tcPr>
            <w:tcW w:w="1661" w:type="dxa"/>
            <w:shd w:val="clear" w:color="auto" w:fill="auto"/>
          </w:tcPr>
          <w:p w14:paraId="17A5696F" w14:textId="77777777" w:rsidR="00593906" w:rsidRDefault="00593906" w:rsidP="007C60F2">
            <w:pPr>
              <w:pStyle w:val="TAL"/>
              <w:rPr>
                <w:lang w:eastAsia="zh-CN"/>
              </w:rPr>
            </w:pPr>
            <w:r>
              <w:rPr>
                <w:noProof/>
                <w:lang w:eastAsia="zh-CN"/>
              </w:rPr>
              <w:t>repFreqs</w:t>
            </w:r>
          </w:p>
        </w:tc>
        <w:tc>
          <w:tcPr>
            <w:tcW w:w="1842" w:type="dxa"/>
            <w:shd w:val="clear" w:color="auto" w:fill="auto"/>
          </w:tcPr>
          <w:p w14:paraId="3FCA72B5" w14:textId="77777777" w:rsidR="00593906" w:rsidRDefault="00593906" w:rsidP="007C60F2">
            <w:pPr>
              <w:pStyle w:val="TAL"/>
              <w:rPr>
                <w:lang w:eastAsia="zh-CN"/>
              </w:rPr>
            </w:pPr>
            <w:r>
              <w:rPr>
                <w:noProof/>
                <w:lang w:eastAsia="zh-CN"/>
              </w:rPr>
              <w:t>array(</w:t>
            </w:r>
            <w:r>
              <w:rPr>
                <w:rFonts w:hint="eastAsia"/>
                <w:noProof/>
                <w:lang w:eastAsia="zh-CN"/>
              </w:rPr>
              <w:t>ReportingFrequency</w:t>
            </w:r>
            <w:r>
              <w:rPr>
                <w:noProof/>
                <w:lang w:eastAsia="zh-CN"/>
              </w:rPr>
              <w:t>)</w:t>
            </w:r>
          </w:p>
        </w:tc>
        <w:tc>
          <w:tcPr>
            <w:tcW w:w="1134" w:type="dxa"/>
          </w:tcPr>
          <w:p w14:paraId="549F6A1C" w14:textId="77777777" w:rsidR="00593906" w:rsidRDefault="00593906" w:rsidP="007C60F2">
            <w:pPr>
              <w:pStyle w:val="TAC"/>
              <w:jc w:val="left"/>
              <w:rPr>
                <w:lang w:eastAsia="zh-CN"/>
              </w:rPr>
            </w:pPr>
            <w:proofErr w:type="gramStart"/>
            <w:r>
              <w:rPr>
                <w:lang w:eastAsia="zh-CN"/>
              </w:rPr>
              <w:t>0..N</w:t>
            </w:r>
            <w:proofErr w:type="gramEnd"/>
          </w:p>
        </w:tc>
        <w:tc>
          <w:tcPr>
            <w:tcW w:w="3687" w:type="dxa"/>
          </w:tcPr>
          <w:p w14:paraId="02B6A4A5" w14:textId="77777777" w:rsidR="00593906" w:rsidRDefault="00593906" w:rsidP="007C60F2">
            <w:pPr>
              <w:pStyle w:val="TAL"/>
            </w:pPr>
            <w:r>
              <w:rPr>
                <w:lang w:eastAsia="ko-KR"/>
              </w:rPr>
              <w:t xml:space="preserve">Indicates the </w:t>
            </w:r>
            <w:r>
              <w:rPr>
                <w:lang w:val="en-US"/>
              </w:rPr>
              <w:t>frequency for the reporting, such as</w:t>
            </w:r>
            <w:r>
              <w:rPr>
                <w:lang w:eastAsia="ko-KR"/>
              </w:rPr>
              <w:t xml:space="preserve"> event </w:t>
            </w:r>
            <w:proofErr w:type="spellStart"/>
            <w:r>
              <w:rPr>
                <w:lang w:eastAsia="ko-KR"/>
              </w:rPr>
              <w:t>triggeredand</w:t>
            </w:r>
            <w:proofErr w:type="spellEnd"/>
            <w:r>
              <w:rPr>
                <w:lang w:eastAsia="ko-KR"/>
              </w:rPr>
              <w:t xml:space="preserve">/or </w:t>
            </w:r>
            <w:r>
              <w:rPr>
                <w:lang w:val="en-US"/>
              </w:rPr>
              <w:t>periodic</w:t>
            </w:r>
            <w:r>
              <w:rPr>
                <w:rFonts w:cs="Arial"/>
                <w:noProof/>
                <w:szCs w:val="18"/>
                <w:lang w:eastAsia="zh-CN"/>
              </w:rPr>
              <w:t>.</w:t>
            </w:r>
          </w:p>
        </w:tc>
        <w:tc>
          <w:tcPr>
            <w:tcW w:w="1235" w:type="dxa"/>
          </w:tcPr>
          <w:p w14:paraId="33D6F3B5" w14:textId="77777777" w:rsidR="00593906" w:rsidRDefault="00593906" w:rsidP="007C60F2">
            <w:pPr>
              <w:pStyle w:val="TAC"/>
              <w:jc w:val="left"/>
              <w:rPr>
                <w:rFonts w:eastAsia="Times New Roman"/>
              </w:rPr>
            </w:pPr>
          </w:p>
        </w:tc>
      </w:tr>
      <w:tr w:rsidR="00593906" w14:paraId="76F0EF88" w14:textId="77777777" w:rsidTr="007C60F2">
        <w:trPr>
          <w:jc w:val="center"/>
        </w:trPr>
        <w:tc>
          <w:tcPr>
            <w:tcW w:w="1661" w:type="dxa"/>
            <w:shd w:val="clear" w:color="auto" w:fill="auto"/>
          </w:tcPr>
          <w:p w14:paraId="17300DE6" w14:textId="77777777" w:rsidR="00593906" w:rsidRDefault="00593906" w:rsidP="007C60F2">
            <w:pPr>
              <w:pStyle w:val="TAL"/>
              <w:rPr>
                <w:lang w:eastAsia="zh-CN"/>
              </w:rPr>
            </w:pPr>
            <w:proofErr w:type="spellStart"/>
            <w:r>
              <w:rPr>
                <w:lang w:eastAsia="zh-CN"/>
              </w:rPr>
              <w:t>repThreshDl</w:t>
            </w:r>
            <w:proofErr w:type="spellEnd"/>
          </w:p>
        </w:tc>
        <w:tc>
          <w:tcPr>
            <w:tcW w:w="1842" w:type="dxa"/>
            <w:shd w:val="clear" w:color="auto" w:fill="auto"/>
          </w:tcPr>
          <w:p w14:paraId="2991FDE2" w14:textId="77777777" w:rsidR="00593906" w:rsidRDefault="00593906" w:rsidP="007C60F2">
            <w:pPr>
              <w:pStyle w:val="TAL"/>
              <w:rPr>
                <w:lang w:eastAsia="zh-CN"/>
              </w:rPr>
            </w:pPr>
            <w:proofErr w:type="spellStart"/>
            <w:r>
              <w:rPr>
                <w:lang w:eastAsia="zh-CN"/>
              </w:rPr>
              <w:t>UintegerRm</w:t>
            </w:r>
            <w:proofErr w:type="spellEnd"/>
          </w:p>
        </w:tc>
        <w:tc>
          <w:tcPr>
            <w:tcW w:w="1134" w:type="dxa"/>
          </w:tcPr>
          <w:p w14:paraId="60C58BF6" w14:textId="77777777" w:rsidR="00593906" w:rsidRDefault="00593906" w:rsidP="007C60F2">
            <w:pPr>
              <w:pStyle w:val="TAC"/>
              <w:jc w:val="left"/>
              <w:rPr>
                <w:lang w:eastAsia="zh-CN"/>
              </w:rPr>
            </w:pPr>
            <w:r>
              <w:rPr>
                <w:lang w:eastAsia="zh-CN"/>
              </w:rPr>
              <w:t>0..1</w:t>
            </w:r>
          </w:p>
        </w:tc>
        <w:tc>
          <w:tcPr>
            <w:tcW w:w="3687" w:type="dxa"/>
          </w:tcPr>
          <w:p w14:paraId="15973370" w14:textId="77777777" w:rsidR="00593906" w:rsidRDefault="00593906" w:rsidP="007C60F2">
            <w:pPr>
              <w:pStyle w:val="TAL"/>
              <w:rPr>
                <w:rFonts w:cs="Arial"/>
                <w:szCs w:val="18"/>
                <w:lang w:eastAsia="zh-CN"/>
              </w:rPr>
            </w:pPr>
            <w:r>
              <w:t xml:space="preserve">Unsigned integer </w:t>
            </w:r>
            <w:r>
              <w:rPr>
                <w:lang w:eastAsia="zh-CN"/>
              </w:rPr>
              <w:t>identifying a threshold in units of milliseconds for D</w:t>
            </w:r>
            <w:r>
              <w:t>L packet delay for packet delay or packet delay variation measurement reports</w:t>
            </w:r>
            <w:r>
              <w:rPr>
                <w:lang w:eastAsia="zh-CN"/>
              </w:rPr>
              <w:t xml:space="preserve">. It shall be present when the </w:t>
            </w:r>
            <w:r>
              <w:t>"</w:t>
            </w:r>
            <w:proofErr w:type="spellStart"/>
            <w:r>
              <w:rPr>
                <w:noProof/>
                <w:lang w:eastAsia="zh-CN"/>
              </w:rPr>
              <w:t>reqQosMonParams</w:t>
            </w:r>
            <w:proofErr w:type="spellEnd"/>
            <w:r>
              <w:t>" attribute includes "</w:t>
            </w:r>
            <w:r w:rsidRPr="003107D3">
              <w:t>DOWNLINK</w:t>
            </w:r>
            <w:r>
              <w:t>".</w:t>
            </w:r>
          </w:p>
        </w:tc>
        <w:tc>
          <w:tcPr>
            <w:tcW w:w="1235" w:type="dxa"/>
          </w:tcPr>
          <w:p w14:paraId="649D05B5" w14:textId="77777777" w:rsidR="00593906" w:rsidRDefault="00593906" w:rsidP="007C60F2">
            <w:pPr>
              <w:pStyle w:val="TAC"/>
              <w:jc w:val="left"/>
              <w:rPr>
                <w:rFonts w:eastAsia="Times New Roman"/>
              </w:rPr>
            </w:pPr>
          </w:p>
        </w:tc>
      </w:tr>
      <w:tr w:rsidR="00593906" w14:paraId="390E0863" w14:textId="77777777" w:rsidTr="007C60F2">
        <w:trPr>
          <w:jc w:val="center"/>
        </w:trPr>
        <w:tc>
          <w:tcPr>
            <w:tcW w:w="1661" w:type="dxa"/>
            <w:shd w:val="clear" w:color="auto" w:fill="auto"/>
          </w:tcPr>
          <w:p w14:paraId="14221B23" w14:textId="77777777" w:rsidR="00593906" w:rsidRDefault="00593906" w:rsidP="007C60F2">
            <w:pPr>
              <w:pStyle w:val="TAL"/>
              <w:rPr>
                <w:rFonts w:eastAsia="Times New Roman"/>
              </w:rPr>
            </w:pPr>
            <w:proofErr w:type="spellStart"/>
            <w:r>
              <w:rPr>
                <w:lang w:eastAsia="zh-CN"/>
              </w:rPr>
              <w:t>repThreshUl</w:t>
            </w:r>
            <w:proofErr w:type="spellEnd"/>
          </w:p>
        </w:tc>
        <w:tc>
          <w:tcPr>
            <w:tcW w:w="1842" w:type="dxa"/>
            <w:shd w:val="clear" w:color="auto" w:fill="auto"/>
          </w:tcPr>
          <w:p w14:paraId="7B77C263" w14:textId="77777777" w:rsidR="00593906" w:rsidRDefault="00593906" w:rsidP="007C60F2">
            <w:pPr>
              <w:pStyle w:val="TAL"/>
              <w:rPr>
                <w:rFonts w:eastAsia="Times New Roman"/>
              </w:rPr>
            </w:pPr>
            <w:proofErr w:type="spellStart"/>
            <w:r>
              <w:rPr>
                <w:lang w:eastAsia="zh-CN"/>
              </w:rPr>
              <w:t>UintegerRm</w:t>
            </w:r>
            <w:proofErr w:type="spellEnd"/>
          </w:p>
        </w:tc>
        <w:tc>
          <w:tcPr>
            <w:tcW w:w="1134" w:type="dxa"/>
          </w:tcPr>
          <w:p w14:paraId="3C694467" w14:textId="77777777" w:rsidR="00593906" w:rsidRDefault="00593906" w:rsidP="007C60F2">
            <w:pPr>
              <w:pStyle w:val="TAC"/>
              <w:jc w:val="left"/>
              <w:rPr>
                <w:lang w:eastAsia="zh-CN"/>
              </w:rPr>
            </w:pPr>
            <w:r>
              <w:rPr>
                <w:lang w:eastAsia="zh-CN"/>
              </w:rPr>
              <w:t>0..1</w:t>
            </w:r>
          </w:p>
        </w:tc>
        <w:tc>
          <w:tcPr>
            <w:tcW w:w="3687" w:type="dxa"/>
          </w:tcPr>
          <w:p w14:paraId="2D7207C0" w14:textId="77777777" w:rsidR="00593906" w:rsidRDefault="00593906" w:rsidP="007C60F2">
            <w:pPr>
              <w:pStyle w:val="TAL"/>
              <w:rPr>
                <w:rFonts w:cs="Arial"/>
                <w:szCs w:val="18"/>
                <w:lang w:eastAsia="zh-CN"/>
              </w:rPr>
            </w:pPr>
            <w:r>
              <w:t xml:space="preserve">Unsigned integer </w:t>
            </w:r>
            <w:r>
              <w:rPr>
                <w:lang w:eastAsia="zh-CN"/>
              </w:rPr>
              <w:t xml:space="preserve">identifying a threshold in units of milliseconds for </w:t>
            </w:r>
            <w:r>
              <w:t>UL packet delay for packet delay or packet delay variation measurement reports.</w:t>
            </w:r>
            <w:r>
              <w:rPr>
                <w:lang w:eastAsia="zh-CN"/>
              </w:rPr>
              <w:t xml:space="preserve"> It shall be present when the </w:t>
            </w:r>
            <w:r>
              <w:t>"</w:t>
            </w:r>
            <w:proofErr w:type="spellStart"/>
            <w:r>
              <w:rPr>
                <w:noProof/>
                <w:lang w:eastAsia="zh-CN"/>
              </w:rPr>
              <w:t>reqQosMonParams</w:t>
            </w:r>
            <w:proofErr w:type="spellEnd"/>
            <w:r>
              <w:t>" attribute includes "</w:t>
            </w:r>
            <w:r w:rsidRPr="003107D3">
              <w:t>UPLINK</w:t>
            </w:r>
            <w:r>
              <w:t>".</w:t>
            </w:r>
          </w:p>
        </w:tc>
        <w:tc>
          <w:tcPr>
            <w:tcW w:w="1235" w:type="dxa"/>
          </w:tcPr>
          <w:p w14:paraId="0AA00C8C" w14:textId="77777777" w:rsidR="00593906" w:rsidRDefault="00593906" w:rsidP="007C60F2">
            <w:pPr>
              <w:pStyle w:val="TAC"/>
              <w:jc w:val="left"/>
              <w:rPr>
                <w:rFonts w:eastAsia="Times New Roman"/>
              </w:rPr>
            </w:pPr>
          </w:p>
        </w:tc>
      </w:tr>
      <w:tr w:rsidR="00593906" w14:paraId="0D2A66A2" w14:textId="77777777" w:rsidTr="007C60F2">
        <w:trPr>
          <w:jc w:val="center"/>
        </w:trPr>
        <w:tc>
          <w:tcPr>
            <w:tcW w:w="1661" w:type="dxa"/>
            <w:shd w:val="clear" w:color="auto" w:fill="auto"/>
          </w:tcPr>
          <w:p w14:paraId="6A649A46" w14:textId="77777777" w:rsidR="00593906" w:rsidRDefault="00593906" w:rsidP="007C60F2">
            <w:pPr>
              <w:pStyle w:val="TAL"/>
              <w:rPr>
                <w:lang w:eastAsia="zh-CN"/>
              </w:rPr>
            </w:pPr>
            <w:proofErr w:type="spellStart"/>
            <w:r>
              <w:rPr>
                <w:lang w:eastAsia="zh-CN"/>
              </w:rPr>
              <w:t>repThreshRp</w:t>
            </w:r>
            <w:proofErr w:type="spellEnd"/>
          </w:p>
        </w:tc>
        <w:tc>
          <w:tcPr>
            <w:tcW w:w="1842" w:type="dxa"/>
            <w:shd w:val="clear" w:color="auto" w:fill="auto"/>
          </w:tcPr>
          <w:p w14:paraId="307F673E" w14:textId="77777777" w:rsidR="00593906" w:rsidRDefault="00593906" w:rsidP="007C60F2">
            <w:pPr>
              <w:pStyle w:val="TAL"/>
              <w:rPr>
                <w:lang w:eastAsia="zh-CN"/>
              </w:rPr>
            </w:pPr>
            <w:proofErr w:type="spellStart"/>
            <w:r>
              <w:rPr>
                <w:lang w:eastAsia="zh-CN"/>
              </w:rPr>
              <w:t>UintegerRm</w:t>
            </w:r>
            <w:proofErr w:type="spellEnd"/>
          </w:p>
        </w:tc>
        <w:tc>
          <w:tcPr>
            <w:tcW w:w="1134" w:type="dxa"/>
          </w:tcPr>
          <w:p w14:paraId="22A87A03" w14:textId="77777777" w:rsidR="00593906" w:rsidRDefault="00593906" w:rsidP="007C60F2">
            <w:pPr>
              <w:pStyle w:val="TAC"/>
              <w:jc w:val="left"/>
              <w:rPr>
                <w:lang w:eastAsia="zh-CN"/>
              </w:rPr>
            </w:pPr>
            <w:r>
              <w:rPr>
                <w:lang w:eastAsia="zh-CN"/>
              </w:rPr>
              <w:t>0..1</w:t>
            </w:r>
          </w:p>
        </w:tc>
        <w:tc>
          <w:tcPr>
            <w:tcW w:w="3687" w:type="dxa"/>
          </w:tcPr>
          <w:p w14:paraId="345D7951" w14:textId="77777777" w:rsidR="00593906" w:rsidRDefault="00593906" w:rsidP="007C60F2">
            <w:pPr>
              <w:pStyle w:val="TAL"/>
              <w:rPr>
                <w:rFonts w:cs="Arial"/>
                <w:szCs w:val="18"/>
                <w:lang w:eastAsia="zh-CN"/>
              </w:rPr>
            </w:pPr>
            <w:r>
              <w:t xml:space="preserve">Unsigned integer </w:t>
            </w:r>
            <w:r>
              <w:rPr>
                <w:lang w:eastAsia="zh-CN"/>
              </w:rPr>
              <w:t>identifying a threshold in units of milliseconds for round trip</w:t>
            </w:r>
            <w:r>
              <w:t xml:space="preserve"> packet delay for packet delay or packet delay variation measurement reports. </w:t>
            </w:r>
            <w:r>
              <w:rPr>
                <w:lang w:eastAsia="zh-CN"/>
              </w:rPr>
              <w:t xml:space="preserve">It shall be present when the </w:t>
            </w:r>
            <w:r>
              <w:t>"</w:t>
            </w:r>
            <w:proofErr w:type="spellStart"/>
            <w:r>
              <w:rPr>
                <w:noProof/>
                <w:lang w:eastAsia="zh-CN"/>
              </w:rPr>
              <w:t>reqQosMonParams</w:t>
            </w:r>
            <w:proofErr w:type="spellEnd"/>
            <w:r>
              <w:t>" attribute includes "</w:t>
            </w:r>
            <w:r w:rsidRPr="003107D3">
              <w:t>ROUND_TRIP</w:t>
            </w:r>
            <w:r>
              <w:t>".</w:t>
            </w:r>
          </w:p>
        </w:tc>
        <w:tc>
          <w:tcPr>
            <w:tcW w:w="1235" w:type="dxa"/>
          </w:tcPr>
          <w:p w14:paraId="0103E30F" w14:textId="77777777" w:rsidR="00593906" w:rsidRDefault="00593906" w:rsidP="007C60F2">
            <w:pPr>
              <w:pStyle w:val="TAC"/>
              <w:jc w:val="left"/>
              <w:rPr>
                <w:rFonts w:eastAsia="Times New Roman"/>
              </w:rPr>
            </w:pPr>
          </w:p>
        </w:tc>
      </w:tr>
      <w:tr w:rsidR="00593906" w14:paraId="7338F66E" w14:textId="77777777" w:rsidTr="007C60F2">
        <w:trPr>
          <w:jc w:val="center"/>
        </w:trPr>
        <w:tc>
          <w:tcPr>
            <w:tcW w:w="1661" w:type="dxa"/>
            <w:shd w:val="clear" w:color="auto" w:fill="auto"/>
          </w:tcPr>
          <w:p w14:paraId="2EB00076" w14:textId="77777777" w:rsidR="00593906" w:rsidRDefault="00593906" w:rsidP="007C60F2">
            <w:pPr>
              <w:pStyle w:val="TAL"/>
              <w:rPr>
                <w:lang w:eastAsia="zh-CN"/>
              </w:rPr>
            </w:pPr>
            <w:proofErr w:type="spellStart"/>
            <w:r>
              <w:rPr>
                <w:lang w:eastAsia="zh-CN"/>
              </w:rPr>
              <w:t>conThreshDl</w:t>
            </w:r>
            <w:proofErr w:type="spellEnd"/>
          </w:p>
        </w:tc>
        <w:tc>
          <w:tcPr>
            <w:tcW w:w="1842" w:type="dxa"/>
            <w:shd w:val="clear" w:color="auto" w:fill="auto"/>
          </w:tcPr>
          <w:p w14:paraId="310E8945" w14:textId="77777777" w:rsidR="00593906" w:rsidRDefault="00593906" w:rsidP="007C60F2">
            <w:pPr>
              <w:pStyle w:val="TAL"/>
              <w:rPr>
                <w:lang w:eastAsia="zh-CN"/>
              </w:rPr>
            </w:pPr>
            <w:proofErr w:type="spellStart"/>
            <w:r>
              <w:rPr>
                <w:lang w:eastAsia="zh-CN"/>
              </w:rPr>
              <w:t>UintegerRm</w:t>
            </w:r>
            <w:proofErr w:type="spellEnd"/>
          </w:p>
        </w:tc>
        <w:tc>
          <w:tcPr>
            <w:tcW w:w="1134" w:type="dxa"/>
          </w:tcPr>
          <w:p w14:paraId="15B4E875" w14:textId="77777777" w:rsidR="00593906" w:rsidRDefault="00593906" w:rsidP="007C60F2">
            <w:pPr>
              <w:pStyle w:val="TAC"/>
              <w:jc w:val="left"/>
              <w:rPr>
                <w:lang w:eastAsia="zh-CN"/>
              </w:rPr>
            </w:pPr>
            <w:r>
              <w:rPr>
                <w:lang w:eastAsia="zh-CN"/>
              </w:rPr>
              <w:t>0..1</w:t>
            </w:r>
          </w:p>
        </w:tc>
        <w:tc>
          <w:tcPr>
            <w:tcW w:w="3687" w:type="dxa"/>
          </w:tcPr>
          <w:p w14:paraId="58469E2A" w14:textId="77777777" w:rsidR="00593906" w:rsidRDefault="00593906" w:rsidP="007C60F2">
            <w:pPr>
              <w:pStyle w:val="TAL"/>
            </w:pPr>
            <w:r>
              <w:t>Indicates the</w:t>
            </w:r>
            <w:r>
              <w:rPr>
                <w:lang w:eastAsia="zh-CN"/>
              </w:rPr>
              <w:t xml:space="preserve"> downlink threshold </w:t>
            </w:r>
            <w:r>
              <w:t xml:space="preserve">for congestion </w:t>
            </w:r>
            <w:r>
              <w:rPr>
                <w:rFonts w:hint="eastAsia"/>
                <w:lang w:eastAsia="zh-CN"/>
              </w:rPr>
              <w:t>reporting</w:t>
            </w:r>
            <w:r>
              <w:rPr>
                <w:lang w:eastAsia="zh-CN"/>
              </w:rPr>
              <w:t xml:space="preserve">, i.e. for the reporting of the received ECN marking percentage for DL. Only applicable when the </w:t>
            </w:r>
            <w:r>
              <w:t>"</w:t>
            </w:r>
            <w:proofErr w:type="spellStart"/>
            <w:r>
              <w:rPr>
                <w:noProof/>
                <w:lang w:eastAsia="zh-CN"/>
              </w:rPr>
              <w:t>repFreqs</w:t>
            </w:r>
            <w:proofErr w:type="spellEnd"/>
            <w:r>
              <w:rPr>
                <w:lang w:eastAsia="zh-CN"/>
              </w:rPr>
              <w:t xml:space="preserve">" attribute is not supplied or the </w:t>
            </w:r>
            <w:r>
              <w:t>"</w:t>
            </w:r>
            <w:proofErr w:type="spellStart"/>
            <w:r>
              <w:rPr>
                <w:noProof/>
                <w:lang w:eastAsia="zh-CN"/>
              </w:rPr>
              <w:t>repFreqs</w:t>
            </w:r>
            <w:proofErr w:type="spellEnd"/>
            <w:r>
              <w:rPr>
                <w:lang w:eastAsia="zh-CN"/>
              </w:rPr>
              <w:t>" is set to "</w:t>
            </w:r>
            <w:r>
              <w:t>EVENT_DETECTION".</w:t>
            </w:r>
          </w:p>
          <w:p w14:paraId="282EA8A8" w14:textId="77777777" w:rsidR="00593906" w:rsidRDefault="00593906" w:rsidP="007C60F2">
            <w:pPr>
              <w:pStyle w:val="TAL"/>
            </w:pPr>
            <w:r>
              <w:rPr>
                <w:lang w:eastAsia="ko-KR"/>
              </w:rPr>
              <w:t>Minimum = 0%.</w:t>
            </w:r>
          </w:p>
        </w:tc>
        <w:tc>
          <w:tcPr>
            <w:tcW w:w="1235" w:type="dxa"/>
          </w:tcPr>
          <w:p w14:paraId="21090CB3" w14:textId="77777777" w:rsidR="00593906" w:rsidRDefault="00593906" w:rsidP="007C60F2">
            <w:pPr>
              <w:pStyle w:val="TAC"/>
              <w:jc w:val="left"/>
              <w:rPr>
                <w:rFonts w:eastAsia="Times New Roman"/>
              </w:rPr>
            </w:pPr>
            <w:r>
              <w:rPr>
                <w:rFonts w:cs="Arial"/>
                <w:szCs w:val="18"/>
              </w:rPr>
              <w:t>XRM_5G</w:t>
            </w:r>
          </w:p>
        </w:tc>
      </w:tr>
      <w:tr w:rsidR="00593906" w14:paraId="49EB15E7" w14:textId="77777777" w:rsidTr="007C60F2">
        <w:trPr>
          <w:jc w:val="center"/>
        </w:trPr>
        <w:tc>
          <w:tcPr>
            <w:tcW w:w="1661" w:type="dxa"/>
            <w:shd w:val="clear" w:color="auto" w:fill="auto"/>
          </w:tcPr>
          <w:p w14:paraId="6B52DE22" w14:textId="77777777" w:rsidR="00593906" w:rsidRDefault="00593906" w:rsidP="007C60F2">
            <w:pPr>
              <w:pStyle w:val="TAL"/>
              <w:rPr>
                <w:lang w:eastAsia="zh-CN"/>
              </w:rPr>
            </w:pPr>
            <w:proofErr w:type="spellStart"/>
            <w:r>
              <w:rPr>
                <w:lang w:eastAsia="zh-CN"/>
              </w:rPr>
              <w:t>conThreshUl</w:t>
            </w:r>
            <w:proofErr w:type="spellEnd"/>
          </w:p>
        </w:tc>
        <w:tc>
          <w:tcPr>
            <w:tcW w:w="1842" w:type="dxa"/>
            <w:shd w:val="clear" w:color="auto" w:fill="auto"/>
          </w:tcPr>
          <w:p w14:paraId="6520A813" w14:textId="77777777" w:rsidR="00593906" w:rsidRDefault="00593906" w:rsidP="007C60F2">
            <w:pPr>
              <w:pStyle w:val="TAL"/>
              <w:rPr>
                <w:lang w:eastAsia="zh-CN"/>
              </w:rPr>
            </w:pPr>
            <w:proofErr w:type="spellStart"/>
            <w:r>
              <w:rPr>
                <w:lang w:eastAsia="zh-CN"/>
              </w:rPr>
              <w:t>UintegerRm</w:t>
            </w:r>
            <w:proofErr w:type="spellEnd"/>
          </w:p>
        </w:tc>
        <w:tc>
          <w:tcPr>
            <w:tcW w:w="1134" w:type="dxa"/>
          </w:tcPr>
          <w:p w14:paraId="30DCC622" w14:textId="77777777" w:rsidR="00593906" w:rsidRDefault="00593906" w:rsidP="007C60F2">
            <w:pPr>
              <w:pStyle w:val="TAC"/>
              <w:jc w:val="left"/>
              <w:rPr>
                <w:lang w:eastAsia="zh-CN"/>
              </w:rPr>
            </w:pPr>
            <w:r>
              <w:rPr>
                <w:lang w:eastAsia="zh-CN"/>
              </w:rPr>
              <w:t>0..1</w:t>
            </w:r>
          </w:p>
        </w:tc>
        <w:tc>
          <w:tcPr>
            <w:tcW w:w="3687" w:type="dxa"/>
          </w:tcPr>
          <w:p w14:paraId="20A9C90A" w14:textId="77777777" w:rsidR="00593906" w:rsidRDefault="00593906" w:rsidP="007C60F2">
            <w:pPr>
              <w:pStyle w:val="TAL"/>
            </w:pPr>
            <w:r>
              <w:t>Indicates the</w:t>
            </w:r>
            <w:r>
              <w:rPr>
                <w:lang w:eastAsia="zh-CN"/>
              </w:rPr>
              <w:t xml:space="preserve"> uplink threshold </w:t>
            </w:r>
            <w:r>
              <w:t xml:space="preserve">for congestion </w:t>
            </w:r>
            <w:r>
              <w:rPr>
                <w:rFonts w:hint="eastAsia"/>
                <w:lang w:eastAsia="zh-CN"/>
              </w:rPr>
              <w:t>reporting</w:t>
            </w:r>
            <w:r>
              <w:rPr>
                <w:lang w:eastAsia="zh-CN"/>
              </w:rPr>
              <w:t xml:space="preserve">, i.e. for the reporting of the received ECN marking percentage for UL. Only applicable when the </w:t>
            </w:r>
            <w:r>
              <w:t>"</w:t>
            </w:r>
            <w:proofErr w:type="spellStart"/>
            <w:r>
              <w:rPr>
                <w:noProof/>
                <w:lang w:eastAsia="zh-CN"/>
              </w:rPr>
              <w:t>repFreqs</w:t>
            </w:r>
            <w:proofErr w:type="spellEnd"/>
            <w:r>
              <w:rPr>
                <w:lang w:eastAsia="zh-CN"/>
              </w:rPr>
              <w:t xml:space="preserve">" attribute is not supplied or the </w:t>
            </w:r>
            <w:r>
              <w:t>"</w:t>
            </w:r>
            <w:proofErr w:type="spellStart"/>
            <w:r>
              <w:rPr>
                <w:noProof/>
                <w:lang w:eastAsia="zh-CN"/>
              </w:rPr>
              <w:t>repFreqs</w:t>
            </w:r>
            <w:proofErr w:type="spellEnd"/>
            <w:r>
              <w:rPr>
                <w:lang w:eastAsia="zh-CN"/>
              </w:rPr>
              <w:t>" is set to "</w:t>
            </w:r>
            <w:r>
              <w:t>EVENT_DETECTION".</w:t>
            </w:r>
          </w:p>
          <w:p w14:paraId="2C925170" w14:textId="77777777" w:rsidR="00593906" w:rsidRDefault="00593906" w:rsidP="007C60F2">
            <w:pPr>
              <w:pStyle w:val="TAL"/>
            </w:pPr>
            <w:r>
              <w:rPr>
                <w:lang w:eastAsia="ko-KR"/>
              </w:rPr>
              <w:t>Minimum = 0%.</w:t>
            </w:r>
          </w:p>
        </w:tc>
        <w:tc>
          <w:tcPr>
            <w:tcW w:w="1235" w:type="dxa"/>
          </w:tcPr>
          <w:p w14:paraId="044AF023" w14:textId="77777777" w:rsidR="00593906" w:rsidRDefault="00593906" w:rsidP="007C60F2">
            <w:pPr>
              <w:pStyle w:val="TAC"/>
              <w:jc w:val="left"/>
              <w:rPr>
                <w:rFonts w:eastAsia="Times New Roman"/>
              </w:rPr>
            </w:pPr>
            <w:r>
              <w:rPr>
                <w:rFonts w:cs="Arial"/>
                <w:szCs w:val="18"/>
              </w:rPr>
              <w:t>XRM_5G</w:t>
            </w:r>
          </w:p>
        </w:tc>
      </w:tr>
      <w:tr w:rsidR="00593906" w14:paraId="65BB15B3" w14:textId="77777777" w:rsidTr="007C60F2">
        <w:trPr>
          <w:jc w:val="center"/>
        </w:trPr>
        <w:tc>
          <w:tcPr>
            <w:tcW w:w="1661" w:type="dxa"/>
            <w:shd w:val="clear" w:color="auto" w:fill="auto"/>
          </w:tcPr>
          <w:p w14:paraId="5AB418AE" w14:textId="77777777" w:rsidR="00593906" w:rsidRDefault="00593906" w:rsidP="007C60F2">
            <w:pPr>
              <w:pStyle w:val="TAL"/>
              <w:rPr>
                <w:lang w:eastAsia="zh-CN"/>
              </w:rPr>
            </w:pPr>
            <w:proofErr w:type="spellStart"/>
            <w:r>
              <w:rPr>
                <w:lang w:eastAsia="zh-CN"/>
              </w:rPr>
              <w:t>waitTime</w:t>
            </w:r>
            <w:proofErr w:type="spellEnd"/>
          </w:p>
        </w:tc>
        <w:tc>
          <w:tcPr>
            <w:tcW w:w="1842" w:type="dxa"/>
            <w:shd w:val="clear" w:color="auto" w:fill="auto"/>
          </w:tcPr>
          <w:p w14:paraId="4A23BC47" w14:textId="77777777" w:rsidR="00593906" w:rsidRDefault="00593906" w:rsidP="007C60F2">
            <w:pPr>
              <w:pStyle w:val="TAL"/>
              <w:rPr>
                <w:lang w:eastAsia="zh-CN"/>
              </w:rPr>
            </w:pPr>
            <w:proofErr w:type="spellStart"/>
            <w:r>
              <w:rPr>
                <w:lang w:eastAsia="zh-CN"/>
              </w:rPr>
              <w:t>DurationSecRm</w:t>
            </w:r>
            <w:proofErr w:type="spellEnd"/>
          </w:p>
        </w:tc>
        <w:tc>
          <w:tcPr>
            <w:tcW w:w="1134" w:type="dxa"/>
          </w:tcPr>
          <w:p w14:paraId="57FACD4D" w14:textId="77777777" w:rsidR="00593906" w:rsidRDefault="00593906" w:rsidP="007C60F2">
            <w:pPr>
              <w:pStyle w:val="TAC"/>
              <w:jc w:val="left"/>
              <w:rPr>
                <w:lang w:eastAsia="zh-CN"/>
              </w:rPr>
            </w:pPr>
            <w:r>
              <w:rPr>
                <w:lang w:eastAsia="zh-CN"/>
              </w:rPr>
              <w:t>0..1</w:t>
            </w:r>
          </w:p>
        </w:tc>
        <w:tc>
          <w:tcPr>
            <w:tcW w:w="3687" w:type="dxa"/>
          </w:tcPr>
          <w:p w14:paraId="4BA2F730" w14:textId="77777777" w:rsidR="00593906" w:rsidRDefault="00593906" w:rsidP="007C60F2">
            <w:pPr>
              <w:pStyle w:val="TAL"/>
            </w:pPr>
            <w:r>
              <w:t>Indicates the minimum waiting time between subsequent reports. It shall be present</w:t>
            </w:r>
            <w:r w:rsidDel="00FB6AE7">
              <w:t xml:space="preserve"> </w:t>
            </w:r>
            <w:r>
              <w:t>when the "</w:t>
            </w:r>
            <w:proofErr w:type="spellStart"/>
            <w:r>
              <w:t>repFreqs</w:t>
            </w:r>
            <w:proofErr w:type="spellEnd"/>
            <w:r>
              <w:t>" attribute includes "EVENT_TRIGGERED".</w:t>
            </w:r>
          </w:p>
        </w:tc>
        <w:tc>
          <w:tcPr>
            <w:tcW w:w="1235" w:type="dxa"/>
          </w:tcPr>
          <w:p w14:paraId="45F1BBB6" w14:textId="77777777" w:rsidR="00593906" w:rsidRDefault="00593906" w:rsidP="007C60F2">
            <w:pPr>
              <w:pStyle w:val="TAC"/>
              <w:jc w:val="left"/>
              <w:rPr>
                <w:rFonts w:eastAsia="Times New Roman"/>
              </w:rPr>
            </w:pPr>
          </w:p>
        </w:tc>
      </w:tr>
      <w:tr w:rsidR="00593906" w14:paraId="752F3778" w14:textId="77777777" w:rsidTr="007C60F2">
        <w:trPr>
          <w:jc w:val="center"/>
        </w:trPr>
        <w:tc>
          <w:tcPr>
            <w:tcW w:w="1661" w:type="dxa"/>
            <w:shd w:val="clear" w:color="auto" w:fill="auto"/>
          </w:tcPr>
          <w:p w14:paraId="553C5309" w14:textId="77777777" w:rsidR="00593906" w:rsidRDefault="00593906" w:rsidP="007C60F2">
            <w:pPr>
              <w:pStyle w:val="TAL"/>
              <w:rPr>
                <w:lang w:eastAsia="zh-CN"/>
              </w:rPr>
            </w:pPr>
            <w:proofErr w:type="spellStart"/>
            <w:r>
              <w:t>repPeriod</w:t>
            </w:r>
            <w:proofErr w:type="spellEnd"/>
          </w:p>
        </w:tc>
        <w:tc>
          <w:tcPr>
            <w:tcW w:w="1842" w:type="dxa"/>
            <w:shd w:val="clear" w:color="auto" w:fill="auto"/>
          </w:tcPr>
          <w:p w14:paraId="064A6667" w14:textId="77777777" w:rsidR="00593906" w:rsidRDefault="00593906" w:rsidP="007C60F2">
            <w:pPr>
              <w:pStyle w:val="TAL"/>
              <w:rPr>
                <w:lang w:eastAsia="zh-CN"/>
              </w:rPr>
            </w:pPr>
            <w:proofErr w:type="spellStart"/>
            <w:r>
              <w:t>DurationSecRm</w:t>
            </w:r>
            <w:proofErr w:type="spellEnd"/>
          </w:p>
        </w:tc>
        <w:tc>
          <w:tcPr>
            <w:tcW w:w="1134" w:type="dxa"/>
          </w:tcPr>
          <w:p w14:paraId="6F4720A2" w14:textId="77777777" w:rsidR="00593906" w:rsidRDefault="00593906" w:rsidP="007C60F2">
            <w:pPr>
              <w:pStyle w:val="TAC"/>
              <w:jc w:val="left"/>
              <w:rPr>
                <w:lang w:eastAsia="zh-CN"/>
              </w:rPr>
            </w:pPr>
            <w:r>
              <w:rPr>
                <w:rFonts w:hint="eastAsia"/>
                <w:lang w:eastAsia="zh-CN"/>
              </w:rPr>
              <w:t>0..1</w:t>
            </w:r>
          </w:p>
        </w:tc>
        <w:tc>
          <w:tcPr>
            <w:tcW w:w="3687" w:type="dxa"/>
          </w:tcPr>
          <w:p w14:paraId="16BBCEEE" w14:textId="77777777" w:rsidR="00593906" w:rsidRDefault="00593906" w:rsidP="007C60F2">
            <w:pPr>
              <w:pStyle w:val="TAL"/>
            </w:pPr>
            <w:r>
              <w:t>Indicates the time interval between successive reporting. I</w:t>
            </w:r>
            <w:r>
              <w:rPr>
                <w:lang w:eastAsia="zh-CN"/>
              </w:rPr>
              <w:t xml:space="preserve">t shall be present when the </w:t>
            </w:r>
            <w:r>
              <w:t>"</w:t>
            </w:r>
            <w:proofErr w:type="spellStart"/>
            <w:r>
              <w:t>repFreqs</w:t>
            </w:r>
            <w:proofErr w:type="spellEnd"/>
            <w:r>
              <w:t>" attribute includes "</w:t>
            </w:r>
            <w:r w:rsidRPr="003107D3">
              <w:t>PERIODIC</w:t>
            </w:r>
            <w:r>
              <w:t>".</w:t>
            </w:r>
          </w:p>
          <w:p w14:paraId="3DFE3F7A" w14:textId="77777777" w:rsidR="00593906" w:rsidRDefault="00593906" w:rsidP="007C60F2">
            <w:pPr>
              <w:pStyle w:val="TAL"/>
              <w:rPr>
                <w:rFonts w:cs="Arial"/>
                <w:szCs w:val="18"/>
                <w:lang w:eastAsia="zh-CN"/>
              </w:rPr>
            </w:pPr>
            <w:r>
              <w:t>If the feature "</w:t>
            </w:r>
            <w:proofErr w:type="spellStart"/>
            <w:r>
              <w:t>PacketDelayFailureReport</w:t>
            </w:r>
            <w:proofErr w:type="spellEnd"/>
            <w:r>
              <w:t>" is supported, it also indicates the time interval at which a measurement failure needs to be reported if no measurement result is provided. It shall be present when the "</w:t>
            </w:r>
            <w:proofErr w:type="spellStart"/>
            <w:r>
              <w:t>repFreqs</w:t>
            </w:r>
            <w:proofErr w:type="spellEnd"/>
            <w:r>
              <w:t>" attribute includes "</w:t>
            </w:r>
            <w:r w:rsidRPr="003107D3">
              <w:t>PERIODIC</w:t>
            </w:r>
            <w:r>
              <w:t>" or "EVENT_TRIGGERED".</w:t>
            </w:r>
          </w:p>
        </w:tc>
        <w:tc>
          <w:tcPr>
            <w:tcW w:w="1235" w:type="dxa"/>
          </w:tcPr>
          <w:p w14:paraId="5DD5FBF1" w14:textId="77777777" w:rsidR="00593906" w:rsidRDefault="00593906" w:rsidP="007C60F2">
            <w:pPr>
              <w:pStyle w:val="TAC"/>
              <w:jc w:val="left"/>
              <w:rPr>
                <w:rFonts w:eastAsia="Times New Roman"/>
              </w:rPr>
            </w:pPr>
          </w:p>
        </w:tc>
      </w:tr>
      <w:tr w:rsidR="00593906" w14:paraId="16DCADC0" w14:textId="77777777" w:rsidTr="007C60F2">
        <w:trPr>
          <w:jc w:val="center"/>
        </w:trPr>
        <w:tc>
          <w:tcPr>
            <w:tcW w:w="1661" w:type="dxa"/>
            <w:shd w:val="clear" w:color="auto" w:fill="auto"/>
          </w:tcPr>
          <w:p w14:paraId="2F6FFE84" w14:textId="77777777" w:rsidR="00593906" w:rsidRDefault="00593906" w:rsidP="007C60F2">
            <w:pPr>
              <w:pStyle w:val="TAL"/>
            </w:pPr>
            <w:proofErr w:type="spellStart"/>
            <w:r>
              <w:rPr>
                <w:lang w:eastAsia="zh-CN"/>
              </w:rPr>
              <w:t>repThreshDatRateDl</w:t>
            </w:r>
            <w:proofErr w:type="spellEnd"/>
          </w:p>
        </w:tc>
        <w:tc>
          <w:tcPr>
            <w:tcW w:w="1842" w:type="dxa"/>
            <w:shd w:val="clear" w:color="auto" w:fill="auto"/>
          </w:tcPr>
          <w:p w14:paraId="7683D49C" w14:textId="77777777" w:rsidR="00593906" w:rsidRDefault="00593906" w:rsidP="007C60F2">
            <w:pPr>
              <w:pStyle w:val="TAL"/>
            </w:pPr>
            <w:proofErr w:type="spellStart"/>
            <w:r>
              <w:rPr>
                <w:lang w:eastAsia="zh-CN"/>
              </w:rPr>
              <w:t>BitRateRm</w:t>
            </w:r>
            <w:proofErr w:type="spellEnd"/>
          </w:p>
        </w:tc>
        <w:tc>
          <w:tcPr>
            <w:tcW w:w="1134" w:type="dxa"/>
          </w:tcPr>
          <w:p w14:paraId="3A804987" w14:textId="77777777" w:rsidR="00593906" w:rsidRDefault="00593906" w:rsidP="007C60F2">
            <w:pPr>
              <w:pStyle w:val="TAC"/>
              <w:jc w:val="left"/>
              <w:rPr>
                <w:lang w:eastAsia="zh-CN"/>
              </w:rPr>
            </w:pPr>
            <w:r>
              <w:rPr>
                <w:rFonts w:eastAsia="等线"/>
                <w:lang w:eastAsia="zh-CN"/>
              </w:rPr>
              <w:t>0..1</w:t>
            </w:r>
          </w:p>
        </w:tc>
        <w:tc>
          <w:tcPr>
            <w:tcW w:w="3687" w:type="dxa"/>
          </w:tcPr>
          <w:p w14:paraId="66918666" w14:textId="77777777" w:rsidR="00593906" w:rsidRDefault="00593906" w:rsidP="007C60F2">
            <w:pPr>
              <w:pStyle w:val="TAL"/>
            </w:pPr>
            <w:r>
              <w:t xml:space="preserve">Indicates the bit rate </w:t>
            </w:r>
            <w:r>
              <w:rPr>
                <w:lang w:eastAsia="zh-CN"/>
              </w:rPr>
              <w:t>threshold for the DL</w:t>
            </w:r>
            <w:r>
              <w:t xml:space="preserve">. </w:t>
            </w:r>
            <w:r>
              <w:rPr>
                <w:lang w:eastAsia="zh-CN"/>
              </w:rPr>
              <w:t xml:space="preserve">It shall be present when the </w:t>
            </w:r>
            <w:r>
              <w:t>"</w:t>
            </w:r>
            <w:proofErr w:type="spellStart"/>
            <w:r>
              <w:rPr>
                <w:noProof/>
                <w:lang w:eastAsia="zh-CN"/>
              </w:rPr>
              <w:t>reqQosMonParams</w:t>
            </w:r>
            <w:proofErr w:type="spellEnd"/>
            <w:r>
              <w:t>" attribute includes "DOWNLINK_DATA_RATE"</w:t>
            </w:r>
            <w:r>
              <w:rPr>
                <w:lang w:eastAsia="ko-KR"/>
              </w:rPr>
              <w:t>.</w:t>
            </w:r>
          </w:p>
        </w:tc>
        <w:tc>
          <w:tcPr>
            <w:tcW w:w="1235" w:type="dxa"/>
          </w:tcPr>
          <w:p w14:paraId="77DDE665" w14:textId="77777777" w:rsidR="00593906" w:rsidRDefault="00593906" w:rsidP="007C60F2">
            <w:pPr>
              <w:pStyle w:val="TAC"/>
              <w:jc w:val="left"/>
            </w:pPr>
            <w:r>
              <w:t>XRM_5G</w:t>
            </w:r>
          </w:p>
        </w:tc>
      </w:tr>
      <w:tr w:rsidR="00593906" w14:paraId="31121B08" w14:textId="77777777" w:rsidTr="007C60F2">
        <w:trPr>
          <w:jc w:val="center"/>
        </w:trPr>
        <w:tc>
          <w:tcPr>
            <w:tcW w:w="1661" w:type="dxa"/>
            <w:shd w:val="clear" w:color="auto" w:fill="auto"/>
          </w:tcPr>
          <w:p w14:paraId="2B02585F" w14:textId="77777777" w:rsidR="00593906" w:rsidRDefault="00593906" w:rsidP="007C60F2">
            <w:pPr>
              <w:pStyle w:val="TAL"/>
            </w:pPr>
            <w:proofErr w:type="spellStart"/>
            <w:r>
              <w:rPr>
                <w:lang w:eastAsia="zh-CN"/>
              </w:rPr>
              <w:t>repThreshDatRateUl</w:t>
            </w:r>
            <w:proofErr w:type="spellEnd"/>
          </w:p>
        </w:tc>
        <w:tc>
          <w:tcPr>
            <w:tcW w:w="1842" w:type="dxa"/>
            <w:shd w:val="clear" w:color="auto" w:fill="auto"/>
          </w:tcPr>
          <w:p w14:paraId="14050224" w14:textId="77777777" w:rsidR="00593906" w:rsidRDefault="00593906" w:rsidP="007C60F2">
            <w:pPr>
              <w:pStyle w:val="TAL"/>
            </w:pPr>
            <w:proofErr w:type="spellStart"/>
            <w:r>
              <w:rPr>
                <w:lang w:eastAsia="zh-CN"/>
              </w:rPr>
              <w:t>BitRateRm</w:t>
            </w:r>
            <w:proofErr w:type="spellEnd"/>
          </w:p>
        </w:tc>
        <w:tc>
          <w:tcPr>
            <w:tcW w:w="1134" w:type="dxa"/>
          </w:tcPr>
          <w:p w14:paraId="1F2FD973" w14:textId="77777777" w:rsidR="00593906" w:rsidRDefault="00593906" w:rsidP="007C60F2">
            <w:pPr>
              <w:pStyle w:val="TAC"/>
              <w:jc w:val="left"/>
              <w:rPr>
                <w:lang w:eastAsia="zh-CN"/>
              </w:rPr>
            </w:pPr>
            <w:r>
              <w:t>0..1</w:t>
            </w:r>
          </w:p>
        </w:tc>
        <w:tc>
          <w:tcPr>
            <w:tcW w:w="3687" w:type="dxa"/>
          </w:tcPr>
          <w:p w14:paraId="09B5D75D" w14:textId="77777777" w:rsidR="00593906" w:rsidRDefault="00593906" w:rsidP="007C60F2">
            <w:pPr>
              <w:pStyle w:val="TAL"/>
            </w:pPr>
            <w:r>
              <w:t xml:space="preserve">Indicates the bit rate </w:t>
            </w:r>
            <w:r>
              <w:rPr>
                <w:lang w:eastAsia="zh-CN"/>
              </w:rPr>
              <w:t>threshold for the UL</w:t>
            </w:r>
            <w:r>
              <w:t xml:space="preserve">. </w:t>
            </w:r>
            <w:r>
              <w:rPr>
                <w:lang w:eastAsia="zh-CN"/>
              </w:rPr>
              <w:t xml:space="preserve">It shall be present when the </w:t>
            </w:r>
            <w:r>
              <w:t>"</w:t>
            </w:r>
            <w:proofErr w:type="spellStart"/>
            <w:r>
              <w:rPr>
                <w:noProof/>
                <w:lang w:eastAsia="zh-CN"/>
              </w:rPr>
              <w:t>reqQosMonParams</w:t>
            </w:r>
            <w:proofErr w:type="spellEnd"/>
            <w:r>
              <w:t>" attribute includes "UPLINK_DATA_RATE".</w:t>
            </w:r>
          </w:p>
        </w:tc>
        <w:tc>
          <w:tcPr>
            <w:tcW w:w="1235" w:type="dxa"/>
          </w:tcPr>
          <w:p w14:paraId="2013C24F" w14:textId="77777777" w:rsidR="00593906" w:rsidRDefault="00593906" w:rsidP="007C60F2">
            <w:pPr>
              <w:pStyle w:val="TAC"/>
              <w:jc w:val="left"/>
            </w:pPr>
            <w:r>
              <w:t>XRM_5G</w:t>
            </w:r>
          </w:p>
        </w:tc>
      </w:tr>
      <w:tr w:rsidR="00CF39F0" w14:paraId="28686FEA" w14:textId="77777777" w:rsidTr="00870A28">
        <w:trPr>
          <w:jc w:val="center"/>
          <w:ins w:id="209" w:author="Huawei" w:date="2023-11-16T13:23:00Z"/>
        </w:trPr>
        <w:tc>
          <w:tcPr>
            <w:tcW w:w="1661" w:type="dxa"/>
            <w:shd w:val="clear" w:color="auto" w:fill="auto"/>
          </w:tcPr>
          <w:p w14:paraId="34AA88B1" w14:textId="77777777" w:rsidR="00CF39F0" w:rsidRDefault="00CF39F0" w:rsidP="00870A28">
            <w:pPr>
              <w:pStyle w:val="TAL"/>
              <w:rPr>
                <w:ins w:id="210" w:author="Huawei" w:date="2023-11-16T13:23:00Z"/>
                <w:lang w:eastAsia="zh-CN"/>
              </w:rPr>
            </w:pPr>
            <w:proofErr w:type="spellStart"/>
            <w:ins w:id="211" w:author="Huawei" w:date="2023-11-16T13:23:00Z">
              <w:r>
                <w:rPr>
                  <w:lang w:eastAsia="zh-CN"/>
                </w:rPr>
                <w:t>consDataRateThrDl</w:t>
              </w:r>
              <w:proofErr w:type="spellEnd"/>
            </w:ins>
          </w:p>
        </w:tc>
        <w:tc>
          <w:tcPr>
            <w:tcW w:w="1842" w:type="dxa"/>
            <w:shd w:val="clear" w:color="auto" w:fill="auto"/>
          </w:tcPr>
          <w:p w14:paraId="0D4AB15D" w14:textId="6DC24FD3" w:rsidR="00CF39F0" w:rsidRDefault="00CF39F0" w:rsidP="00870A28">
            <w:pPr>
              <w:pStyle w:val="TAL"/>
              <w:rPr>
                <w:ins w:id="212" w:author="Huawei" w:date="2023-11-16T13:23:00Z"/>
              </w:rPr>
            </w:pPr>
            <w:proofErr w:type="spellStart"/>
            <w:ins w:id="213" w:author="Huawei" w:date="2023-11-16T13:23:00Z">
              <w:r>
                <w:rPr>
                  <w:lang w:eastAsia="zh-CN"/>
                </w:rPr>
                <w:t>BitRateRm</w:t>
              </w:r>
              <w:proofErr w:type="spellEnd"/>
            </w:ins>
          </w:p>
        </w:tc>
        <w:tc>
          <w:tcPr>
            <w:tcW w:w="1134" w:type="dxa"/>
          </w:tcPr>
          <w:p w14:paraId="05830612" w14:textId="77777777" w:rsidR="00CF39F0" w:rsidRDefault="00CF39F0" w:rsidP="00870A28">
            <w:pPr>
              <w:pStyle w:val="TAC"/>
              <w:jc w:val="left"/>
              <w:rPr>
                <w:ins w:id="214" w:author="Huawei" w:date="2023-11-16T13:23:00Z"/>
                <w:lang w:eastAsia="zh-CN"/>
              </w:rPr>
            </w:pPr>
            <w:ins w:id="215" w:author="Huawei" w:date="2023-11-16T13:23:00Z">
              <w:r>
                <w:rPr>
                  <w:lang w:eastAsia="zh-CN"/>
                </w:rPr>
                <w:t>0..1</w:t>
              </w:r>
            </w:ins>
          </w:p>
        </w:tc>
        <w:tc>
          <w:tcPr>
            <w:tcW w:w="3687" w:type="dxa"/>
          </w:tcPr>
          <w:p w14:paraId="0E8C8662" w14:textId="77777777" w:rsidR="00CF39F0" w:rsidRDefault="00CF39F0" w:rsidP="00870A28">
            <w:pPr>
              <w:pStyle w:val="TAL"/>
              <w:rPr>
                <w:ins w:id="216" w:author="Huawei" w:date="2023-11-16T13:23:00Z"/>
                <w:lang w:eastAsia="zh-CN"/>
              </w:rPr>
            </w:pPr>
            <w:ins w:id="217" w:author="Huawei" w:date="2023-11-16T13:23:00Z">
              <w:r>
                <w:rPr>
                  <w:rFonts w:cs="Arial" w:hint="eastAsia"/>
                  <w:szCs w:val="18"/>
                  <w:lang w:eastAsia="zh-CN"/>
                </w:rPr>
                <w:t>I</w:t>
              </w:r>
              <w:r>
                <w:rPr>
                  <w:rFonts w:cs="Arial"/>
                  <w:szCs w:val="18"/>
                  <w:lang w:eastAsia="zh-CN"/>
                </w:rPr>
                <w:t xml:space="preserve">ndicates the Downlink </w:t>
              </w:r>
              <w:r>
                <w:t>Consolidated Data Rate Threshold.</w:t>
              </w:r>
            </w:ins>
          </w:p>
        </w:tc>
        <w:tc>
          <w:tcPr>
            <w:tcW w:w="1235" w:type="dxa"/>
          </w:tcPr>
          <w:p w14:paraId="400C06AA" w14:textId="77777777" w:rsidR="00CF39F0" w:rsidRDefault="00CF39F0" w:rsidP="00870A28">
            <w:pPr>
              <w:pStyle w:val="TAC"/>
              <w:jc w:val="left"/>
              <w:rPr>
                <w:ins w:id="218" w:author="Huawei" w:date="2023-11-16T13:23:00Z"/>
                <w:rFonts w:cs="Arial"/>
                <w:szCs w:val="18"/>
              </w:rPr>
            </w:pPr>
            <w:ins w:id="219" w:author="Huawei" w:date="2023-11-16T13:23:00Z">
              <w:r>
                <w:t>ListUE_5G</w:t>
              </w:r>
            </w:ins>
          </w:p>
        </w:tc>
      </w:tr>
      <w:tr w:rsidR="00CF39F0" w14:paraId="50AFDBBC" w14:textId="77777777" w:rsidTr="00870A28">
        <w:trPr>
          <w:jc w:val="center"/>
          <w:ins w:id="220" w:author="Huawei" w:date="2023-11-16T13:23:00Z"/>
        </w:trPr>
        <w:tc>
          <w:tcPr>
            <w:tcW w:w="1661" w:type="dxa"/>
            <w:shd w:val="clear" w:color="auto" w:fill="auto"/>
          </w:tcPr>
          <w:p w14:paraId="499A3AC6" w14:textId="77777777" w:rsidR="00CF39F0" w:rsidRDefault="00CF39F0" w:rsidP="00870A28">
            <w:pPr>
              <w:pStyle w:val="TAL"/>
              <w:rPr>
                <w:ins w:id="221" w:author="Huawei" w:date="2023-11-16T13:23:00Z"/>
                <w:lang w:eastAsia="zh-CN"/>
              </w:rPr>
            </w:pPr>
            <w:proofErr w:type="spellStart"/>
            <w:ins w:id="222" w:author="Huawei" w:date="2023-11-16T13:23:00Z">
              <w:r>
                <w:rPr>
                  <w:lang w:eastAsia="zh-CN"/>
                </w:rPr>
                <w:lastRenderedPageBreak/>
                <w:t>consDataRateThrUl</w:t>
              </w:r>
              <w:proofErr w:type="spellEnd"/>
            </w:ins>
          </w:p>
        </w:tc>
        <w:tc>
          <w:tcPr>
            <w:tcW w:w="1842" w:type="dxa"/>
            <w:shd w:val="clear" w:color="auto" w:fill="auto"/>
          </w:tcPr>
          <w:p w14:paraId="3CCDA4CF" w14:textId="27C0A986" w:rsidR="00CF39F0" w:rsidRDefault="00CF39F0" w:rsidP="00870A28">
            <w:pPr>
              <w:pStyle w:val="TAL"/>
              <w:rPr>
                <w:ins w:id="223" w:author="Huawei" w:date="2023-11-16T13:23:00Z"/>
                <w:lang w:eastAsia="zh-CN"/>
              </w:rPr>
            </w:pPr>
            <w:proofErr w:type="spellStart"/>
            <w:ins w:id="224" w:author="Huawei" w:date="2023-11-16T13:23:00Z">
              <w:r>
                <w:rPr>
                  <w:lang w:eastAsia="zh-CN"/>
                </w:rPr>
                <w:t>BitRateRm</w:t>
              </w:r>
              <w:proofErr w:type="spellEnd"/>
            </w:ins>
          </w:p>
        </w:tc>
        <w:tc>
          <w:tcPr>
            <w:tcW w:w="1134" w:type="dxa"/>
          </w:tcPr>
          <w:p w14:paraId="38385BBD" w14:textId="77777777" w:rsidR="00CF39F0" w:rsidRDefault="00CF39F0" w:rsidP="00870A28">
            <w:pPr>
              <w:pStyle w:val="TAC"/>
              <w:jc w:val="left"/>
              <w:rPr>
                <w:ins w:id="225" w:author="Huawei" w:date="2023-11-16T13:23:00Z"/>
                <w:lang w:eastAsia="zh-CN"/>
              </w:rPr>
            </w:pPr>
            <w:ins w:id="226" w:author="Huawei" w:date="2023-11-16T13:23:00Z">
              <w:r>
                <w:rPr>
                  <w:lang w:eastAsia="zh-CN"/>
                </w:rPr>
                <w:t>0..1</w:t>
              </w:r>
            </w:ins>
          </w:p>
        </w:tc>
        <w:tc>
          <w:tcPr>
            <w:tcW w:w="3687" w:type="dxa"/>
          </w:tcPr>
          <w:p w14:paraId="65242086" w14:textId="77777777" w:rsidR="00CF39F0" w:rsidRDefault="00CF39F0" w:rsidP="00870A28">
            <w:pPr>
              <w:pStyle w:val="TAL"/>
              <w:rPr>
                <w:ins w:id="227" w:author="Huawei" w:date="2023-11-16T13:23:00Z"/>
                <w:rFonts w:cs="Arial"/>
                <w:szCs w:val="18"/>
                <w:lang w:eastAsia="zh-CN"/>
              </w:rPr>
            </w:pPr>
            <w:ins w:id="228" w:author="Huawei" w:date="2023-11-16T13:23:00Z">
              <w:r>
                <w:rPr>
                  <w:rFonts w:cs="Arial"/>
                  <w:szCs w:val="18"/>
                  <w:lang w:eastAsia="zh-CN"/>
                </w:rPr>
                <w:t>Indicates the Uplink Consolidated Data Rate Threshold.</w:t>
              </w:r>
            </w:ins>
          </w:p>
        </w:tc>
        <w:tc>
          <w:tcPr>
            <w:tcW w:w="1235" w:type="dxa"/>
          </w:tcPr>
          <w:p w14:paraId="36009DBB" w14:textId="77777777" w:rsidR="00CF39F0" w:rsidRDefault="00CF39F0" w:rsidP="00870A28">
            <w:pPr>
              <w:pStyle w:val="TAC"/>
              <w:jc w:val="left"/>
              <w:rPr>
                <w:ins w:id="229" w:author="Huawei" w:date="2023-11-16T13:23:00Z"/>
              </w:rPr>
            </w:pPr>
            <w:ins w:id="230" w:author="Huawei" w:date="2023-11-16T13:23:00Z">
              <w:r>
                <w:t>ListUE_5G</w:t>
              </w:r>
            </w:ins>
          </w:p>
        </w:tc>
      </w:tr>
    </w:tbl>
    <w:p w14:paraId="1EA3BC94" w14:textId="77777777" w:rsidR="00593906" w:rsidRDefault="00593906" w:rsidP="00593906"/>
    <w:p w14:paraId="0A8635DD" w14:textId="0E4D81B9" w:rsidR="00593906" w:rsidRDefault="00593906" w:rsidP="00593906">
      <w:pPr>
        <w:pStyle w:val="EditorsNote"/>
      </w:pPr>
      <w:r w:rsidRPr="00D30DFF">
        <w:t xml:space="preserve">Editor’s Note: </w:t>
      </w:r>
      <w:r>
        <w:t>It is FFS whether the event reporting frequency applies for congestion (ECN marking percentage) information.</w:t>
      </w:r>
    </w:p>
    <w:p w14:paraId="14271E0B" w14:textId="77777777" w:rsidR="003142E0" w:rsidRPr="00B61815" w:rsidRDefault="003142E0" w:rsidP="003142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FD533E" w14:textId="77777777" w:rsidR="008739C9" w:rsidRDefault="008739C9" w:rsidP="008739C9">
      <w:pPr>
        <w:pStyle w:val="50"/>
      </w:pPr>
      <w:bookmarkStart w:id="231" w:name="_Toc36034071"/>
      <w:bookmarkStart w:id="232" w:name="_Toc45132218"/>
      <w:bookmarkStart w:id="233" w:name="_Toc49776503"/>
      <w:bookmarkStart w:id="234" w:name="_Toc51747423"/>
      <w:bookmarkStart w:id="235" w:name="_Toc66361002"/>
      <w:bookmarkStart w:id="236" w:name="_Toc68105507"/>
      <w:bookmarkStart w:id="237" w:name="_Toc74756137"/>
      <w:bookmarkStart w:id="238" w:name="_Toc105675014"/>
      <w:bookmarkStart w:id="239" w:name="_Toc130503082"/>
      <w:bookmarkStart w:id="240" w:name="_Toc145705018"/>
      <w:r>
        <w:t>5.14.2.1.8</w:t>
      </w:r>
      <w:r>
        <w:tab/>
        <w:t xml:space="preserve">Type: </w:t>
      </w:r>
      <w:proofErr w:type="spellStart"/>
      <w:r>
        <w:t>QosMonitoringReport</w:t>
      </w:r>
      <w:bookmarkEnd w:id="231"/>
      <w:bookmarkEnd w:id="232"/>
      <w:bookmarkEnd w:id="233"/>
      <w:bookmarkEnd w:id="234"/>
      <w:bookmarkEnd w:id="235"/>
      <w:bookmarkEnd w:id="236"/>
      <w:bookmarkEnd w:id="237"/>
      <w:bookmarkEnd w:id="238"/>
      <w:bookmarkEnd w:id="239"/>
      <w:bookmarkEnd w:id="240"/>
      <w:proofErr w:type="spellEnd"/>
    </w:p>
    <w:p w14:paraId="7B6F57CC" w14:textId="77777777" w:rsidR="008739C9" w:rsidRDefault="008739C9" w:rsidP="008739C9">
      <w:pPr>
        <w:pStyle w:val="TH"/>
      </w:pPr>
      <w:r>
        <w:rPr>
          <w:noProof/>
        </w:rPr>
        <w:t>Table </w:t>
      </w:r>
      <w:r>
        <w:t xml:space="preserve">5.14.2.1.8-1: </w:t>
      </w:r>
      <w:r>
        <w:rPr>
          <w:noProof/>
        </w:rPr>
        <w:t xml:space="preserve">Definition of type </w:t>
      </w:r>
      <w:proofErr w:type="spellStart"/>
      <w:r>
        <w:t>QosMonitoringReport</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8739C9" w14:paraId="7A4C6255" w14:textId="77777777" w:rsidTr="00870A28">
        <w:trPr>
          <w:trHeight w:val="288"/>
          <w:jc w:val="center"/>
        </w:trPr>
        <w:tc>
          <w:tcPr>
            <w:tcW w:w="1661" w:type="dxa"/>
            <w:shd w:val="clear" w:color="auto" w:fill="C0C0C0"/>
          </w:tcPr>
          <w:p w14:paraId="79882B10" w14:textId="77777777" w:rsidR="008739C9" w:rsidRDefault="008739C9" w:rsidP="00870A28">
            <w:pPr>
              <w:pStyle w:val="TAH"/>
              <w:rPr>
                <w:rFonts w:eastAsia="Times New Roman"/>
              </w:rPr>
            </w:pPr>
            <w:r>
              <w:rPr>
                <w:rFonts w:eastAsia="Times New Roman"/>
              </w:rPr>
              <w:t>Attribute name</w:t>
            </w:r>
          </w:p>
        </w:tc>
        <w:tc>
          <w:tcPr>
            <w:tcW w:w="1842" w:type="dxa"/>
            <w:shd w:val="clear" w:color="auto" w:fill="C0C0C0"/>
          </w:tcPr>
          <w:p w14:paraId="77E8EBB0" w14:textId="77777777" w:rsidR="008739C9" w:rsidRDefault="008739C9" w:rsidP="00870A28">
            <w:pPr>
              <w:pStyle w:val="TAH"/>
              <w:rPr>
                <w:rFonts w:eastAsia="Times New Roman"/>
              </w:rPr>
            </w:pPr>
            <w:r>
              <w:rPr>
                <w:rFonts w:eastAsia="Times New Roman"/>
              </w:rPr>
              <w:t>Data type</w:t>
            </w:r>
          </w:p>
        </w:tc>
        <w:tc>
          <w:tcPr>
            <w:tcW w:w="1134" w:type="dxa"/>
            <w:shd w:val="clear" w:color="auto" w:fill="C0C0C0"/>
          </w:tcPr>
          <w:p w14:paraId="3DA6A7EA" w14:textId="77777777" w:rsidR="008739C9" w:rsidRDefault="008739C9" w:rsidP="00870A28">
            <w:pPr>
              <w:pStyle w:val="TAH"/>
              <w:rPr>
                <w:rFonts w:eastAsia="Times New Roman"/>
              </w:rPr>
            </w:pPr>
            <w:r>
              <w:rPr>
                <w:rFonts w:eastAsia="Times New Roman"/>
              </w:rPr>
              <w:t>Cardinality</w:t>
            </w:r>
          </w:p>
        </w:tc>
        <w:tc>
          <w:tcPr>
            <w:tcW w:w="3687" w:type="dxa"/>
            <w:shd w:val="clear" w:color="auto" w:fill="C0C0C0"/>
          </w:tcPr>
          <w:p w14:paraId="3D8481EB" w14:textId="77777777" w:rsidR="008739C9" w:rsidRDefault="008739C9" w:rsidP="00870A28">
            <w:pPr>
              <w:pStyle w:val="TAH"/>
              <w:rPr>
                <w:rFonts w:eastAsia="Times New Roman" w:cs="Arial"/>
                <w:szCs w:val="18"/>
              </w:rPr>
            </w:pPr>
            <w:r>
              <w:rPr>
                <w:rFonts w:eastAsia="Times New Roman" w:cs="Arial"/>
                <w:szCs w:val="18"/>
              </w:rPr>
              <w:t>Description</w:t>
            </w:r>
          </w:p>
        </w:tc>
        <w:tc>
          <w:tcPr>
            <w:tcW w:w="1235" w:type="dxa"/>
            <w:shd w:val="clear" w:color="auto" w:fill="C0C0C0"/>
          </w:tcPr>
          <w:p w14:paraId="1F78D9E8" w14:textId="77777777" w:rsidR="008739C9" w:rsidRDefault="008739C9" w:rsidP="00870A28">
            <w:pPr>
              <w:pStyle w:val="TAH"/>
              <w:rPr>
                <w:rFonts w:eastAsia="Times New Roman"/>
              </w:rPr>
            </w:pPr>
            <w:r>
              <w:rPr>
                <w:rFonts w:eastAsia="Times New Roman" w:cs="Arial"/>
                <w:szCs w:val="18"/>
              </w:rPr>
              <w:t>Applicability</w:t>
            </w:r>
          </w:p>
        </w:tc>
      </w:tr>
      <w:tr w:rsidR="008739C9" w14:paraId="1908026A" w14:textId="77777777" w:rsidTr="00870A28">
        <w:trPr>
          <w:jc w:val="center"/>
        </w:trPr>
        <w:tc>
          <w:tcPr>
            <w:tcW w:w="1661" w:type="dxa"/>
            <w:shd w:val="clear" w:color="auto" w:fill="auto"/>
          </w:tcPr>
          <w:p w14:paraId="5F655AE7" w14:textId="77777777" w:rsidR="008739C9" w:rsidRDefault="008739C9" w:rsidP="00870A28">
            <w:pPr>
              <w:pStyle w:val="TAL"/>
              <w:rPr>
                <w:lang w:eastAsia="zh-CN"/>
              </w:rPr>
            </w:pPr>
            <w:proofErr w:type="spellStart"/>
            <w:r>
              <w:t>ulDelays</w:t>
            </w:r>
            <w:proofErr w:type="spellEnd"/>
          </w:p>
        </w:tc>
        <w:tc>
          <w:tcPr>
            <w:tcW w:w="1842" w:type="dxa"/>
            <w:shd w:val="clear" w:color="auto" w:fill="auto"/>
          </w:tcPr>
          <w:p w14:paraId="4E5D2BDB" w14:textId="77777777" w:rsidR="008739C9" w:rsidRDefault="008739C9" w:rsidP="00870A28">
            <w:pPr>
              <w:pStyle w:val="TAL"/>
              <w:rPr>
                <w:lang w:eastAsia="zh-CN"/>
              </w:rPr>
            </w:pPr>
            <w:proofErr w:type="gramStart"/>
            <w:r>
              <w:t>array(</w:t>
            </w:r>
            <w:proofErr w:type="spellStart"/>
            <w:proofErr w:type="gramEnd"/>
            <w:r>
              <w:t>Uinteger</w:t>
            </w:r>
            <w:proofErr w:type="spellEnd"/>
            <w:r>
              <w:t>)</w:t>
            </w:r>
          </w:p>
        </w:tc>
        <w:tc>
          <w:tcPr>
            <w:tcW w:w="1134" w:type="dxa"/>
          </w:tcPr>
          <w:p w14:paraId="67684586" w14:textId="77777777" w:rsidR="008739C9" w:rsidRDefault="008739C9" w:rsidP="00870A28">
            <w:pPr>
              <w:pStyle w:val="TAC"/>
              <w:jc w:val="left"/>
              <w:rPr>
                <w:lang w:eastAsia="zh-CN"/>
              </w:rPr>
            </w:pPr>
            <w:proofErr w:type="gramStart"/>
            <w:r>
              <w:rPr>
                <w:lang w:eastAsia="zh-CN"/>
              </w:rPr>
              <w:t>0..N</w:t>
            </w:r>
            <w:proofErr w:type="gramEnd"/>
          </w:p>
        </w:tc>
        <w:tc>
          <w:tcPr>
            <w:tcW w:w="3687" w:type="dxa"/>
          </w:tcPr>
          <w:p w14:paraId="26402522" w14:textId="77777777" w:rsidR="008739C9" w:rsidRDefault="008739C9" w:rsidP="00870A28">
            <w:pPr>
              <w:pStyle w:val="TAL"/>
            </w:pPr>
            <w:r>
              <w:t>Uplink packet delay in units of milliseconds. (NOTE 1)</w:t>
            </w:r>
          </w:p>
        </w:tc>
        <w:tc>
          <w:tcPr>
            <w:tcW w:w="1235" w:type="dxa"/>
          </w:tcPr>
          <w:p w14:paraId="05DD6212" w14:textId="77777777" w:rsidR="008739C9" w:rsidRDefault="008739C9" w:rsidP="00870A28">
            <w:pPr>
              <w:pStyle w:val="TAC"/>
              <w:jc w:val="left"/>
              <w:rPr>
                <w:rFonts w:eastAsia="Times New Roman"/>
              </w:rPr>
            </w:pPr>
          </w:p>
        </w:tc>
      </w:tr>
      <w:tr w:rsidR="008739C9" w14:paraId="324A4DBB" w14:textId="77777777" w:rsidTr="00870A28">
        <w:trPr>
          <w:jc w:val="center"/>
        </w:trPr>
        <w:tc>
          <w:tcPr>
            <w:tcW w:w="1661" w:type="dxa"/>
            <w:shd w:val="clear" w:color="auto" w:fill="auto"/>
          </w:tcPr>
          <w:p w14:paraId="635166FC" w14:textId="77777777" w:rsidR="008739C9" w:rsidRDefault="008739C9" w:rsidP="00870A28">
            <w:pPr>
              <w:pStyle w:val="TAL"/>
              <w:rPr>
                <w:lang w:eastAsia="zh-CN"/>
              </w:rPr>
            </w:pPr>
            <w:proofErr w:type="spellStart"/>
            <w:r>
              <w:t>dlDelays</w:t>
            </w:r>
            <w:proofErr w:type="spellEnd"/>
          </w:p>
        </w:tc>
        <w:tc>
          <w:tcPr>
            <w:tcW w:w="1842" w:type="dxa"/>
            <w:shd w:val="clear" w:color="auto" w:fill="auto"/>
          </w:tcPr>
          <w:p w14:paraId="44E8C084" w14:textId="77777777" w:rsidR="008739C9" w:rsidRDefault="008739C9" w:rsidP="00870A28">
            <w:pPr>
              <w:pStyle w:val="TAL"/>
              <w:rPr>
                <w:lang w:eastAsia="zh-CN"/>
              </w:rPr>
            </w:pPr>
            <w:proofErr w:type="gramStart"/>
            <w:r>
              <w:t>array(</w:t>
            </w:r>
            <w:proofErr w:type="spellStart"/>
            <w:proofErr w:type="gramEnd"/>
            <w:r>
              <w:t>Uinteger</w:t>
            </w:r>
            <w:proofErr w:type="spellEnd"/>
            <w:r>
              <w:t>)</w:t>
            </w:r>
          </w:p>
        </w:tc>
        <w:tc>
          <w:tcPr>
            <w:tcW w:w="1134" w:type="dxa"/>
          </w:tcPr>
          <w:p w14:paraId="302E622B" w14:textId="77777777" w:rsidR="008739C9" w:rsidRDefault="008739C9" w:rsidP="00870A28">
            <w:pPr>
              <w:pStyle w:val="TAC"/>
              <w:jc w:val="left"/>
              <w:rPr>
                <w:lang w:eastAsia="zh-CN"/>
              </w:rPr>
            </w:pPr>
            <w:proofErr w:type="gramStart"/>
            <w:r>
              <w:rPr>
                <w:lang w:eastAsia="zh-CN"/>
              </w:rPr>
              <w:t>0..N</w:t>
            </w:r>
            <w:proofErr w:type="gramEnd"/>
          </w:p>
        </w:tc>
        <w:tc>
          <w:tcPr>
            <w:tcW w:w="3687" w:type="dxa"/>
          </w:tcPr>
          <w:p w14:paraId="7E78D9C5" w14:textId="77777777" w:rsidR="008739C9" w:rsidRDefault="008739C9" w:rsidP="00870A28">
            <w:pPr>
              <w:pStyle w:val="TAL"/>
            </w:pPr>
            <w:r>
              <w:t>Downlink packet delay in units of milliseconds. (NOTE 1)</w:t>
            </w:r>
          </w:p>
        </w:tc>
        <w:tc>
          <w:tcPr>
            <w:tcW w:w="1235" w:type="dxa"/>
          </w:tcPr>
          <w:p w14:paraId="7D4745B6" w14:textId="77777777" w:rsidR="008739C9" w:rsidRDefault="008739C9" w:rsidP="00870A28">
            <w:pPr>
              <w:pStyle w:val="TAC"/>
              <w:jc w:val="left"/>
              <w:rPr>
                <w:rFonts w:eastAsia="Times New Roman"/>
              </w:rPr>
            </w:pPr>
          </w:p>
        </w:tc>
      </w:tr>
      <w:tr w:rsidR="008739C9" w14:paraId="6FA85E63" w14:textId="77777777" w:rsidTr="00870A28">
        <w:trPr>
          <w:jc w:val="center"/>
        </w:trPr>
        <w:tc>
          <w:tcPr>
            <w:tcW w:w="1661" w:type="dxa"/>
            <w:shd w:val="clear" w:color="auto" w:fill="auto"/>
          </w:tcPr>
          <w:p w14:paraId="6794C716" w14:textId="77777777" w:rsidR="008739C9" w:rsidRDefault="008739C9" w:rsidP="00870A28">
            <w:pPr>
              <w:pStyle w:val="TAL"/>
              <w:rPr>
                <w:lang w:eastAsia="zh-CN"/>
              </w:rPr>
            </w:pPr>
            <w:proofErr w:type="spellStart"/>
            <w:r>
              <w:t>rtDelays</w:t>
            </w:r>
            <w:proofErr w:type="spellEnd"/>
          </w:p>
        </w:tc>
        <w:tc>
          <w:tcPr>
            <w:tcW w:w="1842" w:type="dxa"/>
            <w:shd w:val="clear" w:color="auto" w:fill="auto"/>
          </w:tcPr>
          <w:p w14:paraId="51A6941F" w14:textId="77777777" w:rsidR="008739C9" w:rsidRDefault="008739C9" w:rsidP="00870A28">
            <w:pPr>
              <w:pStyle w:val="TAL"/>
              <w:rPr>
                <w:lang w:eastAsia="zh-CN"/>
              </w:rPr>
            </w:pPr>
            <w:proofErr w:type="gramStart"/>
            <w:r>
              <w:t>array(</w:t>
            </w:r>
            <w:proofErr w:type="spellStart"/>
            <w:proofErr w:type="gramEnd"/>
            <w:r>
              <w:t>Uinteger</w:t>
            </w:r>
            <w:proofErr w:type="spellEnd"/>
            <w:r>
              <w:t>)</w:t>
            </w:r>
          </w:p>
        </w:tc>
        <w:tc>
          <w:tcPr>
            <w:tcW w:w="1134" w:type="dxa"/>
          </w:tcPr>
          <w:p w14:paraId="7E8D5023" w14:textId="77777777" w:rsidR="008739C9" w:rsidRDefault="008739C9" w:rsidP="00870A28">
            <w:pPr>
              <w:pStyle w:val="TAC"/>
              <w:jc w:val="left"/>
              <w:rPr>
                <w:lang w:eastAsia="zh-CN"/>
              </w:rPr>
            </w:pPr>
            <w:proofErr w:type="gramStart"/>
            <w:r>
              <w:rPr>
                <w:lang w:eastAsia="zh-CN"/>
              </w:rPr>
              <w:t>0..N</w:t>
            </w:r>
            <w:proofErr w:type="gramEnd"/>
          </w:p>
        </w:tc>
        <w:tc>
          <w:tcPr>
            <w:tcW w:w="3687" w:type="dxa"/>
          </w:tcPr>
          <w:p w14:paraId="0E48379E" w14:textId="77777777" w:rsidR="008739C9" w:rsidRDefault="008739C9" w:rsidP="00870A28">
            <w:pPr>
              <w:pStyle w:val="TAL"/>
              <w:rPr>
                <w:rFonts w:cs="Arial"/>
                <w:szCs w:val="18"/>
                <w:lang w:eastAsia="zh-CN"/>
              </w:rPr>
            </w:pPr>
            <w:r>
              <w:t>Round trip delay in units of milliseconds. (NOTE 1)</w:t>
            </w:r>
          </w:p>
        </w:tc>
        <w:tc>
          <w:tcPr>
            <w:tcW w:w="1235" w:type="dxa"/>
          </w:tcPr>
          <w:p w14:paraId="038A6744" w14:textId="77777777" w:rsidR="008739C9" w:rsidRDefault="008739C9" w:rsidP="00870A28">
            <w:pPr>
              <w:pStyle w:val="TAC"/>
              <w:jc w:val="left"/>
              <w:rPr>
                <w:rFonts w:eastAsia="Times New Roman"/>
              </w:rPr>
            </w:pPr>
          </w:p>
        </w:tc>
      </w:tr>
      <w:tr w:rsidR="008739C9" w14:paraId="36080038" w14:textId="77777777" w:rsidTr="00870A28">
        <w:trPr>
          <w:jc w:val="center"/>
        </w:trPr>
        <w:tc>
          <w:tcPr>
            <w:tcW w:w="1661" w:type="dxa"/>
            <w:shd w:val="clear" w:color="auto" w:fill="auto"/>
          </w:tcPr>
          <w:p w14:paraId="2939EF22" w14:textId="77777777" w:rsidR="008739C9" w:rsidRDefault="008739C9" w:rsidP="00870A28">
            <w:pPr>
              <w:pStyle w:val="TAL"/>
            </w:pPr>
            <w:proofErr w:type="spellStart"/>
            <w:r>
              <w:t>pdmf</w:t>
            </w:r>
            <w:proofErr w:type="spellEnd"/>
          </w:p>
        </w:tc>
        <w:tc>
          <w:tcPr>
            <w:tcW w:w="1842" w:type="dxa"/>
            <w:shd w:val="clear" w:color="auto" w:fill="auto"/>
          </w:tcPr>
          <w:p w14:paraId="2E97A5DF" w14:textId="77777777" w:rsidR="008739C9" w:rsidRDefault="008739C9" w:rsidP="00870A28">
            <w:pPr>
              <w:pStyle w:val="TAL"/>
            </w:pPr>
            <w:proofErr w:type="spellStart"/>
            <w:r>
              <w:t>boolean</w:t>
            </w:r>
            <w:proofErr w:type="spellEnd"/>
          </w:p>
        </w:tc>
        <w:tc>
          <w:tcPr>
            <w:tcW w:w="1134" w:type="dxa"/>
          </w:tcPr>
          <w:p w14:paraId="0AC33089" w14:textId="77777777" w:rsidR="008739C9" w:rsidRDefault="008739C9" w:rsidP="00870A28">
            <w:pPr>
              <w:pStyle w:val="TAC"/>
              <w:jc w:val="left"/>
              <w:rPr>
                <w:lang w:eastAsia="zh-CN"/>
              </w:rPr>
            </w:pPr>
            <w:r>
              <w:t>0..1</w:t>
            </w:r>
          </w:p>
        </w:tc>
        <w:tc>
          <w:tcPr>
            <w:tcW w:w="3687" w:type="dxa"/>
          </w:tcPr>
          <w:p w14:paraId="7D29A70C" w14:textId="77777777" w:rsidR="008739C9" w:rsidRPr="00220170" w:rsidRDefault="008739C9" w:rsidP="00870A28">
            <w:pPr>
              <w:pStyle w:val="TAL"/>
              <w:rPr>
                <w:color w:val="000000"/>
                <w:lang w:val="en-US" w:eastAsia="fr-FR"/>
              </w:rPr>
            </w:pPr>
            <w:r w:rsidRPr="00220170">
              <w:rPr>
                <w:color w:val="000000"/>
                <w:lang w:val="en-US" w:eastAsia="fr-FR"/>
              </w:rPr>
              <w:t>Packet delay measurement failure indicator. When set to true, it indicates that a packet delay failure has occurred.</w:t>
            </w:r>
          </w:p>
          <w:p w14:paraId="41FA68CD" w14:textId="77777777" w:rsidR="008739C9" w:rsidRDefault="008739C9" w:rsidP="00870A28">
            <w:pPr>
              <w:pStyle w:val="TAL"/>
            </w:pPr>
            <w:r w:rsidRPr="00220170">
              <w:rPr>
                <w:color w:val="000000"/>
                <w:lang w:val="en-US" w:eastAsia="fr-FR"/>
              </w:rPr>
              <w:t>Default value is false if omitted. (NOTE 2)</w:t>
            </w:r>
          </w:p>
        </w:tc>
        <w:tc>
          <w:tcPr>
            <w:tcW w:w="1235" w:type="dxa"/>
          </w:tcPr>
          <w:p w14:paraId="3E935A9D" w14:textId="77777777" w:rsidR="008739C9" w:rsidRDefault="008739C9" w:rsidP="00870A28">
            <w:pPr>
              <w:pStyle w:val="TAC"/>
              <w:jc w:val="left"/>
              <w:rPr>
                <w:rFonts w:eastAsia="Times New Roman"/>
              </w:rPr>
            </w:pPr>
            <w:proofErr w:type="spellStart"/>
            <w:r>
              <w:rPr>
                <w:rFonts w:eastAsia="Times New Roman"/>
              </w:rPr>
              <w:t>PacketDelayFailureReport</w:t>
            </w:r>
            <w:proofErr w:type="spellEnd"/>
          </w:p>
        </w:tc>
      </w:tr>
      <w:tr w:rsidR="008739C9" w14:paraId="142DA7EE" w14:textId="77777777" w:rsidTr="00870A28">
        <w:trPr>
          <w:jc w:val="center"/>
        </w:trPr>
        <w:tc>
          <w:tcPr>
            <w:tcW w:w="1661" w:type="dxa"/>
            <w:shd w:val="clear" w:color="auto" w:fill="auto"/>
          </w:tcPr>
          <w:p w14:paraId="6BFD2D3F" w14:textId="77777777" w:rsidR="008739C9" w:rsidRDefault="008739C9" w:rsidP="00870A28">
            <w:pPr>
              <w:pStyle w:val="TAL"/>
            </w:pPr>
            <w:proofErr w:type="spellStart"/>
            <w:r>
              <w:t>ulDataRate</w:t>
            </w:r>
            <w:proofErr w:type="spellEnd"/>
          </w:p>
        </w:tc>
        <w:tc>
          <w:tcPr>
            <w:tcW w:w="1842" w:type="dxa"/>
            <w:shd w:val="clear" w:color="auto" w:fill="auto"/>
          </w:tcPr>
          <w:p w14:paraId="6ABDBFF9" w14:textId="77777777" w:rsidR="008739C9" w:rsidRDefault="008739C9" w:rsidP="00870A28">
            <w:pPr>
              <w:pStyle w:val="TAL"/>
            </w:pPr>
            <w:proofErr w:type="spellStart"/>
            <w:r>
              <w:t>BitRate</w:t>
            </w:r>
            <w:proofErr w:type="spellEnd"/>
          </w:p>
        </w:tc>
        <w:tc>
          <w:tcPr>
            <w:tcW w:w="1134" w:type="dxa"/>
          </w:tcPr>
          <w:p w14:paraId="0C7A977D" w14:textId="77777777" w:rsidR="008739C9" w:rsidRDefault="008739C9" w:rsidP="00870A28">
            <w:pPr>
              <w:pStyle w:val="TAC"/>
              <w:jc w:val="left"/>
            </w:pPr>
            <w:r>
              <w:t>0..1</w:t>
            </w:r>
          </w:p>
        </w:tc>
        <w:tc>
          <w:tcPr>
            <w:tcW w:w="3687" w:type="dxa"/>
          </w:tcPr>
          <w:p w14:paraId="56125CB1" w14:textId="77777777" w:rsidR="008739C9" w:rsidRDefault="008739C9" w:rsidP="00870A28">
            <w:pPr>
              <w:pStyle w:val="TAL"/>
              <w:rPr>
                <w:color w:val="000000"/>
                <w:lang w:val="en-US" w:eastAsia="fr-FR"/>
              </w:rPr>
            </w:pPr>
            <w:r>
              <w:rPr>
                <w:color w:val="000000"/>
                <w:lang w:val="en-US" w:eastAsia="fr-FR"/>
              </w:rPr>
              <w:t>UL data rate.</w:t>
            </w:r>
          </w:p>
          <w:p w14:paraId="197ADAAE" w14:textId="77777777" w:rsidR="008739C9" w:rsidRPr="00220170" w:rsidRDefault="008739C9" w:rsidP="00870A28">
            <w:pPr>
              <w:pStyle w:val="TAL"/>
              <w:rPr>
                <w:color w:val="000000"/>
                <w:lang w:val="en-US" w:eastAsia="fr-FR"/>
              </w:rPr>
            </w:pPr>
            <w:r>
              <w:rPr>
                <w:lang w:eastAsia="zh-CN"/>
              </w:rPr>
              <w:t>(NOTE 3)</w:t>
            </w:r>
          </w:p>
        </w:tc>
        <w:tc>
          <w:tcPr>
            <w:tcW w:w="1235" w:type="dxa"/>
          </w:tcPr>
          <w:p w14:paraId="1923F9AA" w14:textId="77777777" w:rsidR="008739C9" w:rsidRDefault="008739C9" w:rsidP="00870A28">
            <w:pPr>
              <w:pStyle w:val="TAC"/>
              <w:jc w:val="left"/>
            </w:pPr>
            <w:r>
              <w:t>XRM_5G</w:t>
            </w:r>
          </w:p>
        </w:tc>
      </w:tr>
      <w:tr w:rsidR="008739C9" w14:paraId="196C163A" w14:textId="77777777" w:rsidTr="00870A28">
        <w:trPr>
          <w:jc w:val="center"/>
        </w:trPr>
        <w:tc>
          <w:tcPr>
            <w:tcW w:w="1661" w:type="dxa"/>
            <w:shd w:val="clear" w:color="auto" w:fill="auto"/>
          </w:tcPr>
          <w:p w14:paraId="36901FA4" w14:textId="77777777" w:rsidR="008739C9" w:rsidRDefault="008739C9" w:rsidP="00870A28">
            <w:pPr>
              <w:pStyle w:val="TAL"/>
            </w:pPr>
            <w:proofErr w:type="spellStart"/>
            <w:r>
              <w:t>dlDataRate</w:t>
            </w:r>
            <w:proofErr w:type="spellEnd"/>
          </w:p>
        </w:tc>
        <w:tc>
          <w:tcPr>
            <w:tcW w:w="1842" w:type="dxa"/>
            <w:shd w:val="clear" w:color="auto" w:fill="auto"/>
          </w:tcPr>
          <w:p w14:paraId="521AA9AC" w14:textId="77777777" w:rsidR="008739C9" w:rsidRDefault="008739C9" w:rsidP="00870A28">
            <w:pPr>
              <w:pStyle w:val="TAL"/>
            </w:pPr>
            <w:proofErr w:type="spellStart"/>
            <w:r>
              <w:t>BitRate</w:t>
            </w:r>
            <w:proofErr w:type="spellEnd"/>
          </w:p>
        </w:tc>
        <w:tc>
          <w:tcPr>
            <w:tcW w:w="1134" w:type="dxa"/>
          </w:tcPr>
          <w:p w14:paraId="63EC162E" w14:textId="77777777" w:rsidR="008739C9" w:rsidRDefault="008739C9" w:rsidP="00870A28">
            <w:pPr>
              <w:pStyle w:val="TAC"/>
              <w:jc w:val="left"/>
            </w:pPr>
            <w:r>
              <w:t>0..1</w:t>
            </w:r>
          </w:p>
        </w:tc>
        <w:tc>
          <w:tcPr>
            <w:tcW w:w="3687" w:type="dxa"/>
          </w:tcPr>
          <w:p w14:paraId="731BD5B9" w14:textId="77777777" w:rsidR="008739C9" w:rsidRDefault="008739C9" w:rsidP="00870A28">
            <w:pPr>
              <w:pStyle w:val="TAL"/>
              <w:rPr>
                <w:color w:val="000000"/>
                <w:lang w:val="en-US" w:eastAsia="fr-FR"/>
              </w:rPr>
            </w:pPr>
            <w:r>
              <w:rPr>
                <w:color w:val="000000"/>
                <w:lang w:val="en-US" w:eastAsia="fr-FR"/>
              </w:rPr>
              <w:t>DL data rate.</w:t>
            </w:r>
          </w:p>
          <w:p w14:paraId="0DE31372" w14:textId="77777777" w:rsidR="008739C9" w:rsidRPr="00220170" w:rsidRDefault="008739C9" w:rsidP="00870A28">
            <w:pPr>
              <w:pStyle w:val="TAL"/>
              <w:rPr>
                <w:color w:val="000000"/>
                <w:lang w:val="en-US" w:eastAsia="fr-FR"/>
              </w:rPr>
            </w:pPr>
            <w:r>
              <w:rPr>
                <w:lang w:eastAsia="zh-CN"/>
              </w:rPr>
              <w:t>(NOTE 3)</w:t>
            </w:r>
          </w:p>
        </w:tc>
        <w:tc>
          <w:tcPr>
            <w:tcW w:w="1235" w:type="dxa"/>
          </w:tcPr>
          <w:p w14:paraId="5B6DABFE" w14:textId="77777777" w:rsidR="008739C9" w:rsidRDefault="008739C9" w:rsidP="00870A28">
            <w:pPr>
              <w:pStyle w:val="TAC"/>
              <w:jc w:val="left"/>
            </w:pPr>
            <w:r>
              <w:t>XRM_5G</w:t>
            </w:r>
          </w:p>
        </w:tc>
      </w:tr>
      <w:tr w:rsidR="008739C9" w14:paraId="7358A8CF" w14:textId="77777777" w:rsidTr="00870A28">
        <w:trPr>
          <w:jc w:val="center"/>
          <w:ins w:id="241" w:author="Huawei" w:date="2023-11-16T13:28:00Z"/>
        </w:trPr>
        <w:tc>
          <w:tcPr>
            <w:tcW w:w="1661" w:type="dxa"/>
            <w:shd w:val="clear" w:color="auto" w:fill="auto"/>
          </w:tcPr>
          <w:p w14:paraId="0D96C7E7" w14:textId="0A9D3ACF" w:rsidR="008739C9" w:rsidRDefault="003142E0" w:rsidP="008739C9">
            <w:pPr>
              <w:pStyle w:val="TAL"/>
              <w:rPr>
                <w:ins w:id="242" w:author="Huawei" w:date="2023-11-16T13:28:00Z"/>
              </w:rPr>
            </w:pPr>
            <w:proofErr w:type="spellStart"/>
            <w:ins w:id="243" w:author="Huawei" w:date="2023-11-16T13:32:00Z">
              <w:r>
                <w:t>ulAggrDataRate</w:t>
              </w:r>
            </w:ins>
            <w:proofErr w:type="spellEnd"/>
          </w:p>
        </w:tc>
        <w:tc>
          <w:tcPr>
            <w:tcW w:w="1842" w:type="dxa"/>
            <w:shd w:val="clear" w:color="auto" w:fill="auto"/>
          </w:tcPr>
          <w:p w14:paraId="6C7F9619" w14:textId="32FA4A82" w:rsidR="008739C9" w:rsidRDefault="008739C9" w:rsidP="008739C9">
            <w:pPr>
              <w:pStyle w:val="TAL"/>
              <w:rPr>
                <w:ins w:id="244" w:author="Huawei" w:date="2023-11-16T13:28:00Z"/>
              </w:rPr>
            </w:pPr>
            <w:proofErr w:type="spellStart"/>
            <w:ins w:id="245" w:author="Huawei" w:date="2023-11-16T13:28:00Z">
              <w:r>
                <w:rPr>
                  <w:lang w:eastAsia="zh-CN"/>
                </w:rPr>
                <w:t>BitRate</w:t>
              </w:r>
              <w:proofErr w:type="spellEnd"/>
            </w:ins>
          </w:p>
        </w:tc>
        <w:tc>
          <w:tcPr>
            <w:tcW w:w="1134" w:type="dxa"/>
          </w:tcPr>
          <w:p w14:paraId="75AE2B39" w14:textId="470919D8" w:rsidR="008739C9" w:rsidRDefault="008739C9" w:rsidP="008739C9">
            <w:pPr>
              <w:pStyle w:val="TAC"/>
              <w:jc w:val="left"/>
              <w:rPr>
                <w:ins w:id="246" w:author="Huawei" w:date="2023-11-16T13:28:00Z"/>
              </w:rPr>
            </w:pPr>
            <w:ins w:id="247" w:author="Huawei" w:date="2023-11-16T13:28:00Z">
              <w:r>
                <w:rPr>
                  <w:lang w:eastAsia="zh-CN"/>
                </w:rPr>
                <w:t>0..1</w:t>
              </w:r>
            </w:ins>
          </w:p>
        </w:tc>
        <w:tc>
          <w:tcPr>
            <w:tcW w:w="3687" w:type="dxa"/>
          </w:tcPr>
          <w:p w14:paraId="35BD2A82" w14:textId="72ACE548" w:rsidR="008739C9" w:rsidRPr="003142E0" w:rsidRDefault="008739C9" w:rsidP="008739C9">
            <w:pPr>
              <w:pStyle w:val="TAL"/>
              <w:rPr>
                <w:ins w:id="248" w:author="Huawei" w:date="2023-11-16T13:28:00Z"/>
                <w:rFonts w:cs="Arial"/>
                <w:szCs w:val="18"/>
                <w:lang w:eastAsia="zh-CN"/>
              </w:rPr>
            </w:pPr>
            <w:ins w:id="249" w:author="Huawei" w:date="2023-11-16T13:28:00Z">
              <w:r>
                <w:rPr>
                  <w:rFonts w:cs="Arial"/>
                  <w:szCs w:val="18"/>
                  <w:lang w:eastAsia="zh-CN"/>
                </w:rPr>
                <w:t xml:space="preserve">Indicates the </w:t>
              </w:r>
            </w:ins>
            <w:ins w:id="250" w:author="Huawei" w:date="2023-11-16T13:33:00Z">
              <w:r w:rsidR="003142E0">
                <w:rPr>
                  <w:rFonts w:cs="Arial"/>
                  <w:szCs w:val="18"/>
                  <w:lang w:eastAsia="zh-CN"/>
                </w:rPr>
                <w:t>up</w:t>
              </w:r>
            </w:ins>
            <w:ins w:id="251" w:author="Huawei" w:date="2023-11-16T13:28:00Z">
              <w:r>
                <w:rPr>
                  <w:rFonts w:cs="Arial"/>
                  <w:szCs w:val="18"/>
                  <w:lang w:eastAsia="zh-CN"/>
                </w:rPr>
                <w:t xml:space="preserve">link </w:t>
              </w:r>
            </w:ins>
            <w:ins w:id="252" w:author="Huawei" w:date="2023-11-16T13:33:00Z">
              <w:r w:rsidR="003142E0">
                <w:t>aggregated</w:t>
              </w:r>
            </w:ins>
            <w:ins w:id="253" w:author="Huawei" w:date="2023-11-16T13:28:00Z">
              <w:r>
                <w:rPr>
                  <w:rFonts w:cs="Arial"/>
                  <w:szCs w:val="18"/>
                  <w:lang w:eastAsia="zh-CN"/>
                </w:rPr>
                <w:t xml:space="preserve"> Data Rate for the applicable list of UEs provided by AF.</w:t>
              </w:r>
            </w:ins>
          </w:p>
        </w:tc>
        <w:tc>
          <w:tcPr>
            <w:tcW w:w="1235" w:type="dxa"/>
          </w:tcPr>
          <w:p w14:paraId="3514A05C" w14:textId="3D9A00AB" w:rsidR="008739C9" w:rsidRDefault="008739C9" w:rsidP="008739C9">
            <w:pPr>
              <w:pStyle w:val="TAC"/>
              <w:jc w:val="left"/>
              <w:rPr>
                <w:ins w:id="254" w:author="Huawei" w:date="2023-11-16T13:28:00Z"/>
              </w:rPr>
            </w:pPr>
            <w:ins w:id="255" w:author="Huawei" w:date="2023-11-16T13:28:00Z">
              <w:r>
                <w:rPr>
                  <w:noProof/>
                </w:rPr>
                <w:t>ListUE_5G</w:t>
              </w:r>
            </w:ins>
          </w:p>
        </w:tc>
      </w:tr>
      <w:tr w:rsidR="003142E0" w14:paraId="29C55519" w14:textId="77777777" w:rsidTr="00870A28">
        <w:trPr>
          <w:jc w:val="center"/>
          <w:ins w:id="256" w:author="Huawei" w:date="2023-11-16T13:32:00Z"/>
        </w:trPr>
        <w:tc>
          <w:tcPr>
            <w:tcW w:w="1661" w:type="dxa"/>
            <w:shd w:val="clear" w:color="auto" w:fill="auto"/>
          </w:tcPr>
          <w:p w14:paraId="00A18B73" w14:textId="0672B6E9" w:rsidR="003142E0" w:rsidRDefault="003142E0" w:rsidP="003142E0">
            <w:pPr>
              <w:pStyle w:val="TAL"/>
              <w:rPr>
                <w:ins w:id="257" w:author="Huawei" w:date="2023-11-16T13:32:00Z"/>
              </w:rPr>
            </w:pPr>
            <w:proofErr w:type="spellStart"/>
            <w:ins w:id="258" w:author="Huawei" w:date="2023-11-16T13:34:00Z">
              <w:r>
                <w:t>dlAggrDataRate</w:t>
              </w:r>
            </w:ins>
            <w:proofErr w:type="spellEnd"/>
          </w:p>
        </w:tc>
        <w:tc>
          <w:tcPr>
            <w:tcW w:w="1842" w:type="dxa"/>
            <w:shd w:val="clear" w:color="auto" w:fill="auto"/>
          </w:tcPr>
          <w:p w14:paraId="506F7D17" w14:textId="6A233E3F" w:rsidR="003142E0" w:rsidRDefault="003142E0" w:rsidP="003142E0">
            <w:pPr>
              <w:pStyle w:val="TAL"/>
              <w:rPr>
                <w:ins w:id="259" w:author="Huawei" w:date="2023-11-16T13:32:00Z"/>
                <w:lang w:eastAsia="zh-CN"/>
              </w:rPr>
            </w:pPr>
            <w:proofErr w:type="spellStart"/>
            <w:ins w:id="260" w:author="Huawei" w:date="2023-11-16T13:34:00Z">
              <w:r>
                <w:rPr>
                  <w:lang w:eastAsia="zh-CN"/>
                </w:rPr>
                <w:t>BitRate</w:t>
              </w:r>
            </w:ins>
            <w:proofErr w:type="spellEnd"/>
          </w:p>
        </w:tc>
        <w:tc>
          <w:tcPr>
            <w:tcW w:w="1134" w:type="dxa"/>
          </w:tcPr>
          <w:p w14:paraId="601EABAE" w14:textId="6517F1B1" w:rsidR="003142E0" w:rsidRDefault="003142E0" w:rsidP="003142E0">
            <w:pPr>
              <w:pStyle w:val="TAC"/>
              <w:jc w:val="left"/>
              <w:rPr>
                <w:ins w:id="261" w:author="Huawei" w:date="2023-11-16T13:32:00Z"/>
                <w:lang w:eastAsia="zh-CN"/>
              </w:rPr>
            </w:pPr>
            <w:ins w:id="262" w:author="Huawei" w:date="2023-11-16T13:34:00Z">
              <w:r>
                <w:rPr>
                  <w:lang w:eastAsia="zh-CN"/>
                </w:rPr>
                <w:t>0..1</w:t>
              </w:r>
            </w:ins>
          </w:p>
        </w:tc>
        <w:tc>
          <w:tcPr>
            <w:tcW w:w="3687" w:type="dxa"/>
          </w:tcPr>
          <w:p w14:paraId="13AD0CBA" w14:textId="3685C008" w:rsidR="003142E0" w:rsidRDefault="003142E0" w:rsidP="003142E0">
            <w:pPr>
              <w:pStyle w:val="TAL"/>
              <w:rPr>
                <w:ins w:id="263" w:author="Huawei" w:date="2023-11-16T13:32:00Z"/>
                <w:rFonts w:cs="Arial"/>
                <w:szCs w:val="18"/>
                <w:lang w:eastAsia="zh-CN"/>
              </w:rPr>
            </w:pPr>
            <w:ins w:id="264" w:author="Huawei" w:date="2023-11-16T13:34:00Z">
              <w:r>
                <w:rPr>
                  <w:rFonts w:cs="Arial"/>
                  <w:szCs w:val="18"/>
                  <w:lang w:eastAsia="zh-CN"/>
                </w:rPr>
                <w:t xml:space="preserve">Indicates the downlink </w:t>
              </w:r>
              <w:r>
                <w:t>aggregated</w:t>
              </w:r>
              <w:r>
                <w:rPr>
                  <w:rFonts w:cs="Arial"/>
                  <w:szCs w:val="18"/>
                  <w:lang w:eastAsia="zh-CN"/>
                </w:rPr>
                <w:t xml:space="preserve"> Data Rate for the applicable list of UEs provided by AF.</w:t>
              </w:r>
            </w:ins>
          </w:p>
        </w:tc>
        <w:tc>
          <w:tcPr>
            <w:tcW w:w="1235" w:type="dxa"/>
          </w:tcPr>
          <w:p w14:paraId="70CDFF3A" w14:textId="306CC0CE" w:rsidR="003142E0" w:rsidRDefault="003142E0" w:rsidP="003142E0">
            <w:pPr>
              <w:pStyle w:val="TAC"/>
              <w:jc w:val="left"/>
              <w:rPr>
                <w:ins w:id="265" w:author="Huawei" w:date="2023-11-16T13:32:00Z"/>
                <w:noProof/>
              </w:rPr>
            </w:pPr>
            <w:ins w:id="266" w:author="Huawei" w:date="2023-11-16T13:34:00Z">
              <w:r>
                <w:rPr>
                  <w:noProof/>
                </w:rPr>
                <w:t>ListUE_5G</w:t>
              </w:r>
            </w:ins>
          </w:p>
        </w:tc>
      </w:tr>
      <w:tr w:rsidR="003142E0" w14:paraId="6A07D71B" w14:textId="77777777" w:rsidTr="00870A28">
        <w:trPr>
          <w:jc w:val="center"/>
        </w:trPr>
        <w:tc>
          <w:tcPr>
            <w:tcW w:w="1661" w:type="dxa"/>
            <w:shd w:val="clear" w:color="auto" w:fill="auto"/>
          </w:tcPr>
          <w:p w14:paraId="629D7893" w14:textId="77777777" w:rsidR="003142E0" w:rsidRDefault="003142E0" w:rsidP="003142E0">
            <w:pPr>
              <w:pStyle w:val="TAL"/>
            </w:pPr>
            <w:proofErr w:type="spellStart"/>
            <w:r>
              <w:t>ulConInfo</w:t>
            </w:r>
            <w:proofErr w:type="spellEnd"/>
          </w:p>
        </w:tc>
        <w:tc>
          <w:tcPr>
            <w:tcW w:w="1842" w:type="dxa"/>
            <w:shd w:val="clear" w:color="auto" w:fill="auto"/>
          </w:tcPr>
          <w:p w14:paraId="4E278082" w14:textId="77777777" w:rsidR="003142E0" w:rsidRDefault="003142E0" w:rsidP="003142E0">
            <w:pPr>
              <w:pStyle w:val="TAL"/>
            </w:pPr>
            <w:proofErr w:type="spellStart"/>
            <w:r>
              <w:t>Uinteger</w:t>
            </w:r>
            <w:proofErr w:type="spellEnd"/>
          </w:p>
        </w:tc>
        <w:tc>
          <w:tcPr>
            <w:tcW w:w="1134" w:type="dxa"/>
          </w:tcPr>
          <w:p w14:paraId="5C79E4A6" w14:textId="77777777" w:rsidR="003142E0" w:rsidRDefault="003142E0" w:rsidP="003142E0">
            <w:pPr>
              <w:pStyle w:val="TAC"/>
              <w:jc w:val="left"/>
            </w:pPr>
            <w:r>
              <w:t>0..1</w:t>
            </w:r>
          </w:p>
        </w:tc>
        <w:tc>
          <w:tcPr>
            <w:tcW w:w="3687" w:type="dxa"/>
          </w:tcPr>
          <w:p w14:paraId="4B45A3F3" w14:textId="77777777" w:rsidR="003142E0" w:rsidRPr="00220170" w:rsidRDefault="003142E0" w:rsidP="003142E0">
            <w:pPr>
              <w:pStyle w:val="TAL"/>
              <w:rPr>
                <w:color w:val="000000"/>
                <w:lang w:val="en-US" w:eastAsia="fr-FR"/>
              </w:rPr>
            </w:pPr>
            <w:r>
              <w:rPr>
                <w:color w:val="000000"/>
                <w:lang w:val="en-US" w:eastAsia="fr-FR"/>
              </w:rPr>
              <w:t>Uplink congestion information, i.e., percentage of ECN marked packets for the UL.</w:t>
            </w:r>
          </w:p>
        </w:tc>
        <w:tc>
          <w:tcPr>
            <w:tcW w:w="1235" w:type="dxa"/>
          </w:tcPr>
          <w:p w14:paraId="49AF6D7B" w14:textId="77777777" w:rsidR="003142E0" w:rsidRDefault="003142E0" w:rsidP="003142E0">
            <w:pPr>
              <w:pStyle w:val="TAC"/>
              <w:jc w:val="left"/>
              <w:rPr>
                <w:rFonts w:eastAsia="Times New Roman"/>
              </w:rPr>
            </w:pPr>
            <w:r>
              <w:t>XRM_5G</w:t>
            </w:r>
          </w:p>
        </w:tc>
      </w:tr>
      <w:tr w:rsidR="003142E0" w14:paraId="0C2E98DE" w14:textId="77777777" w:rsidTr="00870A28">
        <w:trPr>
          <w:jc w:val="center"/>
        </w:trPr>
        <w:tc>
          <w:tcPr>
            <w:tcW w:w="1661" w:type="dxa"/>
            <w:shd w:val="clear" w:color="auto" w:fill="auto"/>
          </w:tcPr>
          <w:p w14:paraId="49D41554" w14:textId="77777777" w:rsidR="003142E0" w:rsidRDefault="003142E0" w:rsidP="003142E0">
            <w:pPr>
              <w:pStyle w:val="TAL"/>
            </w:pPr>
            <w:proofErr w:type="spellStart"/>
            <w:r>
              <w:t>dlConInfo</w:t>
            </w:r>
            <w:proofErr w:type="spellEnd"/>
          </w:p>
        </w:tc>
        <w:tc>
          <w:tcPr>
            <w:tcW w:w="1842" w:type="dxa"/>
            <w:shd w:val="clear" w:color="auto" w:fill="auto"/>
          </w:tcPr>
          <w:p w14:paraId="68430E48" w14:textId="77777777" w:rsidR="003142E0" w:rsidRDefault="003142E0" w:rsidP="003142E0">
            <w:pPr>
              <w:pStyle w:val="TAL"/>
            </w:pPr>
            <w:proofErr w:type="spellStart"/>
            <w:r>
              <w:t>Uinteger</w:t>
            </w:r>
            <w:proofErr w:type="spellEnd"/>
          </w:p>
        </w:tc>
        <w:tc>
          <w:tcPr>
            <w:tcW w:w="1134" w:type="dxa"/>
          </w:tcPr>
          <w:p w14:paraId="6F87C708" w14:textId="77777777" w:rsidR="003142E0" w:rsidRDefault="003142E0" w:rsidP="003142E0">
            <w:pPr>
              <w:pStyle w:val="TAC"/>
              <w:jc w:val="left"/>
            </w:pPr>
            <w:r>
              <w:t>0..1</w:t>
            </w:r>
          </w:p>
        </w:tc>
        <w:tc>
          <w:tcPr>
            <w:tcW w:w="3687" w:type="dxa"/>
          </w:tcPr>
          <w:p w14:paraId="46EB66CE" w14:textId="77777777" w:rsidR="003142E0" w:rsidRPr="00220170" w:rsidRDefault="003142E0" w:rsidP="003142E0">
            <w:pPr>
              <w:pStyle w:val="TAL"/>
              <w:rPr>
                <w:color w:val="000000"/>
                <w:lang w:val="en-US" w:eastAsia="fr-FR"/>
              </w:rPr>
            </w:pPr>
            <w:r>
              <w:rPr>
                <w:color w:val="000000"/>
                <w:lang w:val="en-US" w:eastAsia="fr-FR"/>
              </w:rPr>
              <w:t>Downlink congestion information, i.e., percentage of ECN marked packets for the DL.</w:t>
            </w:r>
          </w:p>
        </w:tc>
        <w:tc>
          <w:tcPr>
            <w:tcW w:w="1235" w:type="dxa"/>
          </w:tcPr>
          <w:p w14:paraId="4FD3D210" w14:textId="77777777" w:rsidR="003142E0" w:rsidRDefault="003142E0" w:rsidP="003142E0">
            <w:pPr>
              <w:pStyle w:val="TAC"/>
              <w:jc w:val="left"/>
              <w:rPr>
                <w:rFonts w:eastAsia="Times New Roman"/>
              </w:rPr>
            </w:pPr>
            <w:r>
              <w:t>XRM_5G</w:t>
            </w:r>
          </w:p>
        </w:tc>
      </w:tr>
      <w:tr w:rsidR="003142E0" w14:paraId="5D6D88E8" w14:textId="77777777" w:rsidTr="00870A28">
        <w:trPr>
          <w:jc w:val="center"/>
        </w:trPr>
        <w:tc>
          <w:tcPr>
            <w:tcW w:w="1661" w:type="dxa"/>
            <w:shd w:val="clear" w:color="auto" w:fill="auto"/>
          </w:tcPr>
          <w:p w14:paraId="72AB2315" w14:textId="77777777" w:rsidR="003142E0" w:rsidRDefault="003142E0" w:rsidP="003142E0">
            <w:pPr>
              <w:pStyle w:val="TAL"/>
            </w:pPr>
            <w:proofErr w:type="spellStart"/>
            <w:r>
              <w:t>cimf</w:t>
            </w:r>
            <w:proofErr w:type="spellEnd"/>
          </w:p>
        </w:tc>
        <w:tc>
          <w:tcPr>
            <w:tcW w:w="1842" w:type="dxa"/>
            <w:shd w:val="clear" w:color="auto" w:fill="auto"/>
          </w:tcPr>
          <w:p w14:paraId="2A6DE3CD" w14:textId="77777777" w:rsidR="003142E0" w:rsidRDefault="003142E0" w:rsidP="003142E0">
            <w:pPr>
              <w:pStyle w:val="TAL"/>
            </w:pPr>
            <w:proofErr w:type="spellStart"/>
            <w:r>
              <w:t>boolean</w:t>
            </w:r>
            <w:proofErr w:type="spellEnd"/>
          </w:p>
        </w:tc>
        <w:tc>
          <w:tcPr>
            <w:tcW w:w="1134" w:type="dxa"/>
          </w:tcPr>
          <w:p w14:paraId="54C8FD06" w14:textId="77777777" w:rsidR="003142E0" w:rsidRDefault="003142E0" w:rsidP="003142E0">
            <w:pPr>
              <w:pStyle w:val="TAC"/>
              <w:jc w:val="left"/>
            </w:pPr>
            <w:r>
              <w:t>0..1</w:t>
            </w:r>
          </w:p>
        </w:tc>
        <w:tc>
          <w:tcPr>
            <w:tcW w:w="3687" w:type="dxa"/>
          </w:tcPr>
          <w:p w14:paraId="3D9FA8F2" w14:textId="77777777" w:rsidR="003142E0" w:rsidRPr="00220170" w:rsidRDefault="003142E0" w:rsidP="003142E0">
            <w:pPr>
              <w:pStyle w:val="PL"/>
              <w:rPr>
                <w:color w:val="000000"/>
                <w:lang w:val="en-US" w:eastAsia="fr-FR"/>
              </w:rPr>
            </w:pPr>
            <w:r w:rsidRPr="008F6A85">
              <w:rPr>
                <w:rFonts w:ascii="Arial" w:hAnsi="Arial"/>
                <w:color w:val="000000"/>
                <w:sz w:val="18"/>
                <w:lang w:val="en-US" w:eastAsia="fr-FR"/>
              </w:rPr>
              <w:t xml:space="preserve">Represents the </w:t>
            </w:r>
            <w:r w:rsidRPr="008F6A85">
              <w:rPr>
                <w:rFonts w:ascii="Arial" w:hAnsi="Arial" w:hint="eastAsia"/>
                <w:color w:val="000000"/>
                <w:sz w:val="18"/>
                <w:lang w:val="en-US" w:eastAsia="fr-FR"/>
              </w:rPr>
              <w:t>congestion information</w:t>
            </w:r>
            <w:r w:rsidRPr="008F6A85">
              <w:rPr>
                <w:rFonts w:ascii="Arial" w:hAnsi="Arial"/>
                <w:color w:val="000000"/>
                <w:sz w:val="18"/>
                <w:lang w:val="en-US" w:eastAsia="fr-FR"/>
              </w:rPr>
              <w:t xml:space="preserve"> measurement failure indicator. When set to "true", it indicates that a </w:t>
            </w:r>
            <w:r w:rsidRPr="008F6A85">
              <w:rPr>
                <w:rFonts w:ascii="Arial" w:hAnsi="Arial" w:hint="eastAsia"/>
                <w:color w:val="000000"/>
                <w:sz w:val="18"/>
                <w:lang w:val="en-US" w:eastAsia="fr-FR"/>
              </w:rPr>
              <w:t>congestion information</w:t>
            </w:r>
            <w:r>
              <w:rPr>
                <w:rFonts w:ascii="Arial" w:hAnsi="Arial"/>
                <w:color w:val="000000"/>
                <w:sz w:val="18"/>
                <w:lang w:val="en-US" w:eastAsia="fr-FR"/>
              </w:rPr>
              <w:t xml:space="preserve"> measurement</w:t>
            </w:r>
            <w:r w:rsidRPr="008F6A85">
              <w:rPr>
                <w:rFonts w:ascii="Arial" w:hAnsi="Arial"/>
                <w:color w:val="000000"/>
                <w:sz w:val="18"/>
                <w:lang w:val="en-US" w:eastAsia="fr-FR"/>
              </w:rPr>
              <w:t xml:space="preserve"> failure has occurred. Default value is "false" if omitted</w:t>
            </w:r>
            <w:r>
              <w:rPr>
                <w:rFonts w:ascii="Arial" w:hAnsi="Arial"/>
                <w:color w:val="000000"/>
                <w:sz w:val="18"/>
                <w:lang w:val="en-US" w:eastAsia="fr-FR"/>
              </w:rPr>
              <w:t>.</w:t>
            </w:r>
          </w:p>
        </w:tc>
        <w:tc>
          <w:tcPr>
            <w:tcW w:w="1235" w:type="dxa"/>
          </w:tcPr>
          <w:p w14:paraId="3121169E" w14:textId="77777777" w:rsidR="003142E0" w:rsidRDefault="003142E0" w:rsidP="003142E0">
            <w:pPr>
              <w:pStyle w:val="TAC"/>
              <w:jc w:val="left"/>
              <w:rPr>
                <w:rFonts w:eastAsia="Times New Roman"/>
              </w:rPr>
            </w:pPr>
            <w:r>
              <w:t>XRM_5G</w:t>
            </w:r>
          </w:p>
        </w:tc>
      </w:tr>
      <w:tr w:rsidR="003142E0" w14:paraId="3A42D994" w14:textId="77777777" w:rsidTr="00870A28">
        <w:trPr>
          <w:jc w:val="center"/>
        </w:trPr>
        <w:tc>
          <w:tcPr>
            <w:tcW w:w="9559" w:type="dxa"/>
            <w:gridSpan w:val="5"/>
            <w:shd w:val="clear" w:color="auto" w:fill="auto"/>
          </w:tcPr>
          <w:p w14:paraId="4E2A207F" w14:textId="77777777" w:rsidR="003142E0" w:rsidRDefault="003142E0" w:rsidP="003142E0">
            <w:pPr>
              <w:pStyle w:val="TAN"/>
            </w:pPr>
            <w:r>
              <w:t>NOTE 1:</w:t>
            </w:r>
            <w:r>
              <w:tab/>
              <w:t>In this release of the specification the maximum number of elements in the array is 2.</w:t>
            </w:r>
          </w:p>
          <w:p w14:paraId="412D7769" w14:textId="77777777" w:rsidR="003142E0" w:rsidRDefault="003142E0" w:rsidP="003142E0">
            <w:pPr>
              <w:pStyle w:val="TAN"/>
              <w:rPr>
                <w:noProof/>
              </w:rPr>
            </w:pPr>
            <w:r>
              <w:rPr>
                <w:lang w:eastAsia="zh-CN"/>
              </w:rPr>
              <w:t>NOTE 2:</w:t>
            </w:r>
            <w:r w:rsidRPr="003107D3">
              <w:t xml:space="preserve"> </w:t>
            </w:r>
            <w:r w:rsidRPr="003107D3">
              <w:tab/>
            </w:r>
            <w:r>
              <w:rPr>
                <w:noProof/>
              </w:rPr>
              <w:t>When the "pdmf" attribute is set to true, "ulDelays", "dlDelays" and "rtDelays" and when the feature "XRM_5G" is supported, "ulDataRate" and "dlDataRate" shall not be present.</w:t>
            </w:r>
          </w:p>
          <w:p w14:paraId="084AD7BB" w14:textId="77777777" w:rsidR="003142E0" w:rsidRDefault="003142E0" w:rsidP="003142E0">
            <w:pPr>
              <w:pStyle w:val="TAN"/>
              <w:rPr>
                <w:rFonts w:eastAsia="Times New Roman"/>
              </w:rPr>
            </w:pPr>
            <w:r>
              <w:rPr>
                <w:lang w:eastAsia="zh-CN"/>
              </w:rPr>
              <w:t>NOTE 3:</w:t>
            </w:r>
            <w:r w:rsidRPr="003107D3">
              <w:t xml:space="preserve"> </w:t>
            </w:r>
            <w:r w:rsidRPr="003107D3">
              <w:tab/>
            </w:r>
            <w:r>
              <w:rPr>
                <w:noProof/>
              </w:rPr>
              <w:t>When the "ulDataRate" and/or the "dlDataRate" attribute are included, the parameters related to packet delay and/or congestion information shall not be present.</w:t>
            </w:r>
          </w:p>
        </w:tc>
      </w:tr>
    </w:tbl>
    <w:p w14:paraId="31A1E8E5" w14:textId="77777777" w:rsidR="008739C9" w:rsidRDefault="008739C9" w:rsidP="008739C9">
      <w:pPr>
        <w:rPr>
          <w:noProof/>
        </w:rPr>
      </w:pPr>
    </w:p>
    <w:p w14:paraId="2B7062C6" w14:textId="77777777" w:rsidR="008739C9" w:rsidRDefault="008739C9" w:rsidP="008739C9">
      <w:pPr>
        <w:pStyle w:val="EditorsNote"/>
      </w:pPr>
      <w:r w:rsidRPr="00D30DFF">
        <w:t xml:space="preserve">Editor’s Note: </w:t>
      </w:r>
      <w:r>
        <w:t xml:space="preserve">The presence conditions of the parameters of </w:t>
      </w:r>
      <w:proofErr w:type="spellStart"/>
      <w:r>
        <w:t>QosMonitoringReport</w:t>
      </w:r>
      <w:proofErr w:type="spellEnd"/>
      <w:r>
        <w:t xml:space="preserve"> are to be consolidated/detailed once all the possible reports are specified.</w:t>
      </w:r>
    </w:p>
    <w:p w14:paraId="118A07A5" w14:textId="77777777" w:rsidR="008739C9" w:rsidRDefault="008739C9" w:rsidP="008739C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maximum and minimum data rate measurements are reported for the data rates calculated during the waiting time is FFS.</w:t>
      </w:r>
    </w:p>
    <w:p w14:paraId="775403E1" w14:textId="77777777" w:rsidR="008739C9" w:rsidRPr="00346B08" w:rsidRDefault="008739C9" w:rsidP="008739C9">
      <w:pPr>
        <w:pStyle w:val="EditorsNote"/>
      </w:pPr>
      <w:r>
        <w:t>Editor's note:</w:t>
      </w:r>
      <w:r>
        <w:tab/>
        <w:t xml:space="preserve">It is FFS whether </w:t>
      </w:r>
      <w:r>
        <w:rPr>
          <w:lang w:eastAsia="zh-CN"/>
        </w:rPr>
        <w:t xml:space="preserve">the </w:t>
      </w:r>
      <w:r>
        <w:rPr>
          <w:noProof/>
        </w:rPr>
        <w:t>"</w:t>
      </w:r>
      <w:proofErr w:type="spellStart"/>
      <w:r>
        <w:rPr>
          <w:rFonts w:hint="eastAsia"/>
          <w:lang w:val="en-US" w:eastAsia="zh-CN"/>
        </w:rPr>
        <w:t>cimf</w:t>
      </w:r>
      <w:proofErr w:type="spellEnd"/>
      <w:r>
        <w:rPr>
          <w:noProof/>
        </w:rPr>
        <w:t>"</w:t>
      </w:r>
      <w:r>
        <w:rPr>
          <w:lang w:val="en-US" w:eastAsia="zh-CN"/>
        </w:rPr>
        <w:t xml:space="preserve"> attribute is needed</w:t>
      </w:r>
      <w:r>
        <w:t>.</w:t>
      </w:r>
    </w:p>
    <w:p w14:paraId="6D25BEC1" w14:textId="77777777" w:rsidR="008739C9" w:rsidRPr="00346B08" w:rsidRDefault="008739C9" w:rsidP="008739C9">
      <w:pPr>
        <w:pStyle w:val="EditorsNote"/>
      </w:pPr>
      <w:r>
        <w:t>Editor's note:</w:t>
      </w:r>
      <w:r>
        <w:tab/>
        <w:t xml:space="preserve">Whether the </w:t>
      </w:r>
      <w:r>
        <w:rPr>
          <w:noProof/>
        </w:rPr>
        <w:t>"</w:t>
      </w:r>
      <w:proofErr w:type="spellStart"/>
      <w:r>
        <w:rPr>
          <w:lang w:val="en-US" w:eastAsia="zh-CN"/>
        </w:rPr>
        <w:t>ul</w:t>
      </w:r>
      <w:r>
        <w:rPr>
          <w:rFonts w:hint="eastAsia"/>
          <w:lang w:val="en-US" w:eastAsia="zh-CN"/>
        </w:rPr>
        <w:t>CongInfo</w:t>
      </w:r>
      <w:proofErr w:type="spellEnd"/>
      <w:r>
        <w:rPr>
          <w:noProof/>
        </w:rPr>
        <w:t>" and</w:t>
      </w:r>
      <w:r w:rsidRPr="005B2EA7">
        <w:t xml:space="preserve"> </w:t>
      </w:r>
      <w:r>
        <w:rPr>
          <w:noProof/>
        </w:rPr>
        <w:t>"</w:t>
      </w:r>
      <w:proofErr w:type="spellStart"/>
      <w:r>
        <w:rPr>
          <w:lang w:val="en-US" w:eastAsia="zh-CN"/>
        </w:rPr>
        <w:t>dl</w:t>
      </w:r>
      <w:r>
        <w:rPr>
          <w:rFonts w:hint="eastAsia"/>
          <w:lang w:val="en-US" w:eastAsia="zh-CN"/>
        </w:rPr>
        <w:t>CongInfo</w:t>
      </w:r>
      <w:proofErr w:type="spellEnd"/>
      <w:r>
        <w:rPr>
          <w:noProof/>
        </w:rPr>
        <w:t>"</w:t>
      </w:r>
      <w:r>
        <w:rPr>
          <w:lang w:eastAsia="zh-CN"/>
        </w:rPr>
        <w:t xml:space="preserve"> attributes are single or plural is FFS</w:t>
      </w:r>
      <w:r>
        <w:t>.</w:t>
      </w:r>
    </w:p>
    <w:p w14:paraId="5C13E13B" w14:textId="77777777" w:rsidR="008739C9" w:rsidRDefault="008739C9" w:rsidP="008739C9">
      <w:pPr>
        <w:rPr>
          <w:noProof/>
        </w:rPr>
      </w:pPr>
    </w:p>
    <w:p w14:paraId="78A9F765" w14:textId="77777777" w:rsidR="008739C9" w:rsidRPr="008739C9" w:rsidRDefault="008739C9" w:rsidP="008739C9"/>
    <w:p w14:paraId="0D821568" w14:textId="04727612" w:rsidR="001F5612" w:rsidRPr="00B61815" w:rsidRDefault="001F5612" w:rsidP="001F56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67" w:name="_Hlk150464105"/>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5765BD3" w14:textId="77777777" w:rsidR="004037D1" w:rsidRDefault="004037D1" w:rsidP="004037D1">
      <w:pPr>
        <w:pStyle w:val="1"/>
      </w:pPr>
      <w:bookmarkStart w:id="268" w:name="_Toc11247943"/>
      <w:bookmarkStart w:id="269" w:name="_Toc27045125"/>
      <w:bookmarkStart w:id="270" w:name="_Toc36034176"/>
      <w:bookmarkStart w:id="271" w:name="_Toc45132324"/>
      <w:bookmarkStart w:id="272" w:name="_Toc49776609"/>
      <w:bookmarkStart w:id="273" w:name="_Toc51747529"/>
      <w:bookmarkStart w:id="274" w:name="_Toc66361111"/>
      <w:bookmarkStart w:id="275" w:name="_Toc68105616"/>
      <w:bookmarkStart w:id="276" w:name="_Toc74756248"/>
      <w:bookmarkStart w:id="277" w:name="_Toc105675125"/>
      <w:bookmarkStart w:id="278" w:name="_Toc130503203"/>
      <w:bookmarkStart w:id="279" w:name="_Toc145705142"/>
      <w:bookmarkEnd w:id="267"/>
      <w:r>
        <w:t>A.14</w:t>
      </w:r>
      <w:r>
        <w:tab/>
      </w:r>
      <w:proofErr w:type="spellStart"/>
      <w:r>
        <w:t>AsSessionWithQoS</w:t>
      </w:r>
      <w:proofErr w:type="spellEnd"/>
      <w:r>
        <w:t xml:space="preserve"> API</w:t>
      </w:r>
      <w:bookmarkEnd w:id="268"/>
      <w:bookmarkEnd w:id="269"/>
      <w:bookmarkEnd w:id="270"/>
      <w:bookmarkEnd w:id="271"/>
      <w:bookmarkEnd w:id="272"/>
      <w:bookmarkEnd w:id="273"/>
      <w:bookmarkEnd w:id="274"/>
      <w:bookmarkEnd w:id="275"/>
      <w:bookmarkEnd w:id="276"/>
      <w:bookmarkEnd w:id="277"/>
      <w:bookmarkEnd w:id="278"/>
      <w:bookmarkEnd w:id="279"/>
    </w:p>
    <w:p w14:paraId="58ADA72F" w14:textId="77777777" w:rsidR="004037D1" w:rsidRDefault="004037D1" w:rsidP="004037D1">
      <w:pPr>
        <w:pStyle w:val="PL"/>
      </w:pPr>
      <w:proofErr w:type="spellStart"/>
      <w:r>
        <w:t>openapi</w:t>
      </w:r>
      <w:proofErr w:type="spellEnd"/>
      <w:r>
        <w:t>: 3.0.0</w:t>
      </w:r>
    </w:p>
    <w:p w14:paraId="18F3A7E5" w14:textId="77777777" w:rsidR="004037D1" w:rsidRDefault="004037D1" w:rsidP="004037D1">
      <w:pPr>
        <w:pStyle w:val="PL"/>
      </w:pPr>
    </w:p>
    <w:p w14:paraId="567CAC4B" w14:textId="77777777" w:rsidR="004037D1" w:rsidRDefault="004037D1" w:rsidP="004037D1">
      <w:pPr>
        <w:pStyle w:val="PL"/>
      </w:pPr>
      <w:r>
        <w:t>info:</w:t>
      </w:r>
    </w:p>
    <w:p w14:paraId="07EAAA9E" w14:textId="77777777" w:rsidR="004037D1" w:rsidRDefault="004037D1" w:rsidP="004037D1">
      <w:pPr>
        <w:pStyle w:val="PL"/>
      </w:pPr>
      <w:r>
        <w:t xml:space="preserve">  title: 3gpp-as-session-with-qos</w:t>
      </w:r>
    </w:p>
    <w:p w14:paraId="50A01C0E" w14:textId="77777777" w:rsidR="004037D1" w:rsidRDefault="004037D1" w:rsidP="004037D1">
      <w:pPr>
        <w:pStyle w:val="PL"/>
      </w:pPr>
      <w:r>
        <w:t xml:space="preserve">  version: 1.3.0-alpha.3</w:t>
      </w:r>
    </w:p>
    <w:p w14:paraId="296128D1" w14:textId="77777777" w:rsidR="004037D1" w:rsidRDefault="004037D1" w:rsidP="004037D1">
      <w:pPr>
        <w:pStyle w:val="PL"/>
      </w:pPr>
      <w:r>
        <w:t xml:space="preserve">  description: |</w:t>
      </w:r>
    </w:p>
    <w:p w14:paraId="0F67AAB4" w14:textId="77777777" w:rsidR="004037D1" w:rsidRDefault="004037D1" w:rsidP="004037D1">
      <w:pPr>
        <w:pStyle w:val="PL"/>
      </w:pPr>
      <w:r>
        <w:t xml:space="preserve">    API for setting us an AS session with required QoS.  </w:t>
      </w:r>
    </w:p>
    <w:p w14:paraId="170C6787" w14:textId="77777777" w:rsidR="004037D1" w:rsidRDefault="004037D1" w:rsidP="004037D1">
      <w:pPr>
        <w:pStyle w:val="PL"/>
      </w:pPr>
      <w:r>
        <w:t xml:space="preserve">    © 2023, 3GPP Organizational Partners (ARIB, ATIS, CCSA, ETSI, TSDSI, TTA, TTC).  </w:t>
      </w:r>
    </w:p>
    <w:p w14:paraId="51EC58FE" w14:textId="77777777" w:rsidR="004037D1" w:rsidRDefault="004037D1" w:rsidP="004037D1">
      <w:pPr>
        <w:pStyle w:val="PL"/>
      </w:pPr>
      <w:r>
        <w:t xml:space="preserve">    All rights reserved.</w:t>
      </w:r>
    </w:p>
    <w:p w14:paraId="731EF5E4" w14:textId="77777777" w:rsidR="004037D1" w:rsidRDefault="004037D1" w:rsidP="004037D1">
      <w:pPr>
        <w:pStyle w:val="PL"/>
      </w:pPr>
    </w:p>
    <w:p w14:paraId="05CC2212" w14:textId="77777777" w:rsidR="004037D1" w:rsidRDefault="004037D1" w:rsidP="004037D1">
      <w:pPr>
        <w:pStyle w:val="PL"/>
      </w:pPr>
      <w:proofErr w:type="spellStart"/>
      <w:r>
        <w:t>externalDocs</w:t>
      </w:r>
      <w:proofErr w:type="spellEnd"/>
      <w:r>
        <w:t>:</w:t>
      </w:r>
    </w:p>
    <w:p w14:paraId="0343B1EF" w14:textId="77777777" w:rsidR="004037D1" w:rsidRDefault="004037D1" w:rsidP="004037D1">
      <w:pPr>
        <w:pStyle w:val="PL"/>
      </w:pPr>
      <w:r>
        <w:t xml:space="preserve">  description: 3GPP TS 29.122 V18.3.0 T8 reference point for Northbound APIs</w:t>
      </w:r>
    </w:p>
    <w:p w14:paraId="570DC370" w14:textId="77777777" w:rsidR="004037D1" w:rsidRDefault="004037D1" w:rsidP="004037D1">
      <w:pPr>
        <w:pStyle w:val="PL"/>
      </w:pPr>
      <w:r>
        <w:t xml:space="preserve">  url: 'https://www.3gpp.org/ftp/Specs/archive/29_series/29.122/'</w:t>
      </w:r>
    </w:p>
    <w:p w14:paraId="460F8092" w14:textId="77777777" w:rsidR="004037D1" w:rsidRDefault="004037D1" w:rsidP="004037D1">
      <w:pPr>
        <w:pStyle w:val="PL"/>
      </w:pPr>
    </w:p>
    <w:p w14:paraId="5BC44C8F" w14:textId="77777777" w:rsidR="004037D1" w:rsidRDefault="004037D1" w:rsidP="004037D1">
      <w:pPr>
        <w:pStyle w:val="PL"/>
      </w:pPr>
      <w:r>
        <w:t>security:</w:t>
      </w:r>
    </w:p>
    <w:p w14:paraId="14B9FCE4" w14:textId="77777777" w:rsidR="004037D1" w:rsidRDefault="004037D1" w:rsidP="004037D1">
      <w:pPr>
        <w:pStyle w:val="PL"/>
        <w:rPr>
          <w:lang w:val="en-US"/>
        </w:rPr>
      </w:pPr>
      <w:r>
        <w:rPr>
          <w:lang w:val="en-US"/>
        </w:rPr>
        <w:t xml:space="preserve">  - {}</w:t>
      </w:r>
    </w:p>
    <w:p w14:paraId="3E2782BB" w14:textId="77777777" w:rsidR="004037D1" w:rsidRDefault="004037D1" w:rsidP="004037D1">
      <w:pPr>
        <w:pStyle w:val="PL"/>
      </w:pPr>
      <w:r>
        <w:t xml:space="preserve">  - oAuth2ClientCredentials: []</w:t>
      </w:r>
    </w:p>
    <w:p w14:paraId="0CCF19DA" w14:textId="77777777" w:rsidR="004037D1" w:rsidRDefault="004037D1" w:rsidP="004037D1">
      <w:pPr>
        <w:pStyle w:val="PL"/>
      </w:pPr>
    </w:p>
    <w:p w14:paraId="001F727A" w14:textId="77777777" w:rsidR="004037D1" w:rsidRDefault="004037D1" w:rsidP="004037D1">
      <w:pPr>
        <w:pStyle w:val="PL"/>
      </w:pPr>
      <w:r>
        <w:t>servers:</w:t>
      </w:r>
    </w:p>
    <w:p w14:paraId="5177613A" w14:textId="77777777" w:rsidR="004037D1" w:rsidRDefault="004037D1" w:rsidP="004037D1">
      <w:pPr>
        <w:pStyle w:val="PL"/>
      </w:pPr>
      <w:r>
        <w:t xml:space="preserve">  - url: '{</w:t>
      </w:r>
      <w:proofErr w:type="spellStart"/>
      <w:r>
        <w:t>apiRoot</w:t>
      </w:r>
      <w:proofErr w:type="spellEnd"/>
      <w:r>
        <w:t>}/3gpp-as-session-with-qos/v1'</w:t>
      </w:r>
    </w:p>
    <w:p w14:paraId="6BD9BCAB" w14:textId="77777777" w:rsidR="004037D1" w:rsidRDefault="004037D1" w:rsidP="004037D1">
      <w:pPr>
        <w:pStyle w:val="PL"/>
      </w:pPr>
      <w:r>
        <w:t xml:space="preserve">    variables:</w:t>
      </w:r>
    </w:p>
    <w:p w14:paraId="1B27E91B" w14:textId="77777777" w:rsidR="004037D1" w:rsidRDefault="004037D1" w:rsidP="004037D1">
      <w:pPr>
        <w:pStyle w:val="PL"/>
      </w:pPr>
      <w:r>
        <w:t xml:space="preserve">      </w:t>
      </w:r>
      <w:proofErr w:type="spellStart"/>
      <w:r>
        <w:t>apiRoot</w:t>
      </w:r>
      <w:proofErr w:type="spellEnd"/>
      <w:r>
        <w:t>:</w:t>
      </w:r>
    </w:p>
    <w:p w14:paraId="65266362" w14:textId="77777777" w:rsidR="004037D1" w:rsidRDefault="004037D1" w:rsidP="004037D1">
      <w:pPr>
        <w:pStyle w:val="PL"/>
      </w:pPr>
      <w:r>
        <w:t xml:space="preserve">        default: https://example.com</w:t>
      </w:r>
    </w:p>
    <w:p w14:paraId="0CBF97BF" w14:textId="77777777" w:rsidR="004037D1" w:rsidRDefault="004037D1" w:rsidP="004037D1">
      <w:pPr>
        <w:pStyle w:val="PL"/>
      </w:pPr>
      <w:r>
        <w:t xml:space="preserve">        description: </w:t>
      </w:r>
      <w:proofErr w:type="spellStart"/>
      <w:r>
        <w:t>apiRoot</w:t>
      </w:r>
      <w:proofErr w:type="spellEnd"/>
      <w:r>
        <w:t xml:space="preserve"> as defined in clause 5.2.4 of 3GPP TS 29.122.</w:t>
      </w:r>
    </w:p>
    <w:p w14:paraId="2D2D3881" w14:textId="77777777" w:rsidR="004037D1" w:rsidRDefault="004037D1" w:rsidP="004037D1">
      <w:pPr>
        <w:pStyle w:val="PL"/>
      </w:pPr>
    </w:p>
    <w:p w14:paraId="3ADD7698" w14:textId="77777777" w:rsidR="004037D1" w:rsidRDefault="004037D1" w:rsidP="004037D1">
      <w:pPr>
        <w:pStyle w:val="PL"/>
      </w:pPr>
      <w:r>
        <w:t>paths:</w:t>
      </w:r>
    </w:p>
    <w:p w14:paraId="5D1B74DE" w14:textId="77777777" w:rsidR="004037D1" w:rsidRDefault="004037D1" w:rsidP="004037D1">
      <w:pPr>
        <w:pStyle w:val="PL"/>
      </w:pPr>
      <w:r>
        <w:t xml:space="preserve">  /{</w:t>
      </w:r>
      <w:proofErr w:type="spellStart"/>
      <w:r>
        <w:t>scsAsId</w:t>
      </w:r>
      <w:proofErr w:type="spellEnd"/>
      <w:r>
        <w:t>}/subscriptions:</w:t>
      </w:r>
    </w:p>
    <w:p w14:paraId="015F45B7" w14:textId="77777777" w:rsidR="004037D1" w:rsidRDefault="004037D1" w:rsidP="004037D1">
      <w:pPr>
        <w:pStyle w:val="PL"/>
      </w:pPr>
      <w:r>
        <w:t xml:space="preserve">    get:</w:t>
      </w:r>
    </w:p>
    <w:p w14:paraId="3F022185" w14:textId="77777777" w:rsidR="004037D1" w:rsidRDefault="004037D1" w:rsidP="004037D1">
      <w:pPr>
        <w:pStyle w:val="PL"/>
      </w:pPr>
      <w:r>
        <w:t xml:space="preserve">      summary: Read all or queried active subscriptions for the SCS/AS.</w:t>
      </w:r>
    </w:p>
    <w:p w14:paraId="4FCCD351" w14:textId="77777777" w:rsidR="004037D1" w:rsidRDefault="004037D1" w:rsidP="004037D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rPr>
          <w:rFonts w:hint="eastAsia"/>
          <w:lang w:eastAsia="zh-CN"/>
        </w:rPr>
        <w:t>ASSession</w:t>
      </w:r>
      <w:r>
        <w:rPr>
          <w:lang w:eastAsia="zh-CN"/>
        </w:rPr>
        <w:t>W</w:t>
      </w:r>
      <w:r>
        <w:rPr>
          <w:rFonts w:hint="eastAsia"/>
          <w:lang w:eastAsia="zh-CN"/>
        </w:rPr>
        <w:t>ithQoS</w:t>
      </w:r>
      <w:r>
        <w:t>Subscriptions</w:t>
      </w:r>
      <w:proofErr w:type="spellEnd"/>
    </w:p>
    <w:p w14:paraId="7FD3B439" w14:textId="77777777" w:rsidR="004037D1" w:rsidRDefault="004037D1" w:rsidP="004037D1">
      <w:pPr>
        <w:pStyle w:val="PL"/>
      </w:pPr>
      <w:r>
        <w:t xml:space="preserve">      tags:</w:t>
      </w:r>
    </w:p>
    <w:p w14:paraId="77B5DAD3" w14:textId="77777777" w:rsidR="004037D1" w:rsidRDefault="004037D1" w:rsidP="004037D1">
      <w:pPr>
        <w:pStyle w:val="PL"/>
      </w:pPr>
      <w:r>
        <w:t xml:space="preserve">        - AS Session with Required QoS Subscriptions</w:t>
      </w:r>
    </w:p>
    <w:p w14:paraId="1698D50E" w14:textId="77777777" w:rsidR="004037D1" w:rsidRDefault="004037D1" w:rsidP="004037D1">
      <w:pPr>
        <w:pStyle w:val="PL"/>
      </w:pPr>
      <w:r>
        <w:t xml:space="preserve">      parameters:</w:t>
      </w:r>
    </w:p>
    <w:p w14:paraId="00322C11" w14:textId="77777777" w:rsidR="004037D1" w:rsidRDefault="004037D1" w:rsidP="004037D1">
      <w:pPr>
        <w:pStyle w:val="PL"/>
      </w:pPr>
      <w:r>
        <w:t xml:space="preserve">        - name: </w:t>
      </w:r>
      <w:proofErr w:type="spellStart"/>
      <w:r>
        <w:t>scsAsId</w:t>
      </w:r>
      <w:proofErr w:type="spellEnd"/>
    </w:p>
    <w:p w14:paraId="1FD14193" w14:textId="77777777" w:rsidR="004037D1" w:rsidRDefault="004037D1" w:rsidP="004037D1">
      <w:pPr>
        <w:pStyle w:val="PL"/>
      </w:pPr>
      <w:r>
        <w:t xml:space="preserve">          in: path</w:t>
      </w:r>
    </w:p>
    <w:p w14:paraId="39CD5D20" w14:textId="77777777" w:rsidR="004037D1" w:rsidRDefault="004037D1" w:rsidP="004037D1">
      <w:pPr>
        <w:pStyle w:val="PL"/>
      </w:pPr>
      <w:r>
        <w:t xml:space="preserve">          description: Identifier of the SCS/AS</w:t>
      </w:r>
    </w:p>
    <w:p w14:paraId="167A69BF" w14:textId="77777777" w:rsidR="004037D1" w:rsidRDefault="004037D1" w:rsidP="004037D1">
      <w:pPr>
        <w:pStyle w:val="PL"/>
      </w:pPr>
      <w:r>
        <w:t xml:space="preserve">          required: true</w:t>
      </w:r>
    </w:p>
    <w:p w14:paraId="7137850C" w14:textId="77777777" w:rsidR="004037D1" w:rsidRDefault="004037D1" w:rsidP="004037D1">
      <w:pPr>
        <w:pStyle w:val="PL"/>
      </w:pPr>
      <w:r>
        <w:t xml:space="preserve">          schema:</w:t>
      </w:r>
    </w:p>
    <w:p w14:paraId="79F81431" w14:textId="77777777" w:rsidR="004037D1" w:rsidRDefault="004037D1" w:rsidP="004037D1">
      <w:pPr>
        <w:pStyle w:val="PL"/>
      </w:pPr>
      <w:r>
        <w:t xml:space="preserve">            type: string</w:t>
      </w:r>
    </w:p>
    <w:p w14:paraId="3D2B9F4D" w14:textId="77777777" w:rsidR="004037D1" w:rsidRDefault="004037D1" w:rsidP="004037D1">
      <w:pPr>
        <w:pStyle w:val="PL"/>
      </w:pPr>
      <w:r>
        <w:t xml:space="preserve">        - name: </w:t>
      </w:r>
      <w:proofErr w:type="spellStart"/>
      <w:r>
        <w:t>ip-addrs</w:t>
      </w:r>
      <w:proofErr w:type="spellEnd"/>
    </w:p>
    <w:p w14:paraId="4D8B1E6B" w14:textId="77777777" w:rsidR="004037D1" w:rsidRDefault="004037D1" w:rsidP="004037D1">
      <w:pPr>
        <w:pStyle w:val="PL"/>
      </w:pPr>
      <w:r>
        <w:t xml:space="preserve">          in: query</w:t>
      </w:r>
    </w:p>
    <w:p w14:paraId="6D1AD9B7" w14:textId="77777777" w:rsidR="004037D1" w:rsidRDefault="004037D1" w:rsidP="004037D1">
      <w:pPr>
        <w:pStyle w:val="PL"/>
      </w:pPr>
      <w:r>
        <w:t xml:space="preserve">          description: The IP address(es) of the requested UE(s).</w:t>
      </w:r>
    </w:p>
    <w:p w14:paraId="3A1F426F" w14:textId="77777777" w:rsidR="004037D1" w:rsidRDefault="004037D1" w:rsidP="004037D1">
      <w:pPr>
        <w:pStyle w:val="PL"/>
      </w:pPr>
      <w:r>
        <w:t xml:space="preserve">          required: false</w:t>
      </w:r>
    </w:p>
    <w:p w14:paraId="5C446707" w14:textId="77777777" w:rsidR="004037D1" w:rsidRDefault="004037D1" w:rsidP="004037D1">
      <w:pPr>
        <w:pStyle w:val="PL"/>
      </w:pPr>
      <w:r>
        <w:t xml:space="preserve">          content:</w:t>
      </w:r>
    </w:p>
    <w:p w14:paraId="4731550E" w14:textId="77777777" w:rsidR="004037D1" w:rsidRDefault="004037D1" w:rsidP="004037D1">
      <w:pPr>
        <w:pStyle w:val="PL"/>
      </w:pPr>
      <w:r>
        <w:t xml:space="preserve">            application/json:</w:t>
      </w:r>
    </w:p>
    <w:p w14:paraId="4A98C7F0" w14:textId="77777777" w:rsidR="004037D1" w:rsidRDefault="004037D1" w:rsidP="004037D1">
      <w:pPr>
        <w:pStyle w:val="PL"/>
      </w:pPr>
      <w:r>
        <w:t xml:space="preserve">              schema:</w:t>
      </w:r>
    </w:p>
    <w:p w14:paraId="623B1176" w14:textId="77777777" w:rsidR="004037D1" w:rsidRDefault="004037D1" w:rsidP="004037D1">
      <w:pPr>
        <w:pStyle w:val="PL"/>
      </w:pPr>
      <w:r>
        <w:t xml:space="preserve">                type: array</w:t>
      </w:r>
    </w:p>
    <w:p w14:paraId="0F19BC74" w14:textId="77777777" w:rsidR="004037D1" w:rsidRDefault="004037D1" w:rsidP="004037D1">
      <w:pPr>
        <w:pStyle w:val="PL"/>
      </w:pPr>
      <w:r>
        <w:t xml:space="preserve">                items:</w:t>
      </w:r>
    </w:p>
    <w:p w14:paraId="695F66C9" w14:textId="77777777" w:rsidR="004037D1" w:rsidRDefault="004037D1" w:rsidP="004037D1">
      <w:pPr>
        <w:pStyle w:val="PL"/>
      </w:pPr>
      <w:r>
        <w:t xml:space="preserve">                  $ref: 'TS29571_CommonData.yaml#/components/schemas/</w:t>
      </w:r>
      <w:proofErr w:type="spellStart"/>
      <w:r>
        <w:t>IpAddr</w:t>
      </w:r>
      <w:proofErr w:type="spellEnd"/>
      <w:r>
        <w:t>'</w:t>
      </w:r>
    </w:p>
    <w:p w14:paraId="0BF71326" w14:textId="77777777" w:rsidR="004037D1" w:rsidRDefault="004037D1" w:rsidP="004037D1">
      <w:pPr>
        <w:pStyle w:val="PL"/>
      </w:pPr>
      <w:r>
        <w:t xml:space="preserve">                </w:t>
      </w:r>
      <w:proofErr w:type="spellStart"/>
      <w:r>
        <w:t>minItems</w:t>
      </w:r>
      <w:proofErr w:type="spellEnd"/>
      <w:r>
        <w:t>: 1</w:t>
      </w:r>
    </w:p>
    <w:p w14:paraId="20A66263" w14:textId="77777777" w:rsidR="004037D1" w:rsidRDefault="004037D1" w:rsidP="004037D1">
      <w:pPr>
        <w:pStyle w:val="PL"/>
      </w:pPr>
      <w:r>
        <w:t xml:space="preserve">        - name: </w:t>
      </w:r>
      <w:proofErr w:type="spellStart"/>
      <w:r>
        <w:t>ip</w:t>
      </w:r>
      <w:proofErr w:type="spellEnd"/>
      <w:r>
        <w:t>-domain</w:t>
      </w:r>
    </w:p>
    <w:p w14:paraId="2A1931AE" w14:textId="77777777" w:rsidR="004037D1" w:rsidRDefault="004037D1" w:rsidP="004037D1">
      <w:pPr>
        <w:pStyle w:val="PL"/>
      </w:pPr>
      <w:r w:rsidRPr="00D7019A">
        <w:t xml:space="preserve">          in: query</w:t>
      </w:r>
    </w:p>
    <w:p w14:paraId="23939F27" w14:textId="77777777" w:rsidR="004037D1" w:rsidRDefault="004037D1" w:rsidP="004037D1">
      <w:pPr>
        <w:pStyle w:val="PL"/>
      </w:pPr>
      <w:r w:rsidRPr="00D7019A">
        <w:t xml:space="preserve">          description: </w:t>
      </w:r>
      <w:r>
        <w:t>&gt;</w:t>
      </w:r>
    </w:p>
    <w:p w14:paraId="714D64D2" w14:textId="77777777" w:rsidR="004037D1" w:rsidRDefault="004037D1" w:rsidP="004037D1">
      <w:pPr>
        <w:pStyle w:val="PL"/>
      </w:pPr>
      <w:r>
        <w:t xml:space="preserve">            The IPv4 address domain identifier. The attribute may only be provided if IPv4 address</w:t>
      </w:r>
    </w:p>
    <w:p w14:paraId="4121BB55" w14:textId="77777777" w:rsidR="004037D1" w:rsidRDefault="004037D1" w:rsidP="004037D1">
      <w:pPr>
        <w:pStyle w:val="PL"/>
      </w:pPr>
      <w:r>
        <w:t xml:space="preserve">            is included in the </w:t>
      </w:r>
      <w:proofErr w:type="spellStart"/>
      <w:r>
        <w:t>ip-addrs</w:t>
      </w:r>
      <w:proofErr w:type="spellEnd"/>
      <w:r>
        <w:t xml:space="preserve"> query parameter.</w:t>
      </w:r>
    </w:p>
    <w:p w14:paraId="461C8D36" w14:textId="77777777" w:rsidR="004037D1" w:rsidRDefault="004037D1" w:rsidP="004037D1">
      <w:pPr>
        <w:pStyle w:val="PL"/>
      </w:pPr>
      <w:r w:rsidRPr="00D7019A">
        <w:t xml:space="preserve">          required: false</w:t>
      </w:r>
    </w:p>
    <w:p w14:paraId="50622895" w14:textId="77777777" w:rsidR="004037D1" w:rsidRDefault="004037D1" w:rsidP="004037D1">
      <w:pPr>
        <w:pStyle w:val="PL"/>
      </w:pPr>
      <w:r w:rsidRPr="00D7019A">
        <w:t xml:space="preserve">          schema:</w:t>
      </w:r>
    </w:p>
    <w:p w14:paraId="60BBBF68" w14:textId="77777777" w:rsidR="004037D1" w:rsidRDefault="004037D1" w:rsidP="004037D1">
      <w:pPr>
        <w:pStyle w:val="PL"/>
      </w:pPr>
      <w:r>
        <w:t xml:space="preserve">            type: string</w:t>
      </w:r>
    </w:p>
    <w:p w14:paraId="1DAAEC79" w14:textId="77777777" w:rsidR="004037D1" w:rsidRDefault="004037D1" w:rsidP="004037D1">
      <w:pPr>
        <w:pStyle w:val="PL"/>
      </w:pPr>
      <w:r>
        <w:t xml:space="preserve">        - name: mac-</w:t>
      </w:r>
      <w:proofErr w:type="spellStart"/>
      <w:r>
        <w:t>addrs</w:t>
      </w:r>
      <w:proofErr w:type="spellEnd"/>
    </w:p>
    <w:p w14:paraId="413EA2D1" w14:textId="77777777" w:rsidR="004037D1" w:rsidRDefault="004037D1" w:rsidP="004037D1">
      <w:pPr>
        <w:pStyle w:val="PL"/>
      </w:pPr>
      <w:r>
        <w:t xml:space="preserve">          in: query</w:t>
      </w:r>
    </w:p>
    <w:p w14:paraId="1AF902FF" w14:textId="77777777" w:rsidR="004037D1" w:rsidRDefault="004037D1" w:rsidP="004037D1">
      <w:pPr>
        <w:pStyle w:val="PL"/>
      </w:pPr>
      <w:r>
        <w:t xml:space="preserve">          description: The MAC address(es) of the requested UE(s).</w:t>
      </w:r>
    </w:p>
    <w:p w14:paraId="5DF4A6A9" w14:textId="77777777" w:rsidR="004037D1" w:rsidRDefault="004037D1" w:rsidP="004037D1">
      <w:pPr>
        <w:pStyle w:val="PL"/>
      </w:pPr>
      <w:r>
        <w:t xml:space="preserve">          required: false</w:t>
      </w:r>
    </w:p>
    <w:p w14:paraId="0DAA79D0" w14:textId="77777777" w:rsidR="004037D1" w:rsidRDefault="004037D1" w:rsidP="004037D1">
      <w:pPr>
        <w:pStyle w:val="PL"/>
      </w:pPr>
      <w:r>
        <w:t xml:space="preserve">          schema:</w:t>
      </w:r>
    </w:p>
    <w:p w14:paraId="600FE0ED" w14:textId="77777777" w:rsidR="004037D1" w:rsidRDefault="004037D1" w:rsidP="004037D1">
      <w:pPr>
        <w:pStyle w:val="PL"/>
      </w:pPr>
      <w:r>
        <w:t xml:space="preserve">            type: array</w:t>
      </w:r>
    </w:p>
    <w:p w14:paraId="5C34BF0F" w14:textId="77777777" w:rsidR="004037D1" w:rsidRDefault="004037D1" w:rsidP="004037D1">
      <w:pPr>
        <w:pStyle w:val="PL"/>
      </w:pPr>
      <w:r>
        <w:t xml:space="preserve">            items:</w:t>
      </w:r>
    </w:p>
    <w:p w14:paraId="6E928FEB" w14:textId="77777777" w:rsidR="004037D1" w:rsidRDefault="004037D1" w:rsidP="004037D1">
      <w:pPr>
        <w:pStyle w:val="PL"/>
      </w:pPr>
      <w:r>
        <w:t xml:space="preserve">              $ref: 'TS29571_CommonData.yaml#/components/schemas/MacAddr48'</w:t>
      </w:r>
    </w:p>
    <w:p w14:paraId="07A812AD" w14:textId="77777777" w:rsidR="004037D1" w:rsidRDefault="004037D1" w:rsidP="004037D1">
      <w:pPr>
        <w:pStyle w:val="PL"/>
      </w:pPr>
      <w:r>
        <w:t xml:space="preserve">            </w:t>
      </w:r>
      <w:proofErr w:type="spellStart"/>
      <w:r>
        <w:t>minItems</w:t>
      </w:r>
      <w:proofErr w:type="spellEnd"/>
      <w:r>
        <w:t>: 1</w:t>
      </w:r>
    </w:p>
    <w:p w14:paraId="55E12454" w14:textId="77777777" w:rsidR="004037D1" w:rsidRDefault="004037D1" w:rsidP="004037D1">
      <w:pPr>
        <w:pStyle w:val="PL"/>
      </w:pPr>
      <w:r>
        <w:t xml:space="preserve">      responses:</w:t>
      </w:r>
    </w:p>
    <w:p w14:paraId="393B8E2C" w14:textId="77777777" w:rsidR="004037D1" w:rsidRPr="00705B0E" w:rsidRDefault="004037D1" w:rsidP="004037D1">
      <w:pPr>
        <w:pStyle w:val="PL"/>
      </w:pPr>
      <w:r>
        <w:t xml:space="preserve">        </w:t>
      </w:r>
      <w:r w:rsidRPr="00705B0E">
        <w:t>'200':</w:t>
      </w:r>
    </w:p>
    <w:p w14:paraId="3CC9F7CA" w14:textId="77777777" w:rsidR="004037D1" w:rsidRPr="00705B0E" w:rsidRDefault="004037D1" w:rsidP="004037D1">
      <w:pPr>
        <w:pStyle w:val="PL"/>
      </w:pPr>
      <w:r w:rsidRPr="00705B0E">
        <w:t xml:space="preserve">          description: OK.</w:t>
      </w:r>
    </w:p>
    <w:p w14:paraId="2B33D700" w14:textId="77777777" w:rsidR="004037D1" w:rsidRPr="00705B0E" w:rsidRDefault="004037D1" w:rsidP="004037D1">
      <w:pPr>
        <w:pStyle w:val="PL"/>
      </w:pPr>
      <w:r w:rsidRPr="00705B0E">
        <w:t xml:space="preserve">          content:</w:t>
      </w:r>
    </w:p>
    <w:p w14:paraId="7ECBF3F0" w14:textId="77777777" w:rsidR="004037D1" w:rsidRPr="00705B0E" w:rsidRDefault="004037D1" w:rsidP="004037D1">
      <w:pPr>
        <w:pStyle w:val="PL"/>
      </w:pPr>
      <w:r w:rsidRPr="00705B0E">
        <w:lastRenderedPageBreak/>
        <w:t xml:space="preserve">            application/json:</w:t>
      </w:r>
    </w:p>
    <w:p w14:paraId="715A2F54" w14:textId="77777777" w:rsidR="004037D1" w:rsidRDefault="004037D1" w:rsidP="004037D1">
      <w:pPr>
        <w:pStyle w:val="PL"/>
      </w:pPr>
      <w:r w:rsidRPr="00705B0E">
        <w:t xml:space="preserve">              </w:t>
      </w:r>
      <w:r>
        <w:t>schema:</w:t>
      </w:r>
    </w:p>
    <w:p w14:paraId="2BD68E25" w14:textId="77777777" w:rsidR="004037D1" w:rsidRDefault="004037D1" w:rsidP="004037D1">
      <w:pPr>
        <w:pStyle w:val="PL"/>
      </w:pPr>
      <w:r>
        <w:t xml:space="preserve">                type: array</w:t>
      </w:r>
    </w:p>
    <w:p w14:paraId="6117F92E" w14:textId="77777777" w:rsidR="004037D1" w:rsidRDefault="004037D1" w:rsidP="004037D1">
      <w:pPr>
        <w:pStyle w:val="PL"/>
      </w:pPr>
      <w:r>
        <w:t xml:space="preserve">                items:</w:t>
      </w:r>
    </w:p>
    <w:p w14:paraId="6FBF4E72" w14:textId="77777777" w:rsidR="004037D1" w:rsidRDefault="004037D1" w:rsidP="004037D1">
      <w:pPr>
        <w:pStyle w:val="PL"/>
      </w:pPr>
      <w:r>
        <w:t xml:space="preserve">                  $ref: '#/components/schemas/</w:t>
      </w:r>
      <w:proofErr w:type="spellStart"/>
      <w:r>
        <w:t>AsSessionWithQoSSubscription</w:t>
      </w:r>
      <w:proofErr w:type="spellEnd"/>
      <w:r>
        <w:t>'</w:t>
      </w:r>
    </w:p>
    <w:p w14:paraId="19316B78" w14:textId="77777777" w:rsidR="004037D1" w:rsidRDefault="004037D1" w:rsidP="004037D1">
      <w:pPr>
        <w:pStyle w:val="PL"/>
      </w:pPr>
      <w:r>
        <w:t xml:space="preserve">        '307':</w:t>
      </w:r>
    </w:p>
    <w:p w14:paraId="17F49E68" w14:textId="77777777" w:rsidR="004037D1" w:rsidRDefault="004037D1" w:rsidP="004037D1">
      <w:pPr>
        <w:pStyle w:val="PL"/>
      </w:pPr>
      <w:r>
        <w:t xml:space="preserve">          $ref: 'TS29122_CommonData.yaml#/components/responses/307'</w:t>
      </w:r>
    </w:p>
    <w:p w14:paraId="1E6DBE05" w14:textId="77777777" w:rsidR="004037D1" w:rsidRDefault="004037D1" w:rsidP="004037D1">
      <w:pPr>
        <w:pStyle w:val="PL"/>
      </w:pPr>
      <w:r>
        <w:t xml:space="preserve">        '308':</w:t>
      </w:r>
    </w:p>
    <w:p w14:paraId="731F8F2B" w14:textId="77777777" w:rsidR="004037D1" w:rsidRDefault="004037D1" w:rsidP="004037D1">
      <w:pPr>
        <w:pStyle w:val="PL"/>
      </w:pPr>
      <w:r>
        <w:t xml:space="preserve">          $ref: 'TS29122_CommonData.yaml#/components/responses/308'</w:t>
      </w:r>
    </w:p>
    <w:p w14:paraId="1CC45E28" w14:textId="77777777" w:rsidR="004037D1" w:rsidRDefault="004037D1" w:rsidP="004037D1">
      <w:pPr>
        <w:pStyle w:val="PL"/>
      </w:pPr>
      <w:r>
        <w:t xml:space="preserve">        '400':</w:t>
      </w:r>
    </w:p>
    <w:p w14:paraId="345CEFFC" w14:textId="77777777" w:rsidR="004037D1" w:rsidRDefault="004037D1" w:rsidP="004037D1">
      <w:pPr>
        <w:pStyle w:val="PL"/>
      </w:pPr>
      <w:r>
        <w:t xml:space="preserve">          $ref: 'TS29122_CommonData.yaml#/components/responses/400'</w:t>
      </w:r>
    </w:p>
    <w:p w14:paraId="6C6F6D03" w14:textId="77777777" w:rsidR="004037D1" w:rsidRDefault="004037D1" w:rsidP="004037D1">
      <w:pPr>
        <w:pStyle w:val="PL"/>
      </w:pPr>
      <w:r>
        <w:t xml:space="preserve">        '401':</w:t>
      </w:r>
    </w:p>
    <w:p w14:paraId="09B5FD76" w14:textId="77777777" w:rsidR="004037D1" w:rsidRDefault="004037D1" w:rsidP="004037D1">
      <w:pPr>
        <w:pStyle w:val="PL"/>
      </w:pPr>
      <w:r>
        <w:t xml:space="preserve">          $ref: 'TS29122_CommonData.yaml#/components/responses/401'</w:t>
      </w:r>
    </w:p>
    <w:p w14:paraId="25C9449A" w14:textId="77777777" w:rsidR="004037D1" w:rsidRDefault="004037D1" w:rsidP="004037D1">
      <w:pPr>
        <w:pStyle w:val="PL"/>
      </w:pPr>
      <w:r>
        <w:t xml:space="preserve">        '403':</w:t>
      </w:r>
    </w:p>
    <w:p w14:paraId="35598C48" w14:textId="77777777" w:rsidR="004037D1" w:rsidRDefault="004037D1" w:rsidP="004037D1">
      <w:pPr>
        <w:pStyle w:val="PL"/>
      </w:pPr>
      <w:r>
        <w:t xml:space="preserve">          $ref: 'TS29122_CommonData.yaml#/components/responses/403'</w:t>
      </w:r>
    </w:p>
    <w:p w14:paraId="476772CF" w14:textId="77777777" w:rsidR="004037D1" w:rsidRDefault="004037D1" w:rsidP="004037D1">
      <w:pPr>
        <w:pStyle w:val="PL"/>
      </w:pPr>
      <w:r>
        <w:t xml:space="preserve">        '404':</w:t>
      </w:r>
    </w:p>
    <w:p w14:paraId="66AC4211" w14:textId="77777777" w:rsidR="004037D1" w:rsidRDefault="004037D1" w:rsidP="004037D1">
      <w:pPr>
        <w:pStyle w:val="PL"/>
      </w:pPr>
      <w:r>
        <w:t xml:space="preserve">          $ref: 'TS29122_CommonData.yaml#/components/responses/404'</w:t>
      </w:r>
    </w:p>
    <w:p w14:paraId="796F8254" w14:textId="77777777" w:rsidR="004037D1" w:rsidRDefault="004037D1" w:rsidP="004037D1">
      <w:pPr>
        <w:pStyle w:val="PL"/>
      </w:pPr>
      <w:r>
        <w:t xml:space="preserve">        '406':</w:t>
      </w:r>
    </w:p>
    <w:p w14:paraId="45E7CFE5" w14:textId="77777777" w:rsidR="004037D1" w:rsidRDefault="004037D1" w:rsidP="004037D1">
      <w:pPr>
        <w:pStyle w:val="PL"/>
      </w:pPr>
      <w:r>
        <w:t xml:space="preserve">          $ref: 'TS29122_CommonData.yaml#/components/responses/406'</w:t>
      </w:r>
    </w:p>
    <w:p w14:paraId="691F55F0" w14:textId="77777777" w:rsidR="004037D1" w:rsidRDefault="004037D1" w:rsidP="004037D1">
      <w:pPr>
        <w:pStyle w:val="PL"/>
      </w:pPr>
      <w:r>
        <w:t xml:space="preserve">        '429':</w:t>
      </w:r>
    </w:p>
    <w:p w14:paraId="7230B88B" w14:textId="77777777" w:rsidR="004037D1" w:rsidRDefault="004037D1" w:rsidP="004037D1">
      <w:pPr>
        <w:pStyle w:val="PL"/>
      </w:pPr>
      <w:r>
        <w:t xml:space="preserve">          $ref: 'TS29122_CommonData.yaml#/components/responses/429'</w:t>
      </w:r>
    </w:p>
    <w:p w14:paraId="52249CF6" w14:textId="77777777" w:rsidR="004037D1" w:rsidRDefault="004037D1" w:rsidP="004037D1">
      <w:pPr>
        <w:pStyle w:val="PL"/>
      </w:pPr>
      <w:r>
        <w:t xml:space="preserve">        '500':</w:t>
      </w:r>
    </w:p>
    <w:p w14:paraId="61A67BEE" w14:textId="77777777" w:rsidR="004037D1" w:rsidRDefault="004037D1" w:rsidP="004037D1">
      <w:pPr>
        <w:pStyle w:val="PL"/>
      </w:pPr>
      <w:r>
        <w:t xml:space="preserve">          $ref: 'TS29122_CommonData.yaml#/components/responses/500'</w:t>
      </w:r>
    </w:p>
    <w:p w14:paraId="4AED4F3F" w14:textId="77777777" w:rsidR="004037D1" w:rsidRDefault="004037D1" w:rsidP="004037D1">
      <w:pPr>
        <w:pStyle w:val="PL"/>
      </w:pPr>
      <w:r>
        <w:t xml:space="preserve">        '503':</w:t>
      </w:r>
    </w:p>
    <w:p w14:paraId="0D061269" w14:textId="77777777" w:rsidR="004037D1" w:rsidRDefault="004037D1" w:rsidP="004037D1">
      <w:pPr>
        <w:pStyle w:val="PL"/>
      </w:pPr>
      <w:r>
        <w:t xml:space="preserve">          $ref: 'TS29122_CommonData.yaml#/components/responses/503'</w:t>
      </w:r>
    </w:p>
    <w:p w14:paraId="3CFCF68C" w14:textId="77777777" w:rsidR="004037D1" w:rsidRDefault="004037D1" w:rsidP="004037D1">
      <w:pPr>
        <w:pStyle w:val="PL"/>
      </w:pPr>
      <w:r>
        <w:t xml:space="preserve">        default:</w:t>
      </w:r>
    </w:p>
    <w:p w14:paraId="4F8B3FBC" w14:textId="77777777" w:rsidR="004037D1" w:rsidRDefault="004037D1" w:rsidP="004037D1">
      <w:pPr>
        <w:pStyle w:val="PL"/>
      </w:pPr>
      <w:r>
        <w:t xml:space="preserve">          $ref: 'TS29122_CommonData.yaml#/components/responses/default'</w:t>
      </w:r>
    </w:p>
    <w:p w14:paraId="2C18F833" w14:textId="77777777" w:rsidR="004037D1" w:rsidRDefault="004037D1" w:rsidP="004037D1">
      <w:pPr>
        <w:pStyle w:val="PL"/>
      </w:pPr>
    </w:p>
    <w:p w14:paraId="54F67B64" w14:textId="77777777" w:rsidR="004037D1" w:rsidRDefault="004037D1" w:rsidP="004037D1">
      <w:pPr>
        <w:pStyle w:val="PL"/>
      </w:pPr>
      <w:r>
        <w:t xml:space="preserve">    post:</w:t>
      </w:r>
    </w:p>
    <w:p w14:paraId="0EE89462" w14:textId="77777777" w:rsidR="004037D1" w:rsidRDefault="004037D1" w:rsidP="004037D1">
      <w:pPr>
        <w:pStyle w:val="PL"/>
      </w:pPr>
      <w:r>
        <w:t xml:space="preserve">      summary: Creates a new subscription resource.</w:t>
      </w:r>
    </w:p>
    <w:p w14:paraId="0B911A0B" w14:textId="77777777" w:rsidR="004037D1" w:rsidRDefault="004037D1" w:rsidP="004037D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rPr>
          <w:rFonts w:hint="eastAsia"/>
          <w:lang w:eastAsia="zh-CN"/>
        </w:rPr>
        <w:t>ASSession</w:t>
      </w:r>
      <w:r>
        <w:rPr>
          <w:lang w:eastAsia="zh-CN"/>
        </w:rPr>
        <w:t>W</w:t>
      </w:r>
      <w:r>
        <w:rPr>
          <w:rFonts w:hint="eastAsia"/>
          <w:lang w:eastAsia="zh-CN"/>
        </w:rPr>
        <w:t>ithQoS</w:t>
      </w:r>
      <w:r>
        <w:t>Subscription</w:t>
      </w:r>
      <w:proofErr w:type="spellEnd"/>
    </w:p>
    <w:p w14:paraId="58A0D270" w14:textId="77777777" w:rsidR="004037D1" w:rsidRDefault="004037D1" w:rsidP="004037D1">
      <w:pPr>
        <w:pStyle w:val="PL"/>
      </w:pPr>
      <w:r>
        <w:t xml:space="preserve">      tags:</w:t>
      </w:r>
    </w:p>
    <w:p w14:paraId="2CB6069A" w14:textId="77777777" w:rsidR="004037D1" w:rsidRDefault="004037D1" w:rsidP="004037D1">
      <w:pPr>
        <w:pStyle w:val="PL"/>
      </w:pPr>
      <w:r>
        <w:t xml:space="preserve">        - AS Session with Required QoS Subscriptions</w:t>
      </w:r>
    </w:p>
    <w:p w14:paraId="5E281BB5" w14:textId="77777777" w:rsidR="004037D1" w:rsidRDefault="004037D1" w:rsidP="004037D1">
      <w:pPr>
        <w:pStyle w:val="PL"/>
      </w:pPr>
      <w:r>
        <w:t xml:space="preserve">      parameters:</w:t>
      </w:r>
    </w:p>
    <w:p w14:paraId="43BBDFD2" w14:textId="77777777" w:rsidR="004037D1" w:rsidRDefault="004037D1" w:rsidP="004037D1">
      <w:pPr>
        <w:pStyle w:val="PL"/>
      </w:pPr>
      <w:r>
        <w:t xml:space="preserve">        - name: </w:t>
      </w:r>
      <w:proofErr w:type="spellStart"/>
      <w:r>
        <w:t>scsAsId</w:t>
      </w:r>
      <w:proofErr w:type="spellEnd"/>
    </w:p>
    <w:p w14:paraId="198658CD" w14:textId="77777777" w:rsidR="004037D1" w:rsidRDefault="004037D1" w:rsidP="004037D1">
      <w:pPr>
        <w:pStyle w:val="PL"/>
      </w:pPr>
      <w:r>
        <w:t xml:space="preserve">          in: path</w:t>
      </w:r>
    </w:p>
    <w:p w14:paraId="52097E53" w14:textId="77777777" w:rsidR="004037D1" w:rsidRDefault="004037D1" w:rsidP="004037D1">
      <w:pPr>
        <w:pStyle w:val="PL"/>
      </w:pPr>
      <w:r>
        <w:t xml:space="preserve">          description: Identifier of the SCS/AS</w:t>
      </w:r>
    </w:p>
    <w:p w14:paraId="5140056D" w14:textId="77777777" w:rsidR="004037D1" w:rsidRDefault="004037D1" w:rsidP="004037D1">
      <w:pPr>
        <w:pStyle w:val="PL"/>
      </w:pPr>
      <w:r>
        <w:t xml:space="preserve">          required: true</w:t>
      </w:r>
    </w:p>
    <w:p w14:paraId="201D072F" w14:textId="77777777" w:rsidR="004037D1" w:rsidRDefault="004037D1" w:rsidP="004037D1">
      <w:pPr>
        <w:pStyle w:val="PL"/>
      </w:pPr>
      <w:r>
        <w:t xml:space="preserve">          schema:</w:t>
      </w:r>
    </w:p>
    <w:p w14:paraId="14A94EB9" w14:textId="77777777" w:rsidR="004037D1" w:rsidRDefault="004037D1" w:rsidP="004037D1">
      <w:pPr>
        <w:pStyle w:val="PL"/>
      </w:pPr>
      <w:r>
        <w:t xml:space="preserve">            type: string</w:t>
      </w:r>
    </w:p>
    <w:p w14:paraId="3E3DCEF9" w14:textId="77777777" w:rsidR="004037D1" w:rsidRDefault="004037D1" w:rsidP="004037D1">
      <w:pPr>
        <w:pStyle w:val="PL"/>
      </w:pPr>
      <w:r>
        <w:t xml:space="preserve">      </w:t>
      </w:r>
      <w:proofErr w:type="spellStart"/>
      <w:r>
        <w:t>requestBody</w:t>
      </w:r>
      <w:proofErr w:type="spellEnd"/>
      <w:r>
        <w:t>:</w:t>
      </w:r>
    </w:p>
    <w:p w14:paraId="6439F009" w14:textId="77777777" w:rsidR="004037D1" w:rsidRDefault="004037D1" w:rsidP="004037D1">
      <w:pPr>
        <w:pStyle w:val="PL"/>
      </w:pPr>
      <w:r>
        <w:t xml:space="preserve">        description: Request to create a new subscription resource</w:t>
      </w:r>
    </w:p>
    <w:p w14:paraId="1DBA7159" w14:textId="77777777" w:rsidR="004037D1" w:rsidRDefault="004037D1" w:rsidP="004037D1">
      <w:pPr>
        <w:pStyle w:val="PL"/>
      </w:pPr>
      <w:r>
        <w:t xml:space="preserve">        required: true</w:t>
      </w:r>
    </w:p>
    <w:p w14:paraId="149B2246" w14:textId="77777777" w:rsidR="004037D1" w:rsidRDefault="004037D1" w:rsidP="004037D1">
      <w:pPr>
        <w:pStyle w:val="PL"/>
      </w:pPr>
      <w:r>
        <w:t xml:space="preserve">        content:</w:t>
      </w:r>
    </w:p>
    <w:p w14:paraId="1E7EA116" w14:textId="77777777" w:rsidR="004037D1" w:rsidRDefault="004037D1" w:rsidP="004037D1">
      <w:pPr>
        <w:pStyle w:val="PL"/>
      </w:pPr>
      <w:r>
        <w:t xml:space="preserve">          application/json:</w:t>
      </w:r>
    </w:p>
    <w:p w14:paraId="7AF691AB" w14:textId="77777777" w:rsidR="004037D1" w:rsidRDefault="004037D1" w:rsidP="004037D1">
      <w:pPr>
        <w:pStyle w:val="PL"/>
      </w:pPr>
      <w:r>
        <w:t xml:space="preserve">            schema:</w:t>
      </w:r>
    </w:p>
    <w:p w14:paraId="603F54AA" w14:textId="77777777" w:rsidR="004037D1" w:rsidRDefault="004037D1" w:rsidP="004037D1">
      <w:pPr>
        <w:pStyle w:val="PL"/>
      </w:pPr>
      <w:r>
        <w:t xml:space="preserve">              $ref: '#/components/schemas/</w:t>
      </w:r>
      <w:proofErr w:type="spellStart"/>
      <w:r>
        <w:t>AsSessionWithQoSSubscription</w:t>
      </w:r>
      <w:proofErr w:type="spellEnd"/>
      <w:r>
        <w:t>'</w:t>
      </w:r>
    </w:p>
    <w:p w14:paraId="789FEE39" w14:textId="77777777" w:rsidR="004037D1" w:rsidRDefault="004037D1" w:rsidP="004037D1">
      <w:pPr>
        <w:pStyle w:val="PL"/>
      </w:pPr>
      <w:r>
        <w:t xml:space="preserve">      </w:t>
      </w:r>
      <w:proofErr w:type="spellStart"/>
      <w:r>
        <w:t>callbacks</w:t>
      </w:r>
      <w:proofErr w:type="spellEnd"/>
      <w:r>
        <w:t>:</w:t>
      </w:r>
    </w:p>
    <w:p w14:paraId="2A82F333" w14:textId="77777777" w:rsidR="004037D1" w:rsidRDefault="004037D1" w:rsidP="004037D1">
      <w:pPr>
        <w:pStyle w:val="PL"/>
        <w:rPr>
          <w:lang w:val="fr-FR"/>
        </w:rPr>
      </w:pPr>
      <w:r>
        <w:t xml:space="preserve">        </w:t>
      </w:r>
      <w:r>
        <w:rPr>
          <w:lang w:val="fr-FR"/>
        </w:rPr>
        <w:t>notificationDestination:</w:t>
      </w:r>
    </w:p>
    <w:p w14:paraId="7CB8B3FB" w14:textId="77777777" w:rsidR="004037D1" w:rsidRDefault="004037D1" w:rsidP="004037D1">
      <w:pPr>
        <w:pStyle w:val="PL"/>
        <w:rPr>
          <w:lang w:val="fr-FR"/>
        </w:rPr>
      </w:pPr>
      <w:r>
        <w:rPr>
          <w:lang w:val="fr-FR"/>
        </w:rPr>
        <w:t xml:space="preserve">          '{request.body#/notificationDestination}':</w:t>
      </w:r>
    </w:p>
    <w:p w14:paraId="54DD96D3" w14:textId="77777777" w:rsidR="004037D1" w:rsidRDefault="004037D1" w:rsidP="004037D1">
      <w:pPr>
        <w:pStyle w:val="PL"/>
      </w:pPr>
      <w:r>
        <w:rPr>
          <w:lang w:val="fr-FR"/>
        </w:rPr>
        <w:t xml:space="preserve">            </w:t>
      </w:r>
      <w:r>
        <w:t>post:</w:t>
      </w:r>
    </w:p>
    <w:p w14:paraId="53EFF332" w14:textId="77777777" w:rsidR="004037D1" w:rsidRDefault="004037D1" w:rsidP="004037D1">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37519723" w14:textId="77777777" w:rsidR="004037D1" w:rsidRDefault="004037D1" w:rsidP="004037D1">
      <w:pPr>
        <w:pStyle w:val="PL"/>
      </w:pPr>
      <w:r>
        <w:t xml:space="preserve">                required: true</w:t>
      </w:r>
    </w:p>
    <w:p w14:paraId="501FE89D" w14:textId="77777777" w:rsidR="004037D1" w:rsidRDefault="004037D1" w:rsidP="004037D1">
      <w:pPr>
        <w:pStyle w:val="PL"/>
      </w:pPr>
      <w:r>
        <w:t xml:space="preserve">                content:</w:t>
      </w:r>
    </w:p>
    <w:p w14:paraId="732BB323" w14:textId="77777777" w:rsidR="004037D1" w:rsidRDefault="004037D1" w:rsidP="004037D1">
      <w:pPr>
        <w:pStyle w:val="PL"/>
      </w:pPr>
      <w:r>
        <w:t xml:space="preserve">                  application/json:</w:t>
      </w:r>
    </w:p>
    <w:p w14:paraId="6E843954" w14:textId="77777777" w:rsidR="004037D1" w:rsidRDefault="004037D1" w:rsidP="004037D1">
      <w:pPr>
        <w:pStyle w:val="PL"/>
      </w:pPr>
      <w:r>
        <w:t xml:space="preserve">                    schema:</w:t>
      </w:r>
    </w:p>
    <w:p w14:paraId="61982FD8" w14:textId="77777777" w:rsidR="004037D1" w:rsidRDefault="004037D1" w:rsidP="004037D1">
      <w:pPr>
        <w:pStyle w:val="PL"/>
      </w:pPr>
      <w:r>
        <w:t xml:space="preserve">                      $ref: '#/components/schemas/</w:t>
      </w:r>
      <w:proofErr w:type="spellStart"/>
      <w:r>
        <w:t>UserPlaneNotificationData</w:t>
      </w:r>
      <w:proofErr w:type="spellEnd"/>
      <w:r>
        <w:rPr>
          <w:lang w:val="en-US"/>
        </w:rPr>
        <w:t>'</w:t>
      </w:r>
    </w:p>
    <w:p w14:paraId="267053B4" w14:textId="77777777" w:rsidR="004037D1" w:rsidRDefault="004037D1" w:rsidP="004037D1">
      <w:pPr>
        <w:pStyle w:val="PL"/>
      </w:pPr>
      <w:r>
        <w:t xml:space="preserve">              responses:</w:t>
      </w:r>
    </w:p>
    <w:p w14:paraId="3E47D8E3" w14:textId="77777777" w:rsidR="004037D1" w:rsidRDefault="004037D1" w:rsidP="004037D1">
      <w:pPr>
        <w:pStyle w:val="PL"/>
      </w:pPr>
      <w:r>
        <w:t xml:space="preserve">                '204':</w:t>
      </w:r>
    </w:p>
    <w:p w14:paraId="655854A7" w14:textId="77777777" w:rsidR="004037D1" w:rsidRDefault="004037D1" w:rsidP="004037D1">
      <w:pPr>
        <w:pStyle w:val="PL"/>
      </w:pPr>
      <w:r>
        <w:t xml:space="preserve">                  description: No Content (successful notification)</w:t>
      </w:r>
    </w:p>
    <w:p w14:paraId="08B482DB" w14:textId="77777777" w:rsidR="004037D1" w:rsidRDefault="004037D1" w:rsidP="004037D1">
      <w:pPr>
        <w:pStyle w:val="PL"/>
      </w:pPr>
      <w:r>
        <w:t xml:space="preserve">                '307':</w:t>
      </w:r>
    </w:p>
    <w:p w14:paraId="100CCC86" w14:textId="77777777" w:rsidR="004037D1" w:rsidRDefault="004037D1" w:rsidP="004037D1">
      <w:pPr>
        <w:pStyle w:val="PL"/>
      </w:pPr>
      <w:r>
        <w:t xml:space="preserve">                  $ref: 'TS29122_CommonData.yaml#/components/responses/307'</w:t>
      </w:r>
    </w:p>
    <w:p w14:paraId="560EF6A9" w14:textId="77777777" w:rsidR="004037D1" w:rsidRDefault="004037D1" w:rsidP="004037D1">
      <w:pPr>
        <w:pStyle w:val="PL"/>
      </w:pPr>
      <w:r>
        <w:t xml:space="preserve">                '308':</w:t>
      </w:r>
    </w:p>
    <w:p w14:paraId="1719A443" w14:textId="77777777" w:rsidR="004037D1" w:rsidRDefault="004037D1" w:rsidP="004037D1">
      <w:pPr>
        <w:pStyle w:val="PL"/>
      </w:pPr>
      <w:r>
        <w:t xml:space="preserve">                  $ref: 'TS29122_CommonData.yaml#/components/responses/308'</w:t>
      </w:r>
    </w:p>
    <w:p w14:paraId="4DBF6346" w14:textId="77777777" w:rsidR="004037D1" w:rsidRDefault="004037D1" w:rsidP="004037D1">
      <w:pPr>
        <w:pStyle w:val="PL"/>
      </w:pPr>
      <w:r>
        <w:t xml:space="preserve">                '400':</w:t>
      </w:r>
    </w:p>
    <w:p w14:paraId="42505277" w14:textId="77777777" w:rsidR="004037D1" w:rsidRDefault="004037D1" w:rsidP="004037D1">
      <w:pPr>
        <w:pStyle w:val="PL"/>
      </w:pPr>
      <w:r>
        <w:t xml:space="preserve">                  $ref: 'TS29122_CommonData.yaml#/components/responses/400'</w:t>
      </w:r>
    </w:p>
    <w:p w14:paraId="1E787780" w14:textId="77777777" w:rsidR="004037D1" w:rsidRDefault="004037D1" w:rsidP="004037D1">
      <w:pPr>
        <w:pStyle w:val="PL"/>
      </w:pPr>
      <w:r>
        <w:t xml:space="preserve">                '401':</w:t>
      </w:r>
    </w:p>
    <w:p w14:paraId="0E8D1BEE" w14:textId="77777777" w:rsidR="004037D1" w:rsidRDefault="004037D1" w:rsidP="004037D1">
      <w:pPr>
        <w:pStyle w:val="PL"/>
      </w:pPr>
      <w:r>
        <w:t xml:space="preserve">                  $ref: 'TS29122_CommonData.yaml#/components/responses/401'</w:t>
      </w:r>
    </w:p>
    <w:p w14:paraId="5675364D" w14:textId="77777777" w:rsidR="004037D1" w:rsidRDefault="004037D1" w:rsidP="004037D1">
      <w:pPr>
        <w:pStyle w:val="PL"/>
      </w:pPr>
      <w:r>
        <w:t xml:space="preserve">                '403':</w:t>
      </w:r>
    </w:p>
    <w:p w14:paraId="69B114B1" w14:textId="77777777" w:rsidR="004037D1" w:rsidRDefault="004037D1" w:rsidP="004037D1">
      <w:pPr>
        <w:pStyle w:val="PL"/>
      </w:pPr>
      <w:r>
        <w:t xml:space="preserve">                  $ref: 'TS29122_CommonData.yaml#/components/responses/403'</w:t>
      </w:r>
    </w:p>
    <w:p w14:paraId="4973B9A5" w14:textId="77777777" w:rsidR="004037D1" w:rsidRDefault="004037D1" w:rsidP="004037D1">
      <w:pPr>
        <w:pStyle w:val="PL"/>
      </w:pPr>
      <w:r>
        <w:t xml:space="preserve">                '404':</w:t>
      </w:r>
    </w:p>
    <w:p w14:paraId="77A5C5A1" w14:textId="77777777" w:rsidR="004037D1" w:rsidRDefault="004037D1" w:rsidP="004037D1">
      <w:pPr>
        <w:pStyle w:val="PL"/>
      </w:pPr>
      <w:r>
        <w:t xml:space="preserve">                  $ref: 'TS29122_CommonData.yaml#/components/responses/404'</w:t>
      </w:r>
    </w:p>
    <w:p w14:paraId="2D9BB7C3" w14:textId="77777777" w:rsidR="004037D1" w:rsidRDefault="004037D1" w:rsidP="004037D1">
      <w:pPr>
        <w:pStyle w:val="PL"/>
      </w:pPr>
      <w:r>
        <w:t xml:space="preserve">                '411':</w:t>
      </w:r>
    </w:p>
    <w:p w14:paraId="49E57A7F" w14:textId="77777777" w:rsidR="004037D1" w:rsidRDefault="004037D1" w:rsidP="004037D1">
      <w:pPr>
        <w:pStyle w:val="PL"/>
      </w:pPr>
      <w:r>
        <w:t xml:space="preserve">                  $ref: 'TS29122_CommonData.yaml#/components/responses/411'</w:t>
      </w:r>
    </w:p>
    <w:p w14:paraId="03993EFF" w14:textId="77777777" w:rsidR="004037D1" w:rsidRDefault="004037D1" w:rsidP="004037D1">
      <w:pPr>
        <w:pStyle w:val="PL"/>
      </w:pPr>
      <w:r>
        <w:t xml:space="preserve">                '413':</w:t>
      </w:r>
    </w:p>
    <w:p w14:paraId="29125C7C" w14:textId="77777777" w:rsidR="004037D1" w:rsidRDefault="004037D1" w:rsidP="004037D1">
      <w:pPr>
        <w:pStyle w:val="PL"/>
      </w:pPr>
      <w:r>
        <w:t xml:space="preserve">                  $ref: 'TS29122_CommonData.yaml#/components/responses/413'</w:t>
      </w:r>
    </w:p>
    <w:p w14:paraId="4072BC17" w14:textId="77777777" w:rsidR="004037D1" w:rsidRDefault="004037D1" w:rsidP="004037D1">
      <w:pPr>
        <w:pStyle w:val="PL"/>
      </w:pPr>
      <w:r>
        <w:t xml:space="preserve">                '415':</w:t>
      </w:r>
    </w:p>
    <w:p w14:paraId="0CA69D4B" w14:textId="77777777" w:rsidR="004037D1" w:rsidRDefault="004037D1" w:rsidP="004037D1">
      <w:pPr>
        <w:pStyle w:val="PL"/>
      </w:pPr>
      <w:r>
        <w:t xml:space="preserve">                  $ref: 'TS29122_CommonData.yaml#/components/responses/415'</w:t>
      </w:r>
    </w:p>
    <w:p w14:paraId="6EECFF0A" w14:textId="77777777" w:rsidR="004037D1" w:rsidRDefault="004037D1" w:rsidP="004037D1">
      <w:pPr>
        <w:pStyle w:val="PL"/>
      </w:pPr>
      <w:r>
        <w:lastRenderedPageBreak/>
        <w:t xml:space="preserve">                '429':</w:t>
      </w:r>
    </w:p>
    <w:p w14:paraId="150116B3" w14:textId="77777777" w:rsidR="004037D1" w:rsidRDefault="004037D1" w:rsidP="004037D1">
      <w:pPr>
        <w:pStyle w:val="PL"/>
      </w:pPr>
      <w:r>
        <w:t xml:space="preserve">                  $ref: 'TS29122_CommonData.yaml#/components/responses/429'</w:t>
      </w:r>
    </w:p>
    <w:p w14:paraId="65D09270" w14:textId="77777777" w:rsidR="004037D1" w:rsidRDefault="004037D1" w:rsidP="004037D1">
      <w:pPr>
        <w:pStyle w:val="PL"/>
      </w:pPr>
      <w:r>
        <w:t xml:space="preserve">                '500':</w:t>
      </w:r>
    </w:p>
    <w:p w14:paraId="0D8EC27C" w14:textId="77777777" w:rsidR="004037D1" w:rsidRDefault="004037D1" w:rsidP="004037D1">
      <w:pPr>
        <w:pStyle w:val="PL"/>
      </w:pPr>
      <w:r>
        <w:t xml:space="preserve">                  $ref: 'TS29122_CommonData.yaml#/components/responses/500'</w:t>
      </w:r>
    </w:p>
    <w:p w14:paraId="38C7C2D3" w14:textId="77777777" w:rsidR="004037D1" w:rsidRDefault="004037D1" w:rsidP="004037D1">
      <w:pPr>
        <w:pStyle w:val="PL"/>
      </w:pPr>
      <w:r>
        <w:t xml:space="preserve">                '503':</w:t>
      </w:r>
    </w:p>
    <w:p w14:paraId="6289DFD5" w14:textId="77777777" w:rsidR="004037D1" w:rsidRDefault="004037D1" w:rsidP="004037D1">
      <w:pPr>
        <w:pStyle w:val="PL"/>
      </w:pPr>
      <w:r>
        <w:t xml:space="preserve">                  $ref: 'TS29122_CommonData.yaml#/components/responses/503'</w:t>
      </w:r>
    </w:p>
    <w:p w14:paraId="5E5CDDA5" w14:textId="77777777" w:rsidR="004037D1" w:rsidRDefault="004037D1" w:rsidP="004037D1">
      <w:pPr>
        <w:pStyle w:val="PL"/>
      </w:pPr>
      <w:r>
        <w:t xml:space="preserve">                default:</w:t>
      </w:r>
    </w:p>
    <w:p w14:paraId="2BAFF908" w14:textId="77777777" w:rsidR="004037D1" w:rsidRDefault="004037D1" w:rsidP="004037D1">
      <w:pPr>
        <w:pStyle w:val="PL"/>
      </w:pPr>
      <w:r>
        <w:t xml:space="preserve">                  $ref: 'TS29122_CommonData.yaml#/components/responses/default'</w:t>
      </w:r>
    </w:p>
    <w:p w14:paraId="18F16593" w14:textId="77777777" w:rsidR="004037D1" w:rsidRDefault="004037D1" w:rsidP="004037D1">
      <w:pPr>
        <w:pStyle w:val="PL"/>
      </w:pPr>
      <w:r>
        <w:t xml:space="preserve">      responses:</w:t>
      </w:r>
    </w:p>
    <w:p w14:paraId="7FD27EAE" w14:textId="77777777" w:rsidR="004037D1" w:rsidRDefault="004037D1" w:rsidP="004037D1">
      <w:pPr>
        <w:pStyle w:val="PL"/>
      </w:pPr>
      <w:r>
        <w:t xml:space="preserve">        '201':</w:t>
      </w:r>
    </w:p>
    <w:p w14:paraId="4952E7F3" w14:textId="77777777" w:rsidR="004037D1" w:rsidRDefault="004037D1" w:rsidP="004037D1">
      <w:pPr>
        <w:pStyle w:val="PL"/>
      </w:pPr>
      <w:r>
        <w:t xml:space="preserve">          description: Created (Successful creation of subscription)</w:t>
      </w:r>
    </w:p>
    <w:p w14:paraId="0C99302B" w14:textId="77777777" w:rsidR="004037D1" w:rsidRDefault="004037D1" w:rsidP="004037D1">
      <w:pPr>
        <w:pStyle w:val="PL"/>
      </w:pPr>
      <w:r>
        <w:t xml:space="preserve">          content:</w:t>
      </w:r>
    </w:p>
    <w:p w14:paraId="6BD9A1C2" w14:textId="77777777" w:rsidR="004037D1" w:rsidRDefault="004037D1" w:rsidP="004037D1">
      <w:pPr>
        <w:pStyle w:val="PL"/>
      </w:pPr>
      <w:r>
        <w:t xml:space="preserve">            application/json:</w:t>
      </w:r>
    </w:p>
    <w:p w14:paraId="171F7BE7" w14:textId="77777777" w:rsidR="004037D1" w:rsidRDefault="004037D1" w:rsidP="004037D1">
      <w:pPr>
        <w:pStyle w:val="PL"/>
      </w:pPr>
      <w:r>
        <w:t xml:space="preserve">              schema:</w:t>
      </w:r>
    </w:p>
    <w:p w14:paraId="2DE0FA1A" w14:textId="77777777" w:rsidR="004037D1" w:rsidRDefault="004037D1" w:rsidP="004037D1">
      <w:pPr>
        <w:pStyle w:val="PL"/>
      </w:pPr>
      <w:r>
        <w:t xml:space="preserve">                $ref: '#/components/schemas/</w:t>
      </w:r>
      <w:proofErr w:type="spellStart"/>
      <w:r>
        <w:t>AsSessionWithQoSSubscription</w:t>
      </w:r>
      <w:proofErr w:type="spellEnd"/>
      <w:r>
        <w:t>'</w:t>
      </w:r>
    </w:p>
    <w:p w14:paraId="2AE77F3A" w14:textId="77777777" w:rsidR="004037D1" w:rsidRDefault="004037D1" w:rsidP="004037D1">
      <w:pPr>
        <w:pStyle w:val="PL"/>
      </w:pPr>
      <w:r>
        <w:t xml:space="preserve">          headers:</w:t>
      </w:r>
    </w:p>
    <w:p w14:paraId="0E08AE5D" w14:textId="77777777" w:rsidR="004037D1" w:rsidRDefault="004037D1" w:rsidP="004037D1">
      <w:pPr>
        <w:pStyle w:val="PL"/>
      </w:pPr>
      <w:r>
        <w:t xml:space="preserve">            Location:</w:t>
      </w:r>
    </w:p>
    <w:p w14:paraId="7E15D489" w14:textId="77777777" w:rsidR="004037D1" w:rsidRDefault="004037D1" w:rsidP="004037D1">
      <w:pPr>
        <w:pStyle w:val="PL"/>
      </w:pPr>
      <w:r>
        <w:t xml:space="preserve">              description: 'Contains the URI of the newly created resource'</w:t>
      </w:r>
    </w:p>
    <w:p w14:paraId="26879929" w14:textId="77777777" w:rsidR="004037D1" w:rsidRDefault="004037D1" w:rsidP="004037D1">
      <w:pPr>
        <w:pStyle w:val="PL"/>
      </w:pPr>
      <w:r>
        <w:t xml:space="preserve">              required: true</w:t>
      </w:r>
    </w:p>
    <w:p w14:paraId="3B0B8A71" w14:textId="77777777" w:rsidR="004037D1" w:rsidRDefault="004037D1" w:rsidP="004037D1">
      <w:pPr>
        <w:pStyle w:val="PL"/>
      </w:pPr>
      <w:r>
        <w:t xml:space="preserve">              schema:</w:t>
      </w:r>
    </w:p>
    <w:p w14:paraId="44CAF501" w14:textId="77777777" w:rsidR="004037D1" w:rsidRDefault="004037D1" w:rsidP="004037D1">
      <w:pPr>
        <w:pStyle w:val="PL"/>
      </w:pPr>
      <w:r>
        <w:t xml:space="preserve">                type: string</w:t>
      </w:r>
    </w:p>
    <w:p w14:paraId="39260D0B" w14:textId="77777777" w:rsidR="004037D1" w:rsidRDefault="004037D1" w:rsidP="004037D1">
      <w:pPr>
        <w:pStyle w:val="PL"/>
      </w:pPr>
      <w:r>
        <w:t xml:space="preserve">        '400':</w:t>
      </w:r>
    </w:p>
    <w:p w14:paraId="03CF2522" w14:textId="77777777" w:rsidR="004037D1" w:rsidRDefault="004037D1" w:rsidP="004037D1">
      <w:pPr>
        <w:pStyle w:val="PL"/>
      </w:pPr>
      <w:r>
        <w:t xml:space="preserve">          $ref: 'TS29122_CommonData.yaml#/components/responses/400'</w:t>
      </w:r>
    </w:p>
    <w:p w14:paraId="3CD03D6D" w14:textId="77777777" w:rsidR="004037D1" w:rsidRDefault="004037D1" w:rsidP="004037D1">
      <w:pPr>
        <w:pStyle w:val="PL"/>
      </w:pPr>
      <w:r>
        <w:t xml:space="preserve">        '401':</w:t>
      </w:r>
    </w:p>
    <w:p w14:paraId="1BD161A8" w14:textId="77777777" w:rsidR="004037D1" w:rsidRDefault="004037D1" w:rsidP="004037D1">
      <w:pPr>
        <w:pStyle w:val="PL"/>
      </w:pPr>
      <w:r>
        <w:t xml:space="preserve">          $ref: 'TS29122_CommonData.yaml#/components/responses/401'</w:t>
      </w:r>
    </w:p>
    <w:p w14:paraId="4A9C2274" w14:textId="77777777" w:rsidR="004037D1" w:rsidRDefault="004037D1" w:rsidP="004037D1">
      <w:pPr>
        <w:pStyle w:val="PL"/>
      </w:pPr>
      <w:r>
        <w:t xml:space="preserve">        '403':</w:t>
      </w:r>
    </w:p>
    <w:p w14:paraId="62E28D5C" w14:textId="77777777" w:rsidR="004037D1" w:rsidRDefault="004037D1" w:rsidP="004037D1">
      <w:pPr>
        <w:pStyle w:val="PL"/>
        <w:rPr>
          <w:rFonts w:cs="Courier New"/>
          <w:szCs w:val="16"/>
        </w:rPr>
      </w:pPr>
      <w:r>
        <w:rPr>
          <w:rFonts w:cs="Courier New"/>
          <w:szCs w:val="16"/>
        </w:rPr>
        <w:t xml:space="preserve">          description: Forbidden</w:t>
      </w:r>
    </w:p>
    <w:p w14:paraId="2855FEBB" w14:textId="77777777" w:rsidR="004037D1" w:rsidRDefault="004037D1" w:rsidP="004037D1">
      <w:pPr>
        <w:pStyle w:val="PL"/>
        <w:rPr>
          <w:rFonts w:cs="Courier New"/>
          <w:szCs w:val="16"/>
        </w:rPr>
      </w:pPr>
      <w:r>
        <w:rPr>
          <w:rFonts w:cs="Courier New"/>
          <w:szCs w:val="16"/>
        </w:rPr>
        <w:t xml:space="preserve">          content:</w:t>
      </w:r>
    </w:p>
    <w:p w14:paraId="061A0C87" w14:textId="77777777" w:rsidR="004037D1" w:rsidRDefault="004037D1" w:rsidP="004037D1">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305F3A30" w14:textId="77777777" w:rsidR="004037D1" w:rsidRDefault="004037D1" w:rsidP="004037D1">
      <w:pPr>
        <w:pStyle w:val="PL"/>
        <w:rPr>
          <w:rFonts w:cs="Courier New"/>
          <w:szCs w:val="16"/>
        </w:rPr>
      </w:pPr>
      <w:r>
        <w:rPr>
          <w:rFonts w:cs="Courier New"/>
          <w:szCs w:val="16"/>
        </w:rPr>
        <w:t xml:space="preserve">              schema:</w:t>
      </w:r>
    </w:p>
    <w:p w14:paraId="5047FE2E" w14:textId="77777777" w:rsidR="004037D1" w:rsidRDefault="004037D1" w:rsidP="004037D1">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74EF1422" w14:textId="77777777" w:rsidR="004037D1" w:rsidRDefault="004037D1" w:rsidP="004037D1">
      <w:pPr>
        <w:pStyle w:val="PL"/>
      </w:pPr>
      <w:r>
        <w:t xml:space="preserve">          headers:</w:t>
      </w:r>
    </w:p>
    <w:p w14:paraId="12E44BFF" w14:textId="77777777" w:rsidR="004037D1" w:rsidRDefault="004037D1" w:rsidP="004037D1">
      <w:pPr>
        <w:pStyle w:val="PL"/>
      </w:pPr>
      <w:r>
        <w:t xml:space="preserve">            Retry-After:</w:t>
      </w:r>
    </w:p>
    <w:p w14:paraId="5B4441FD" w14:textId="77777777" w:rsidR="004037D1" w:rsidRDefault="004037D1" w:rsidP="004037D1">
      <w:pPr>
        <w:pStyle w:val="PL"/>
      </w:pPr>
      <w:r>
        <w:t xml:space="preserve">              description: &gt;</w:t>
      </w:r>
    </w:p>
    <w:p w14:paraId="64A46445" w14:textId="77777777" w:rsidR="004037D1" w:rsidRDefault="004037D1" w:rsidP="004037D1">
      <w:pPr>
        <w:pStyle w:val="PL"/>
      </w:pPr>
      <w:r>
        <w:t xml:space="preserve">                Indicates the time the AF has to wait before making a new request. It can be a</w:t>
      </w:r>
    </w:p>
    <w:p w14:paraId="11A79159" w14:textId="77777777" w:rsidR="004037D1" w:rsidRDefault="004037D1" w:rsidP="004037D1">
      <w:pPr>
        <w:pStyle w:val="PL"/>
      </w:pPr>
      <w:r>
        <w:t xml:space="preserve">                non-negative integer (decimal number) indicating the number of seconds the AF</w:t>
      </w:r>
    </w:p>
    <w:p w14:paraId="647FB47C" w14:textId="77777777" w:rsidR="004037D1" w:rsidRDefault="004037D1" w:rsidP="004037D1">
      <w:pPr>
        <w:pStyle w:val="PL"/>
      </w:pPr>
      <w:r>
        <w:t xml:space="preserve">                has to wait before making a new request or an HTTP-date after which the AF can</w:t>
      </w:r>
    </w:p>
    <w:p w14:paraId="123BD8E2" w14:textId="77777777" w:rsidR="004037D1" w:rsidRDefault="004037D1" w:rsidP="004037D1">
      <w:pPr>
        <w:pStyle w:val="PL"/>
      </w:pPr>
      <w:r>
        <w:t xml:space="preserve">                retry a new request.</w:t>
      </w:r>
    </w:p>
    <w:p w14:paraId="1CFC15CB" w14:textId="77777777" w:rsidR="004037D1" w:rsidRDefault="004037D1" w:rsidP="004037D1">
      <w:pPr>
        <w:pStyle w:val="PL"/>
      </w:pPr>
      <w:r>
        <w:t xml:space="preserve">              schema:</w:t>
      </w:r>
    </w:p>
    <w:p w14:paraId="0DDCCF5C" w14:textId="77777777" w:rsidR="004037D1" w:rsidRDefault="004037D1" w:rsidP="004037D1">
      <w:pPr>
        <w:pStyle w:val="PL"/>
      </w:pPr>
      <w:r>
        <w:t xml:space="preserve">                type: string</w:t>
      </w:r>
    </w:p>
    <w:p w14:paraId="6B0BC241" w14:textId="77777777" w:rsidR="004037D1" w:rsidRDefault="004037D1" w:rsidP="004037D1">
      <w:pPr>
        <w:pStyle w:val="PL"/>
      </w:pPr>
      <w:r>
        <w:t xml:space="preserve">        '404':</w:t>
      </w:r>
    </w:p>
    <w:p w14:paraId="3D281C8B" w14:textId="77777777" w:rsidR="004037D1" w:rsidRDefault="004037D1" w:rsidP="004037D1">
      <w:pPr>
        <w:pStyle w:val="PL"/>
      </w:pPr>
      <w:r>
        <w:t xml:space="preserve">          $ref: 'TS29122_CommonData.yaml#/components/responses/404'</w:t>
      </w:r>
    </w:p>
    <w:p w14:paraId="46DBCDBF" w14:textId="77777777" w:rsidR="004037D1" w:rsidRDefault="004037D1" w:rsidP="004037D1">
      <w:pPr>
        <w:pStyle w:val="PL"/>
      </w:pPr>
      <w:r>
        <w:t xml:space="preserve">        '411':</w:t>
      </w:r>
    </w:p>
    <w:p w14:paraId="7970FCA3" w14:textId="77777777" w:rsidR="004037D1" w:rsidRDefault="004037D1" w:rsidP="004037D1">
      <w:pPr>
        <w:pStyle w:val="PL"/>
      </w:pPr>
      <w:r>
        <w:t xml:space="preserve">          $ref: 'TS29122_CommonData.yaml#/components/responses/411'</w:t>
      </w:r>
    </w:p>
    <w:p w14:paraId="7E98FAC3" w14:textId="77777777" w:rsidR="004037D1" w:rsidRDefault="004037D1" w:rsidP="004037D1">
      <w:pPr>
        <w:pStyle w:val="PL"/>
      </w:pPr>
      <w:r>
        <w:t xml:space="preserve">        '413':</w:t>
      </w:r>
    </w:p>
    <w:p w14:paraId="4DD90D4A" w14:textId="77777777" w:rsidR="004037D1" w:rsidRDefault="004037D1" w:rsidP="004037D1">
      <w:pPr>
        <w:pStyle w:val="PL"/>
      </w:pPr>
      <w:r>
        <w:t xml:space="preserve">          $ref: 'TS29122_CommonData.yaml#/components/responses/413'</w:t>
      </w:r>
    </w:p>
    <w:p w14:paraId="1ADFB2DE" w14:textId="77777777" w:rsidR="004037D1" w:rsidRDefault="004037D1" w:rsidP="004037D1">
      <w:pPr>
        <w:pStyle w:val="PL"/>
      </w:pPr>
      <w:r>
        <w:t xml:space="preserve">        '415':</w:t>
      </w:r>
    </w:p>
    <w:p w14:paraId="12DDA01B" w14:textId="77777777" w:rsidR="004037D1" w:rsidRDefault="004037D1" w:rsidP="004037D1">
      <w:pPr>
        <w:pStyle w:val="PL"/>
      </w:pPr>
      <w:r>
        <w:t xml:space="preserve">          $ref: 'TS29122_CommonData.yaml#/components/responses/415'</w:t>
      </w:r>
    </w:p>
    <w:p w14:paraId="5B53DACA" w14:textId="77777777" w:rsidR="004037D1" w:rsidRDefault="004037D1" w:rsidP="004037D1">
      <w:pPr>
        <w:pStyle w:val="PL"/>
      </w:pPr>
      <w:r>
        <w:t xml:space="preserve">        '429':</w:t>
      </w:r>
    </w:p>
    <w:p w14:paraId="3AFD4CF4" w14:textId="77777777" w:rsidR="004037D1" w:rsidRDefault="004037D1" w:rsidP="004037D1">
      <w:pPr>
        <w:pStyle w:val="PL"/>
      </w:pPr>
      <w:r>
        <w:t xml:space="preserve">          $ref: 'TS29122_CommonData.yaml#/components/responses/429'</w:t>
      </w:r>
    </w:p>
    <w:p w14:paraId="227DF0C1" w14:textId="77777777" w:rsidR="004037D1" w:rsidRDefault="004037D1" w:rsidP="004037D1">
      <w:pPr>
        <w:pStyle w:val="PL"/>
      </w:pPr>
      <w:r>
        <w:t xml:space="preserve">        '500':</w:t>
      </w:r>
    </w:p>
    <w:p w14:paraId="5489D3DC" w14:textId="77777777" w:rsidR="004037D1" w:rsidRDefault="004037D1" w:rsidP="004037D1">
      <w:pPr>
        <w:pStyle w:val="PL"/>
      </w:pPr>
      <w:r>
        <w:t xml:space="preserve">          $ref: 'TS29122_CommonData.yaml#/components/responses/500'</w:t>
      </w:r>
    </w:p>
    <w:p w14:paraId="46917E28" w14:textId="77777777" w:rsidR="004037D1" w:rsidRDefault="004037D1" w:rsidP="004037D1">
      <w:pPr>
        <w:pStyle w:val="PL"/>
      </w:pPr>
      <w:r>
        <w:t xml:space="preserve">        '503':</w:t>
      </w:r>
    </w:p>
    <w:p w14:paraId="56A19933" w14:textId="77777777" w:rsidR="004037D1" w:rsidRDefault="004037D1" w:rsidP="004037D1">
      <w:pPr>
        <w:pStyle w:val="PL"/>
      </w:pPr>
      <w:r>
        <w:t xml:space="preserve">          $ref: 'TS29122_CommonData.yaml#/components/responses/503'</w:t>
      </w:r>
    </w:p>
    <w:p w14:paraId="107F1D1C" w14:textId="77777777" w:rsidR="004037D1" w:rsidRDefault="004037D1" w:rsidP="004037D1">
      <w:pPr>
        <w:pStyle w:val="PL"/>
      </w:pPr>
      <w:r>
        <w:t xml:space="preserve">        default:</w:t>
      </w:r>
    </w:p>
    <w:p w14:paraId="778C7E01" w14:textId="77777777" w:rsidR="004037D1" w:rsidRDefault="004037D1" w:rsidP="004037D1">
      <w:pPr>
        <w:pStyle w:val="PL"/>
      </w:pPr>
      <w:r>
        <w:t xml:space="preserve">          $ref: 'TS29122_CommonData.yaml#/components/responses/default'</w:t>
      </w:r>
    </w:p>
    <w:p w14:paraId="63CAED76" w14:textId="77777777" w:rsidR="004037D1" w:rsidRDefault="004037D1" w:rsidP="004037D1">
      <w:pPr>
        <w:pStyle w:val="PL"/>
      </w:pPr>
    </w:p>
    <w:p w14:paraId="7B04C6DE" w14:textId="77777777" w:rsidR="004037D1" w:rsidRDefault="004037D1" w:rsidP="004037D1">
      <w:pPr>
        <w:pStyle w:val="PL"/>
      </w:pPr>
      <w:r>
        <w:t xml:space="preserve">  /{</w:t>
      </w:r>
      <w:proofErr w:type="spellStart"/>
      <w:r>
        <w:t>scsAsId</w:t>
      </w:r>
      <w:proofErr w:type="spellEnd"/>
      <w:r>
        <w:t>}/subscriptions/{</w:t>
      </w:r>
      <w:proofErr w:type="spellStart"/>
      <w:r>
        <w:t>subscriptionId</w:t>
      </w:r>
      <w:proofErr w:type="spellEnd"/>
      <w:r>
        <w:t>}:</w:t>
      </w:r>
    </w:p>
    <w:p w14:paraId="014E2E49" w14:textId="77777777" w:rsidR="004037D1" w:rsidRDefault="004037D1" w:rsidP="004037D1">
      <w:pPr>
        <w:pStyle w:val="PL"/>
      </w:pPr>
      <w:r>
        <w:t xml:space="preserve">    get:</w:t>
      </w:r>
    </w:p>
    <w:p w14:paraId="2F524EE8" w14:textId="77777777" w:rsidR="004037D1" w:rsidRDefault="004037D1" w:rsidP="004037D1">
      <w:pPr>
        <w:pStyle w:val="PL"/>
      </w:pPr>
      <w:r>
        <w:t xml:space="preserve">      summary: Read an active subscriptions for the SCS/AS and the subscription Id.</w:t>
      </w:r>
    </w:p>
    <w:p w14:paraId="03A9F074" w14:textId="77777777" w:rsidR="004037D1" w:rsidRDefault="004037D1" w:rsidP="004037D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rFonts w:hint="eastAsia"/>
          <w:lang w:eastAsia="zh-CN"/>
        </w:rPr>
        <w:t>ASSession</w:t>
      </w:r>
      <w:r>
        <w:rPr>
          <w:lang w:eastAsia="zh-CN"/>
        </w:rPr>
        <w:t>W</w:t>
      </w:r>
      <w:r>
        <w:rPr>
          <w:rFonts w:hint="eastAsia"/>
          <w:lang w:eastAsia="zh-CN"/>
        </w:rPr>
        <w:t>ithQoS</w:t>
      </w:r>
      <w:r>
        <w:t>Subscription</w:t>
      </w:r>
      <w:proofErr w:type="spellEnd"/>
    </w:p>
    <w:p w14:paraId="297A4CC6" w14:textId="77777777" w:rsidR="004037D1" w:rsidRDefault="004037D1" w:rsidP="004037D1">
      <w:pPr>
        <w:pStyle w:val="PL"/>
      </w:pPr>
      <w:r>
        <w:t xml:space="preserve">      tags:</w:t>
      </w:r>
    </w:p>
    <w:p w14:paraId="53E013B8" w14:textId="77777777" w:rsidR="004037D1" w:rsidRDefault="004037D1" w:rsidP="004037D1">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56615C7C" w14:textId="77777777" w:rsidR="004037D1" w:rsidRDefault="004037D1" w:rsidP="004037D1">
      <w:pPr>
        <w:pStyle w:val="PL"/>
      </w:pPr>
      <w:r>
        <w:t xml:space="preserve">      parameters:</w:t>
      </w:r>
    </w:p>
    <w:p w14:paraId="7025F316" w14:textId="77777777" w:rsidR="004037D1" w:rsidRDefault="004037D1" w:rsidP="004037D1">
      <w:pPr>
        <w:pStyle w:val="PL"/>
      </w:pPr>
      <w:r>
        <w:t xml:space="preserve">        - name: </w:t>
      </w:r>
      <w:proofErr w:type="spellStart"/>
      <w:r>
        <w:t>scsAsId</w:t>
      </w:r>
      <w:proofErr w:type="spellEnd"/>
    </w:p>
    <w:p w14:paraId="7AEB7E5C" w14:textId="77777777" w:rsidR="004037D1" w:rsidRDefault="004037D1" w:rsidP="004037D1">
      <w:pPr>
        <w:pStyle w:val="PL"/>
      </w:pPr>
      <w:r>
        <w:t xml:space="preserve">          in: path</w:t>
      </w:r>
    </w:p>
    <w:p w14:paraId="375B9ADD" w14:textId="77777777" w:rsidR="004037D1" w:rsidRDefault="004037D1" w:rsidP="004037D1">
      <w:pPr>
        <w:pStyle w:val="PL"/>
      </w:pPr>
      <w:r>
        <w:t xml:space="preserve">          description: Identifier of the SCS/AS</w:t>
      </w:r>
    </w:p>
    <w:p w14:paraId="5050EB79" w14:textId="77777777" w:rsidR="004037D1" w:rsidRDefault="004037D1" w:rsidP="004037D1">
      <w:pPr>
        <w:pStyle w:val="PL"/>
      </w:pPr>
      <w:r>
        <w:t xml:space="preserve">          required: true</w:t>
      </w:r>
    </w:p>
    <w:p w14:paraId="4B665CF8" w14:textId="77777777" w:rsidR="004037D1" w:rsidRDefault="004037D1" w:rsidP="004037D1">
      <w:pPr>
        <w:pStyle w:val="PL"/>
      </w:pPr>
      <w:r>
        <w:t xml:space="preserve">          schema:</w:t>
      </w:r>
    </w:p>
    <w:p w14:paraId="31097208" w14:textId="77777777" w:rsidR="004037D1" w:rsidRDefault="004037D1" w:rsidP="004037D1">
      <w:pPr>
        <w:pStyle w:val="PL"/>
      </w:pPr>
      <w:r>
        <w:t xml:space="preserve">            type: string</w:t>
      </w:r>
    </w:p>
    <w:p w14:paraId="526871E0" w14:textId="77777777" w:rsidR="004037D1" w:rsidRDefault="004037D1" w:rsidP="004037D1">
      <w:pPr>
        <w:pStyle w:val="PL"/>
      </w:pPr>
      <w:r>
        <w:t xml:space="preserve">        - name: </w:t>
      </w:r>
      <w:proofErr w:type="spellStart"/>
      <w:r>
        <w:t>subscriptionId</w:t>
      </w:r>
      <w:proofErr w:type="spellEnd"/>
    </w:p>
    <w:p w14:paraId="0BE57778" w14:textId="77777777" w:rsidR="004037D1" w:rsidRDefault="004037D1" w:rsidP="004037D1">
      <w:pPr>
        <w:pStyle w:val="PL"/>
      </w:pPr>
      <w:r>
        <w:t xml:space="preserve">          in: path</w:t>
      </w:r>
    </w:p>
    <w:p w14:paraId="7D24E8F1" w14:textId="77777777" w:rsidR="004037D1" w:rsidRDefault="004037D1" w:rsidP="004037D1">
      <w:pPr>
        <w:pStyle w:val="PL"/>
      </w:pPr>
      <w:r>
        <w:t xml:space="preserve">          description: Identifier of the subscription resource</w:t>
      </w:r>
    </w:p>
    <w:p w14:paraId="0C096827" w14:textId="77777777" w:rsidR="004037D1" w:rsidRDefault="004037D1" w:rsidP="004037D1">
      <w:pPr>
        <w:pStyle w:val="PL"/>
      </w:pPr>
      <w:r>
        <w:t xml:space="preserve">          required: true</w:t>
      </w:r>
    </w:p>
    <w:p w14:paraId="5FED6AB8" w14:textId="77777777" w:rsidR="004037D1" w:rsidRDefault="004037D1" w:rsidP="004037D1">
      <w:pPr>
        <w:pStyle w:val="PL"/>
      </w:pPr>
      <w:r>
        <w:t xml:space="preserve">          schema:</w:t>
      </w:r>
    </w:p>
    <w:p w14:paraId="32240AC8" w14:textId="77777777" w:rsidR="004037D1" w:rsidRDefault="004037D1" w:rsidP="004037D1">
      <w:pPr>
        <w:pStyle w:val="PL"/>
      </w:pPr>
      <w:r>
        <w:t xml:space="preserve">            type: string</w:t>
      </w:r>
    </w:p>
    <w:p w14:paraId="2BBE70C0" w14:textId="77777777" w:rsidR="004037D1" w:rsidRDefault="004037D1" w:rsidP="004037D1">
      <w:pPr>
        <w:pStyle w:val="PL"/>
      </w:pPr>
      <w:r>
        <w:t xml:space="preserve">      responses:</w:t>
      </w:r>
    </w:p>
    <w:p w14:paraId="43F84446" w14:textId="77777777" w:rsidR="004037D1" w:rsidRDefault="004037D1" w:rsidP="004037D1">
      <w:pPr>
        <w:pStyle w:val="PL"/>
      </w:pPr>
      <w:r>
        <w:t xml:space="preserve">        '200':</w:t>
      </w:r>
    </w:p>
    <w:p w14:paraId="2660190F" w14:textId="77777777" w:rsidR="004037D1" w:rsidRDefault="004037D1" w:rsidP="004037D1">
      <w:pPr>
        <w:pStyle w:val="PL"/>
      </w:pPr>
      <w:r>
        <w:lastRenderedPageBreak/>
        <w:t xml:space="preserve">          description: OK (Successful get the active subscription)</w:t>
      </w:r>
    </w:p>
    <w:p w14:paraId="4FAE0FF1" w14:textId="77777777" w:rsidR="004037D1" w:rsidRDefault="004037D1" w:rsidP="004037D1">
      <w:pPr>
        <w:pStyle w:val="PL"/>
      </w:pPr>
      <w:r>
        <w:t xml:space="preserve">          content:</w:t>
      </w:r>
    </w:p>
    <w:p w14:paraId="63A672EE" w14:textId="77777777" w:rsidR="004037D1" w:rsidRDefault="004037D1" w:rsidP="004037D1">
      <w:pPr>
        <w:pStyle w:val="PL"/>
      </w:pPr>
      <w:r>
        <w:t xml:space="preserve">            application/json:</w:t>
      </w:r>
    </w:p>
    <w:p w14:paraId="03940143" w14:textId="77777777" w:rsidR="004037D1" w:rsidRDefault="004037D1" w:rsidP="004037D1">
      <w:pPr>
        <w:pStyle w:val="PL"/>
      </w:pPr>
      <w:r>
        <w:t xml:space="preserve">              schema:</w:t>
      </w:r>
    </w:p>
    <w:p w14:paraId="600110EC" w14:textId="77777777" w:rsidR="004037D1" w:rsidRDefault="004037D1" w:rsidP="004037D1">
      <w:pPr>
        <w:pStyle w:val="PL"/>
      </w:pPr>
      <w:r>
        <w:t xml:space="preserve">                $ref: '#/components/schemas/</w:t>
      </w:r>
      <w:proofErr w:type="spellStart"/>
      <w:r>
        <w:t>AsSessionWithQoSSubscription</w:t>
      </w:r>
      <w:proofErr w:type="spellEnd"/>
      <w:r>
        <w:t>'</w:t>
      </w:r>
    </w:p>
    <w:p w14:paraId="23F326AC" w14:textId="77777777" w:rsidR="004037D1" w:rsidRDefault="004037D1" w:rsidP="004037D1">
      <w:pPr>
        <w:pStyle w:val="PL"/>
      </w:pPr>
      <w:r>
        <w:t xml:space="preserve">        '307':</w:t>
      </w:r>
    </w:p>
    <w:p w14:paraId="421F4E67" w14:textId="77777777" w:rsidR="004037D1" w:rsidRDefault="004037D1" w:rsidP="004037D1">
      <w:pPr>
        <w:pStyle w:val="PL"/>
      </w:pPr>
      <w:r>
        <w:t xml:space="preserve">          $ref: 'TS29122_CommonData.yaml#/components/responses/307'</w:t>
      </w:r>
    </w:p>
    <w:p w14:paraId="460FAEEB" w14:textId="77777777" w:rsidR="004037D1" w:rsidRDefault="004037D1" w:rsidP="004037D1">
      <w:pPr>
        <w:pStyle w:val="PL"/>
      </w:pPr>
      <w:r>
        <w:t xml:space="preserve">        '308':</w:t>
      </w:r>
    </w:p>
    <w:p w14:paraId="62B63D9E" w14:textId="77777777" w:rsidR="004037D1" w:rsidRDefault="004037D1" w:rsidP="004037D1">
      <w:pPr>
        <w:pStyle w:val="PL"/>
      </w:pPr>
      <w:r>
        <w:t xml:space="preserve">          $ref: 'TS29122_CommonData.yaml#/components/responses/308'</w:t>
      </w:r>
    </w:p>
    <w:p w14:paraId="0466C4D9" w14:textId="77777777" w:rsidR="004037D1" w:rsidRDefault="004037D1" w:rsidP="004037D1">
      <w:pPr>
        <w:pStyle w:val="PL"/>
      </w:pPr>
      <w:r>
        <w:t xml:space="preserve">        '400':</w:t>
      </w:r>
    </w:p>
    <w:p w14:paraId="759A6244" w14:textId="77777777" w:rsidR="004037D1" w:rsidRDefault="004037D1" w:rsidP="004037D1">
      <w:pPr>
        <w:pStyle w:val="PL"/>
      </w:pPr>
      <w:r>
        <w:t xml:space="preserve">          $ref: 'TS29122_CommonData.yaml#/components/responses/400'</w:t>
      </w:r>
    </w:p>
    <w:p w14:paraId="3EB8B5B3" w14:textId="77777777" w:rsidR="004037D1" w:rsidRDefault="004037D1" w:rsidP="004037D1">
      <w:pPr>
        <w:pStyle w:val="PL"/>
      </w:pPr>
      <w:r>
        <w:t xml:space="preserve">        '401':</w:t>
      </w:r>
    </w:p>
    <w:p w14:paraId="4F1F7C8D" w14:textId="77777777" w:rsidR="004037D1" w:rsidRDefault="004037D1" w:rsidP="004037D1">
      <w:pPr>
        <w:pStyle w:val="PL"/>
      </w:pPr>
      <w:r>
        <w:t xml:space="preserve">          $ref: 'TS29122_CommonData.yaml#/components/responses/401'</w:t>
      </w:r>
    </w:p>
    <w:p w14:paraId="05FA15FA" w14:textId="77777777" w:rsidR="004037D1" w:rsidRDefault="004037D1" w:rsidP="004037D1">
      <w:pPr>
        <w:pStyle w:val="PL"/>
      </w:pPr>
      <w:r>
        <w:t xml:space="preserve">        '403':</w:t>
      </w:r>
    </w:p>
    <w:p w14:paraId="6629C8BF" w14:textId="77777777" w:rsidR="004037D1" w:rsidRDefault="004037D1" w:rsidP="004037D1">
      <w:pPr>
        <w:pStyle w:val="PL"/>
      </w:pPr>
      <w:r>
        <w:t xml:space="preserve">          $ref: 'TS29122_CommonData.yaml#/components/responses/403'</w:t>
      </w:r>
    </w:p>
    <w:p w14:paraId="6C0738AD" w14:textId="77777777" w:rsidR="004037D1" w:rsidRDefault="004037D1" w:rsidP="004037D1">
      <w:pPr>
        <w:pStyle w:val="PL"/>
      </w:pPr>
      <w:r>
        <w:t xml:space="preserve">        '404':</w:t>
      </w:r>
    </w:p>
    <w:p w14:paraId="6C163743" w14:textId="77777777" w:rsidR="004037D1" w:rsidRDefault="004037D1" w:rsidP="004037D1">
      <w:pPr>
        <w:pStyle w:val="PL"/>
      </w:pPr>
      <w:r>
        <w:t xml:space="preserve">          $ref: 'TS29122_CommonData.yaml#/components/responses/404'</w:t>
      </w:r>
    </w:p>
    <w:p w14:paraId="2B52ED44" w14:textId="77777777" w:rsidR="004037D1" w:rsidRDefault="004037D1" w:rsidP="004037D1">
      <w:pPr>
        <w:pStyle w:val="PL"/>
      </w:pPr>
      <w:r>
        <w:t xml:space="preserve">        '406':</w:t>
      </w:r>
    </w:p>
    <w:p w14:paraId="27652125" w14:textId="77777777" w:rsidR="004037D1" w:rsidRDefault="004037D1" w:rsidP="004037D1">
      <w:pPr>
        <w:pStyle w:val="PL"/>
      </w:pPr>
      <w:r>
        <w:t xml:space="preserve">          $ref: 'TS29122_CommonData.yaml#/components/responses/406'</w:t>
      </w:r>
    </w:p>
    <w:p w14:paraId="6DB5614E" w14:textId="77777777" w:rsidR="004037D1" w:rsidRDefault="004037D1" w:rsidP="004037D1">
      <w:pPr>
        <w:pStyle w:val="PL"/>
      </w:pPr>
      <w:r>
        <w:t xml:space="preserve">        '429':</w:t>
      </w:r>
    </w:p>
    <w:p w14:paraId="6262D782" w14:textId="77777777" w:rsidR="004037D1" w:rsidRDefault="004037D1" w:rsidP="004037D1">
      <w:pPr>
        <w:pStyle w:val="PL"/>
      </w:pPr>
      <w:r>
        <w:t xml:space="preserve">          $ref: 'TS29122_CommonData.yaml#/components/responses/429'</w:t>
      </w:r>
    </w:p>
    <w:p w14:paraId="04F27EE8" w14:textId="77777777" w:rsidR="004037D1" w:rsidRDefault="004037D1" w:rsidP="004037D1">
      <w:pPr>
        <w:pStyle w:val="PL"/>
      </w:pPr>
      <w:r>
        <w:t xml:space="preserve">        '500':</w:t>
      </w:r>
    </w:p>
    <w:p w14:paraId="65FB343D" w14:textId="77777777" w:rsidR="004037D1" w:rsidRDefault="004037D1" w:rsidP="004037D1">
      <w:pPr>
        <w:pStyle w:val="PL"/>
      </w:pPr>
      <w:r>
        <w:t xml:space="preserve">          $ref: 'TS29122_CommonData.yaml#/components/responses/500'</w:t>
      </w:r>
    </w:p>
    <w:p w14:paraId="710FFD92" w14:textId="77777777" w:rsidR="004037D1" w:rsidRDefault="004037D1" w:rsidP="004037D1">
      <w:pPr>
        <w:pStyle w:val="PL"/>
      </w:pPr>
      <w:r>
        <w:t xml:space="preserve">        '503':</w:t>
      </w:r>
    </w:p>
    <w:p w14:paraId="0D7FBC15" w14:textId="77777777" w:rsidR="004037D1" w:rsidRDefault="004037D1" w:rsidP="004037D1">
      <w:pPr>
        <w:pStyle w:val="PL"/>
      </w:pPr>
      <w:r>
        <w:t xml:space="preserve">          $ref: 'TS29122_CommonData.yaml#/components/responses/503'</w:t>
      </w:r>
    </w:p>
    <w:p w14:paraId="785F36C9" w14:textId="77777777" w:rsidR="004037D1" w:rsidRDefault="004037D1" w:rsidP="004037D1">
      <w:pPr>
        <w:pStyle w:val="PL"/>
      </w:pPr>
      <w:r>
        <w:t xml:space="preserve">        default:</w:t>
      </w:r>
    </w:p>
    <w:p w14:paraId="77C5AFF5" w14:textId="77777777" w:rsidR="004037D1" w:rsidRDefault="004037D1" w:rsidP="004037D1">
      <w:pPr>
        <w:pStyle w:val="PL"/>
      </w:pPr>
      <w:r>
        <w:t xml:space="preserve">          $ref: 'TS29122_CommonData.yaml#/components/responses/default'</w:t>
      </w:r>
    </w:p>
    <w:p w14:paraId="75FC3C6B" w14:textId="77777777" w:rsidR="004037D1" w:rsidRDefault="004037D1" w:rsidP="004037D1">
      <w:pPr>
        <w:pStyle w:val="PL"/>
      </w:pPr>
    </w:p>
    <w:p w14:paraId="68A6BCCB" w14:textId="77777777" w:rsidR="004037D1" w:rsidRDefault="004037D1" w:rsidP="004037D1">
      <w:pPr>
        <w:pStyle w:val="PL"/>
      </w:pPr>
      <w:r>
        <w:t xml:space="preserve">    put:</w:t>
      </w:r>
    </w:p>
    <w:p w14:paraId="5FA5B58D" w14:textId="77777777" w:rsidR="004037D1" w:rsidRDefault="004037D1" w:rsidP="004037D1">
      <w:pPr>
        <w:pStyle w:val="PL"/>
      </w:pPr>
      <w:r>
        <w:t xml:space="preserve">      summary: Updates/replaces an existing subscription resource.</w:t>
      </w:r>
    </w:p>
    <w:p w14:paraId="7332BB16" w14:textId="77777777" w:rsidR="004037D1" w:rsidRDefault="004037D1" w:rsidP="004037D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rFonts w:hint="eastAsia"/>
          <w:lang w:eastAsia="zh-CN"/>
        </w:rPr>
        <w:t>ASSession</w:t>
      </w:r>
      <w:r>
        <w:rPr>
          <w:lang w:eastAsia="zh-CN"/>
        </w:rPr>
        <w:t>W</w:t>
      </w:r>
      <w:r>
        <w:rPr>
          <w:rFonts w:hint="eastAsia"/>
          <w:lang w:eastAsia="zh-CN"/>
        </w:rPr>
        <w:t>ithQoS</w:t>
      </w:r>
      <w:r>
        <w:t>Subscription</w:t>
      </w:r>
      <w:proofErr w:type="spellEnd"/>
    </w:p>
    <w:p w14:paraId="7C40252A" w14:textId="77777777" w:rsidR="004037D1" w:rsidRDefault="004037D1" w:rsidP="004037D1">
      <w:pPr>
        <w:pStyle w:val="PL"/>
      </w:pPr>
      <w:r>
        <w:t xml:space="preserve">      tags:</w:t>
      </w:r>
    </w:p>
    <w:p w14:paraId="43DEA4EF" w14:textId="77777777" w:rsidR="004037D1" w:rsidRDefault="004037D1" w:rsidP="004037D1">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F6A3539" w14:textId="77777777" w:rsidR="004037D1" w:rsidRDefault="004037D1" w:rsidP="004037D1">
      <w:pPr>
        <w:pStyle w:val="PL"/>
      </w:pPr>
      <w:r>
        <w:t xml:space="preserve">      parameters:</w:t>
      </w:r>
    </w:p>
    <w:p w14:paraId="3888A1BA" w14:textId="77777777" w:rsidR="004037D1" w:rsidRDefault="004037D1" w:rsidP="004037D1">
      <w:pPr>
        <w:pStyle w:val="PL"/>
      </w:pPr>
      <w:r>
        <w:t xml:space="preserve">        - name: </w:t>
      </w:r>
      <w:proofErr w:type="spellStart"/>
      <w:r>
        <w:t>scsAsId</w:t>
      </w:r>
      <w:proofErr w:type="spellEnd"/>
    </w:p>
    <w:p w14:paraId="6CB12420" w14:textId="77777777" w:rsidR="004037D1" w:rsidRDefault="004037D1" w:rsidP="004037D1">
      <w:pPr>
        <w:pStyle w:val="PL"/>
      </w:pPr>
      <w:r>
        <w:t xml:space="preserve">          in: path</w:t>
      </w:r>
    </w:p>
    <w:p w14:paraId="62C3CB5F" w14:textId="77777777" w:rsidR="004037D1" w:rsidRDefault="004037D1" w:rsidP="004037D1">
      <w:pPr>
        <w:pStyle w:val="PL"/>
      </w:pPr>
      <w:r>
        <w:t xml:space="preserve">          description: Identifier of the SCS/AS</w:t>
      </w:r>
    </w:p>
    <w:p w14:paraId="0C5DDD26" w14:textId="77777777" w:rsidR="004037D1" w:rsidRDefault="004037D1" w:rsidP="004037D1">
      <w:pPr>
        <w:pStyle w:val="PL"/>
      </w:pPr>
      <w:r>
        <w:t xml:space="preserve">          required: true</w:t>
      </w:r>
    </w:p>
    <w:p w14:paraId="07F9A1EC" w14:textId="77777777" w:rsidR="004037D1" w:rsidRDefault="004037D1" w:rsidP="004037D1">
      <w:pPr>
        <w:pStyle w:val="PL"/>
      </w:pPr>
      <w:r>
        <w:t xml:space="preserve">          schema:</w:t>
      </w:r>
    </w:p>
    <w:p w14:paraId="0EC5872C" w14:textId="77777777" w:rsidR="004037D1" w:rsidRDefault="004037D1" w:rsidP="004037D1">
      <w:pPr>
        <w:pStyle w:val="PL"/>
      </w:pPr>
      <w:r>
        <w:t xml:space="preserve">            type: string</w:t>
      </w:r>
    </w:p>
    <w:p w14:paraId="4ADF4B72" w14:textId="77777777" w:rsidR="004037D1" w:rsidRDefault="004037D1" w:rsidP="004037D1">
      <w:pPr>
        <w:pStyle w:val="PL"/>
      </w:pPr>
      <w:r>
        <w:t xml:space="preserve">        - name: </w:t>
      </w:r>
      <w:proofErr w:type="spellStart"/>
      <w:r>
        <w:t>subscriptionId</w:t>
      </w:r>
      <w:proofErr w:type="spellEnd"/>
    </w:p>
    <w:p w14:paraId="735E318C" w14:textId="77777777" w:rsidR="004037D1" w:rsidRDefault="004037D1" w:rsidP="004037D1">
      <w:pPr>
        <w:pStyle w:val="PL"/>
      </w:pPr>
      <w:r>
        <w:t xml:space="preserve">          in: path</w:t>
      </w:r>
    </w:p>
    <w:p w14:paraId="7F9FBF97" w14:textId="77777777" w:rsidR="004037D1" w:rsidRDefault="004037D1" w:rsidP="004037D1">
      <w:pPr>
        <w:pStyle w:val="PL"/>
      </w:pPr>
      <w:r>
        <w:t xml:space="preserve">          description: Identifier of the subscription resource</w:t>
      </w:r>
    </w:p>
    <w:p w14:paraId="2E860E40" w14:textId="77777777" w:rsidR="004037D1" w:rsidRDefault="004037D1" w:rsidP="004037D1">
      <w:pPr>
        <w:pStyle w:val="PL"/>
      </w:pPr>
      <w:r>
        <w:t xml:space="preserve">          required: true</w:t>
      </w:r>
    </w:p>
    <w:p w14:paraId="67DD739B" w14:textId="77777777" w:rsidR="004037D1" w:rsidRDefault="004037D1" w:rsidP="004037D1">
      <w:pPr>
        <w:pStyle w:val="PL"/>
      </w:pPr>
      <w:r>
        <w:t xml:space="preserve">          schema:</w:t>
      </w:r>
    </w:p>
    <w:p w14:paraId="35A8F0A7" w14:textId="77777777" w:rsidR="004037D1" w:rsidRDefault="004037D1" w:rsidP="004037D1">
      <w:pPr>
        <w:pStyle w:val="PL"/>
      </w:pPr>
      <w:r>
        <w:t xml:space="preserve">            type: string</w:t>
      </w:r>
    </w:p>
    <w:p w14:paraId="2D250D5D" w14:textId="77777777" w:rsidR="004037D1" w:rsidRDefault="004037D1" w:rsidP="004037D1">
      <w:pPr>
        <w:pStyle w:val="PL"/>
      </w:pPr>
      <w:r>
        <w:t xml:space="preserve">      </w:t>
      </w:r>
      <w:proofErr w:type="spellStart"/>
      <w:r>
        <w:t>requestBody</w:t>
      </w:r>
      <w:proofErr w:type="spellEnd"/>
      <w:r>
        <w:t>:</w:t>
      </w:r>
    </w:p>
    <w:p w14:paraId="017E6256" w14:textId="77777777" w:rsidR="004037D1" w:rsidRDefault="004037D1" w:rsidP="004037D1">
      <w:pPr>
        <w:pStyle w:val="PL"/>
      </w:pPr>
      <w:r>
        <w:t xml:space="preserve">        description: Parameters to update/replace the existing subscription</w:t>
      </w:r>
    </w:p>
    <w:p w14:paraId="688F1D89" w14:textId="77777777" w:rsidR="004037D1" w:rsidRDefault="004037D1" w:rsidP="004037D1">
      <w:pPr>
        <w:pStyle w:val="PL"/>
      </w:pPr>
      <w:r>
        <w:t xml:space="preserve">        required: true</w:t>
      </w:r>
    </w:p>
    <w:p w14:paraId="556CF5A0" w14:textId="77777777" w:rsidR="004037D1" w:rsidRDefault="004037D1" w:rsidP="004037D1">
      <w:pPr>
        <w:pStyle w:val="PL"/>
      </w:pPr>
      <w:r>
        <w:t xml:space="preserve">        content:</w:t>
      </w:r>
    </w:p>
    <w:p w14:paraId="5017CCCC" w14:textId="77777777" w:rsidR="004037D1" w:rsidRDefault="004037D1" w:rsidP="004037D1">
      <w:pPr>
        <w:pStyle w:val="PL"/>
      </w:pPr>
      <w:r>
        <w:t xml:space="preserve">          application/json:</w:t>
      </w:r>
    </w:p>
    <w:p w14:paraId="3C188780" w14:textId="77777777" w:rsidR="004037D1" w:rsidRDefault="004037D1" w:rsidP="004037D1">
      <w:pPr>
        <w:pStyle w:val="PL"/>
      </w:pPr>
      <w:r>
        <w:t xml:space="preserve">            schema:</w:t>
      </w:r>
    </w:p>
    <w:p w14:paraId="141307BA" w14:textId="77777777" w:rsidR="004037D1" w:rsidRDefault="004037D1" w:rsidP="004037D1">
      <w:pPr>
        <w:pStyle w:val="PL"/>
      </w:pPr>
      <w:r>
        <w:t xml:space="preserve">              $ref: '#/components/schemas/</w:t>
      </w:r>
      <w:proofErr w:type="spellStart"/>
      <w:r>
        <w:t>AsSessionWithQoSSubscription</w:t>
      </w:r>
      <w:proofErr w:type="spellEnd"/>
      <w:r>
        <w:t>'</w:t>
      </w:r>
    </w:p>
    <w:p w14:paraId="391C3653" w14:textId="77777777" w:rsidR="004037D1" w:rsidRDefault="004037D1" w:rsidP="004037D1">
      <w:pPr>
        <w:pStyle w:val="PL"/>
      </w:pPr>
      <w:r>
        <w:t xml:space="preserve">      responses:</w:t>
      </w:r>
    </w:p>
    <w:p w14:paraId="0A5CDA22" w14:textId="77777777" w:rsidR="004037D1" w:rsidRDefault="004037D1" w:rsidP="004037D1">
      <w:pPr>
        <w:pStyle w:val="PL"/>
      </w:pPr>
      <w:r>
        <w:t xml:space="preserve">        '200':</w:t>
      </w:r>
    </w:p>
    <w:p w14:paraId="272904DF" w14:textId="77777777" w:rsidR="004037D1" w:rsidRDefault="004037D1" w:rsidP="004037D1">
      <w:pPr>
        <w:pStyle w:val="PL"/>
      </w:pPr>
      <w:r>
        <w:t xml:space="preserve">          description: OK (Successful update of the subscription)</w:t>
      </w:r>
    </w:p>
    <w:p w14:paraId="6BACB387" w14:textId="77777777" w:rsidR="004037D1" w:rsidRDefault="004037D1" w:rsidP="004037D1">
      <w:pPr>
        <w:pStyle w:val="PL"/>
      </w:pPr>
      <w:r>
        <w:t xml:space="preserve">          content:</w:t>
      </w:r>
    </w:p>
    <w:p w14:paraId="5B703E0C" w14:textId="77777777" w:rsidR="004037D1" w:rsidRDefault="004037D1" w:rsidP="004037D1">
      <w:pPr>
        <w:pStyle w:val="PL"/>
      </w:pPr>
      <w:r>
        <w:t xml:space="preserve">            application/json:</w:t>
      </w:r>
    </w:p>
    <w:p w14:paraId="7C0943DF" w14:textId="77777777" w:rsidR="004037D1" w:rsidRDefault="004037D1" w:rsidP="004037D1">
      <w:pPr>
        <w:pStyle w:val="PL"/>
      </w:pPr>
      <w:r>
        <w:t xml:space="preserve">              schema:</w:t>
      </w:r>
    </w:p>
    <w:p w14:paraId="0A7DC956" w14:textId="77777777" w:rsidR="004037D1" w:rsidRDefault="004037D1" w:rsidP="004037D1">
      <w:pPr>
        <w:pStyle w:val="PL"/>
      </w:pPr>
      <w:r>
        <w:t xml:space="preserve">                $ref: '#/components/schemas/</w:t>
      </w:r>
      <w:proofErr w:type="spellStart"/>
      <w:r>
        <w:t>AsSessionWithQoSSubscription</w:t>
      </w:r>
      <w:proofErr w:type="spellEnd"/>
      <w:r>
        <w:t>'</w:t>
      </w:r>
    </w:p>
    <w:p w14:paraId="16A19D85" w14:textId="77777777" w:rsidR="004037D1" w:rsidRDefault="004037D1" w:rsidP="004037D1">
      <w:pPr>
        <w:pStyle w:val="PL"/>
      </w:pPr>
      <w:r>
        <w:t xml:space="preserve">        '204':</w:t>
      </w:r>
    </w:p>
    <w:p w14:paraId="5124B069" w14:textId="77777777" w:rsidR="004037D1" w:rsidRDefault="004037D1" w:rsidP="004037D1">
      <w:pPr>
        <w:pStyle w:val="PL"/>
      </w:pPr>
      <w:r>
        <w:t xml:space="preserve">          description: No Content (Successful update of the subscription)</w:t>
      </w:r>
    </w:p>
    <w:p w14:paraId="079095B9" w14:textId="77777777" w:rsidR="004037D1" w:rsidRDefault="004037D1" w:rsidP="004037D1">
      <w:pPr>
        <w:pStyle w:val="PL"/>
      </w:pPr>
      <w:r>
        <w:t xml:space="preserve">        '307':</w:t>
      </w:r>
    </w:p>
    <w:p w14:paraId="50CC8B0F" w14:textId="77777777" w:rsidR="004037D1" w:rsidRDefault="004037D1" w:rsidP="004037D1">
      <w:pPr>
        <w:pStyle w:val="PL"/>
      </w:pPr>
      <w:r>
        <w:t xml:space="preserve">          $ref: 'TS29122_CommonData.yaml#/components/responses/307'</w:t>
      </w:r>
    </w:p>
    <w:p w14:paraId="51FFA8C6" w14:textId="77777777" w:rsidR="004037D1" w:rsidRDefault="004037D1" w:rsidP="004037D1">
      <w:pPr>
        <w:pStyle w:val="PL"/>
      </w:pPr>
      <w:r>
        <w:t xml:space="preserve">        '308':</w:t>
      </w:r>
    </w:p>
    <w:p w14:paraId="57FA841A" w14:textId="77777777" w:rsidR="004037D1" w:rsidRDefault="004037D1" w:rsidP="004037D1">
      <w:pPr>
        <w:pStyle w:val="PL"/>
      </w:pPr>
      <w:r>
        <w:t xml:space="preserve">          $ref: 'TS29122_CommonData.yaml#/components/responses/308'</w:t>
      </w:r>
    </w:p>
    <w:p w14:paraId="40AAC0EC" w14:textId="77777777" w:rsidR="004037D1" w:rsidRDefault="004037D1" w:rsidP="004037D1">
      <w:pPr>
        <w:pStyle w:val="PL"/>
      </w:pPr>
      <w:r>
        <w:t xml:space="preserve">        '400':</w:t>
      </w:r>
    </w:p>
    <w:p w14:paraId="71B7F1A7" w14:textId="77777777" w:rsidR="004037D1" w:rsidRDefault="004037D1" w:rsidP="004037D1">
      <w:pPr>
        <w:pStyle w:val="PL"/>
      </w:pPr>
      <w:r>
        <w:t xml:space="preserve">          $ref: 'TS29122_CommonData.yaml#/components/responses/400'</w:t>
      </w:r>
    </w:p>
    <w:p w14:paraId="38BE7E4B" w14:textId="77777777" w:rsidR="004037D1" w:rsidRDefault="004037D1" w:rsidP="004037D1">
      <w:pPr>
        <w:pStyle w:val="PL"/>
      </w:pPr>
      <w:r>
        <w:t xml:space="preserve">        '401':</w:t>
      </w:r>
    </w:p>
    <w:p w14:paraId="7EFFC900" w14:textId="77777777" w:rsidR="004037D1" w:rsidRDefault="004037D1" w:rsidP="004037D1">
      <w:pPr>
        <w:pStyle w:val="PL"/>
      </w:pPr>
      <w:r>
        <w:t xml:space="preserve">          $ref: 'TS29122_CommonData.yaml#/components/responses/401'</w:t>
      </w:r>
    </w:p>
    <w:p w14:paraId="35CF0953" w14:textId="77777777" w:rsidR="004037D1" w:rsidRDefault="004037D1" w:rsidP="004037D1">
      <w:pPr>
        <w:pStyle w:val="PL"/>
      </w:pPr>
      <w:r>
        <w:t xml:space="preserve">        '403':</w:t>
      </w:r>
    </w:p>
    <w:p w14:paraId="62A58699" w14:textId="77777777" w:rsidR="004037D1" w:rsidRDefault="004037D1" w:rsidP="004037D1">
      <w:pPr>
        <w:pStyle w:val="PL"/>
        <w:rPr>
          <w:rFonts w:cs="Courier New"/>
          <w:szCs w:val="16"/>
        </w:rPr>
      </w:pPr>
      <w:r>
        <w:rPr>
          <w:rFonts w:cs="Courier New"/>
          <w:szCs w:val="16"/>
        </w:rPr>
        <w:t xml:space="preserve">          description: Forbidden</w:t>
      </w:r>
    </w:p>
    <w:p w14:paraId="0329866F" w14:textId="77777777" w:rsidR="004037D1" w:rsidRDefault="004037D1" w:rsidP="004037D1">
      <w:pPr>
        <w:pStyle w:val="PL"/>
        <w:rPr>
          <w:rFonts w:cs="Courier New"/>
          <w:szCs w:val="16"/>
        </w:rPr>
      </w:pPr>
      <w:r>
        <w:rPr>
          <w:rFonts w:cs="Courier New"/>
          <w:szCs w:val="16"/>
        </w:rPr>
        <w:t xml:space="preserve">          content:</w:t>
      </w:r>
    </w:p>
    <w:p w14:paraId="6B17048C" w14:textId="77777777" w:rsidR="004037D1" w:rsidRDefault="004037D1" w:rsidP="004037D1">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D165FDA" w14:textId="77777777" w:rsidR="004037D1" w:rsidRDefault="004037D1" w:rsidP="004037D1">
      <w:pPr>
        <w:pStyle w:val="PL"/>
        <w:rPr>
          <w:rFonts w:cs="Courier New"/>
          <w:szCs w:val="16"/>
        </w:rPr>
      </w:pPr>
      <w:r>
        <w:rPr>
          <w:rFonts w:cs="Courier New"/>
          <w:szCs w:val="16"/>
        </w:rPr>
        <w:t xml:space="preserve">              schema:</w:t>
      </w:r>
    </w:p>
    <w:p w14:paraId="0E681BD2" w14:textId="77777777" w:rsidR="004037D1" w:rsidRDefault="004037D1" w:rsidP="004037D1">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4AFFF0E0" w14:textId="77777777" w:rsidR="004037D1" w:rsidRDefault="004037D1" w:rsidP="004037D1">
      <w:pPr>
        <w:pStyle w:val="PL"/>
      </w:pPr>
      <w:r>
        <w:t xml:space="preserve">          headers:</w:t>
      </w:r>
    </w:p>
    <w:p w14:paraId="57C893F2" w14:textId="77777777" w:rsidR="004037D1" w:rsidRDefault="004037D1" w:rsidP="004037D1">
      <w:pPr>
        <w:pStyle w:val="PL"/>
      </w:pPr>
      <w:r>
        <w:t xml:space="preserve">            Retry-After:</w:t>
      </w:r>
    </w:p>
    <w:p w14:paraId="44E08B32" w14:textId="77777777" w:rsidR="004037D1" w:rsidRDefault="004037D1" w:rsidP="004037D1">
      <w:pPr>
        <w:pStyle w:val="PL"/>
      </w:pPr>
      <w:r>
        <w:lastRenderedPageBreak/>
        <w:t xml:space="preserve">              description: &gt;</w:t>
      </w:r>
    </w:p>
    <w:p w14:paraId="7548E6A9" w14:textId="77777777" w:rsidR="004037D1" w:rsidRDefault="004037D1" w:rsidP="004037D1">
      <w:pPr>
        <w:pStyle w:val="PL"/>
      </w:pPr>
      <w:r>
        <w:t xml:space="preserve">                Indicates the time the AF has to wait before making a new request. It can be a</w:t>
      </w:r>
    </w:p>
    <w:p w14:paraId="08C5D802" w14:textId="77777777" w:rsidR="004037D1" w:rsidRDefault="004037D1" w:rsidP="004037D1">
      <w:pPr>
        <w:pStyle w:val="PL"/>
      </w:pPr>
      <w:r>
        <w:t xml:space="preserve">                non-negative integer (decimal number) indicating the number of seconds the AF</w:t>
      </w:r>
    </w:p>
    <w:p w14:paraId="28FC8CE2" w14:textId="77777777" w:rsidR="004037D1" w:rsidRDefault="004037D1" w:rsidP="004037D1">
      <w:pPr>
        <w:pStyle w:val="PL"/>
      </w:pPr>
      <w:r>
        <w:t xml:space="preserve">                has to wait before making a new request or an HTTP-date after which the AF can</w:t>
      </w:r>
    </w:p>
    <w:p w14:paraId="7BB590DD" w14:textId="77777777" w:rsidR="004037D1" w:rsidRDefault="004037D1" w:rsidP="004037D1">
      <w:pPr>
        <w:pStyle w:val="PL"/>
      </w:pPr>
      <w:r>
        <w:t xml:space="preserve">                retry a new request.</w:t>
      </w:r>
    </w:p>
    <w:p w14:paraId="7F837B85" w14:textId="77777777" w:rsidR="004037D1" w:rsidRDefault="004037D1" w:rsidP="004037D1">
      <w:pPr>
        <w:pStyle w:val="PL"/>
      </w:pPr>
      <w:r>
        <w:t xml:space="preserve">              schema:</w:t>
      </w:r>
    </w:p>
    <w:p w14:paraId="7226ACA7" w14:textId="77777777" w:rsidR="004037D1" w:rsidRDefault="004037D1" w:rsidP="004037D1">
      <w:pPr>
        <w:pStyle w:val="PL"/>
      </w:pPr>
      <w:r>
        <w:t xml:space="preserve">                type: string</w:t>
      </w:r>
    </w:p>
    <w:p w14:paraId="50BA6EF0" w14:textId="77777777" w:rsidR="004037D1" w:rsidRDefault="004037D1" w:rsidP="004037D1">
      <w:pPr>
        <w:pStyle w:val="PL"/>
      </w:pPr>
      <w:r>
        <w:t xml:space="preserve">        '404':</w:t>
      </w:r>
    </w:p>
    <w:p w14:paraId="1B3ED929" w14:textId="77777777" w:rsidR="004037D1" w:rsidRDefault="004037D1" w:rsidP="004037D1">
      <w:pPr>
        <w:pStyle w:val="PL"/>
      </w:pPr>
      <w:r>
        <w:t xml:space="preserve">          $ref: 'TS29122_CommonData.yaml#/components/responses/404'</w:t>
      </w:r>
    </w:p>
    <w:p w14:paraId="551DC9EB" w14:textId="77777777" w:rsidR="004037D1" w:rsidRDefault="004037D1" w:rsidP="004037D1">
      <w:pPr>
        <w:pStyle w:val="PL"/>
      </w:pPr>
      <w:r>
        <w:t xml:space="preserve">        '411':</w:t>
      </w:r>
    </w:p>
    <w:p w14:paraId="72D815E8" w14:textId="77777777" w:rsidR="004037D1" w:rsidRDefault="004037D1" w:rsidP="004037D1">
      <w:pPr>
        <w:pStyle w:val="PL"/>
      </w:pPr>
      <w:r>
        <w:t xml:space="preserve">          $ref: 'TS29122_CommonData.yaml#/components/responses/411'</w:t>
      </w:r>
    </w:p>
    <w:p w14:paraId="66CD67CE" w14:textId="77777777" w:rsidR="004037D1" w:rsidRDefault="004037D1" w:rsidP="004037D1">
      <w:pPr>
        <w:pStyle w:val="PL"/>
      </w:pPr>
      <w:r>
        <w:t xml:space="preserve">        '413':</w:t>
      </w:r>
    </w:p>
    <w:p w14:paraId="711433DB" w14:textId="77777777" w:rsidR="004037D1" w:rsidRDefault="004037D1" w:rsidP="004037D1">
      <w:pPr>
        <w:pStyle w:val="PL"/>
      </w:pPr>
      <w:r>
        <w:t xml:space="preserve">          $ref: 'TS29122_CommonData.yaml#/components/responses/413'</w:t>
      </w:r>
    </w:p>
    <w:p w14:paraId="2F165996" w14:textId="77777777" w:rsidR="004037D1" w:rsidRDefault="004037D1" w:rsidP="004037D1">
      <w:pPr>
        <w:pStyle w:val="PL"/>
      </w:pPr>
      <w:r>
        <w:t xml:space="preserve">        '415':</w:t>
      </w:r>
    </w:p>
    <w:p w14:paraId="0777A13E" w14:textId="77777777" w:rsidR="004037D1" w:rsidRDefault="004037D1" w:rsidP="004037D1">
      <w:pPr>
        <w:pStyle w:val="PL"/>
      </w:pPr>
      <w:r>
        <w:t xml:space="preserve">          $ref: 'TS29122_CommonData.yaml#/components/responses/415'</w:t>
      </w:r>
    </w:p>
    <w:p w14:paraId="13718185" w14:textId="77777777" w:rsidR="004037D1" w:rsidRDefault="004037D1" w:rsidP="004037D1">
      <w:pPr>
        <w:pStyle w:val="PL"/>
      </w:pPr>
      <w:r>
        <w:t xml:space="preserve">        '429':</w:t>
      </w:r>
    </w:p>
    <w:p w14:paraId="0482956D" w14:textId="77777777" w:rsidR="004037D1" w:rsidRDefault="004037D1" w:rsidP="004037D1">
      <w:pPr>
        <w:pStyle w:val="PL"/>
      </w:pPr>
      <w:r>
        <w:t xml:space="preserve">          $ref: 'TS29122_CommonData.yaml#/components/responses/429'</w:t>
      </w:r>
    </w:p>
    <w:p w14:paraId="20AB1C5D" w14:textId="77777777" w:rsidR="004037D1" w:rsidRDefault="004037D1" w:rsidP="004037D1">
      <w:pPr>
        <w:pStyle w:val="PL"/>
      </w:pPr>
      <w:r>
        <w:t xml:space="preserve">        '500':</w:t>
      </w:r>
    </w:p>
    <w:p w14:paraId="5F6BE43D" w14:textId="77777777" w:rsidR="004037D1" w:rsidRDefault="004037D1" w:rsidP="004037D1">
      <w:pPr>
        <w:pStyle w:val="PL"/>
      </w:pPr>
      <w:r>
        <w:t xml:space="preserve">          $ref: 'TS29122_CommonData.yaml#/components/responses/500'</w:t>
      </w:r>
    </w:p>
    <w:p w14:paraId="491FEACD" w14:textId="77777777" w:rsidR="004037D1" w:rsidRDefault="004037D1" w:rsidP="004037D1">
      <w:pPr>
        <w:pStyle w:val="PL"/>
      </w:pPr>
      <w:r>
        <w:t xml:space="preserve">        '503':</w:t>
      </w:r>
    </w:p>
    <w:p w14:paraId="687F90DD" w14:textId="77777777" w:rsidR="004037D1" w:rsidRDefault="004037D1" w:rsidP="004037D1">
      <w:pPr>
        <w:pStyle w:val="PL"/>
      </w:pPr>
      <w:r>
        <w:t xml:space="preserve">          $ref: 'TS29122_CommonData.yaml#/components/responses/503'</w:t>
      </w:r>
    </w:p>
    <w:p w14:paraId="00E558B0" w14:textId="77777777" w:rsidR="004037D1" w:rsidRDefault="004037D1" w:rsidP="004037D1">
      <w:pPr>
        <w:pStyle w:val="PL"/>
      </w:pPr>
      <w:r>
        <w:t xml:space="preserve">        default:</w:t>
      </w:r>
    </w:p>
    <w:p w14:paraId="798808B6" w14:textId="77777777" w:rsidR="004037D1" w:rsidRDefault="004037D1" w:rsidP="004037D1">
      <w:pPr>
        <w:pStyle w:val="PL"/>
      </w:pPr>
      <w:r>
        <w:t xml:space="preserve">          $ref: 'TS29122_CommonData.yaml#/components/responses/default'</w:t>
      </w:r>
    </w:p>
    <w:p w14:paraId="72C337D5" w14:textId="77777777" w:rsidR="004037D1" w:rsidRDefault="004037D1" w:rsidP="004037D1">
      <w:pPr>
        <w:pStyle w:val="PL"/>
      </w:pPr>
    </w:p>
    <w:p w14:paraId="4641EC93" w14:textId="77777777" w:rsidR="004037D1" w:rsidRDefault="004037D1" w:rsidP="004037D1">
      <w:pPr>
        <w:pStyle w:val="PL"/>
      </w:pPr>
      <w:r>
        <w:t xml:space="preserve">    patch:</w:t>
      </w:r>
    </w:p>
    <w:p w14:paraId="6A1DA987" w14:textId="77777777" w:rsidR="004037D1" w:rsidRDefault="004037D1" w:rsidP="004037D1">
      <w:pPr>
        <w:pStyle w:val="PL"/>
      </w:pPr>
      <w:r>
        <w:t xml:space="preserve">      summary: Updates/replaces an existing subscription resource.</w:t>
      </w:r>
    </w:p>
    <w:p w14:paraId="0EFD8FFD" w14:textId="77777777" w:rsidR="004037D1" w:rsidRDefault="004037D1" w:rsidP="004037D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rFonts w:hint="eastAsia"/>
          <w:lang w:eastAsia="zh-CN"/>
        </w:rPr>
        <w:t>ASSession</w:t>
      </w:r>
      <w:r>
        <w:rPr>
          <w:lang w:eastAsia="zh-CN"/>
        </w:rPr>
        <w:t>W</w:t>
      </w:r>
      <w:r>
        <w:rPr>
          <w:rFonts w:hint="eastAsia"/>
          <w:lang w:eastAsia="zh-CN"/>
        </w:rPr>
        <w:t>ithQoS</w:t>
      </w:r>
      <w:r>
        <w:t>Subscription</w:t>
      </w:r>
      <w:proofErr w:type="spellEnd"/>
    </w:p>
    <w:p w14:paraId="30899EA0" w14:textId="77777777" w:rsidR="004037D1" w:rsidRDefault="004037D1" w:rsidP="004037D1">
      <w:pPr>
        <w:pStyle w:val="PL"/>
      </w:pPr>
      <w:r>
        <w:t xml:space="preserve">      tags:</w:t>
      </w:r>
    </w:p>
    <w:p w14:paraId="2A971F11" w14:textId="77777777" w:rsidR="004037D1" w:rsidRDefault="004037D1" w:rsidP="004037D1">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28F98D6" w14:textId="77777777" w:rsidR="004037D1" w:rsidRDefault="004037D1" w:rsidP="004037D1">
      <w:pPr>
        <w:pStyle w:val="PL"/>
      </w:pPr>
      <w:r>
        <w:t xml:space="preserve">      parameters:</w:t>
      </w:r>
    </w:p>
    <w:p w14:paraId="59E6EC0F" w14:textId="77777777" w:rsidR="004037D1" w:rsidRDefault="004037D1" w:rsidP="004037D1">
      <w:pPr>
        <w:pStyle w:val="PL"/>
      </w:pPr>
      <w:r>
        <w:t xml:space="preserve">        - name: </w:t>
      </w:r>
      <w:proofErr w:type="spellStart"/>
      <w:r>
        <w:t>scsAsId</w:t>
      </w:r>
      <w:proofErr w:type="spellEnd"/>
    </w:p>
    <w:p w14:paraId="0AFADCA3" w14:textId="77777777" w:rsidR="004037D1" w:rsidRDefault="004037D1" w:rsidP="004037D1">
      <w:pPr>
        <w:pStyle w:val="PL"/>
      </w:pPr>
      <w:r>
        <w:t xml:space="preserve">          in: path</w:t>
      </w:r>
    </w:p>
    <w:p w14:paraId="54EF13E2" w14:textId="77777777" w:rsidR="004037D1" w:rsidRDefault="004037D1" w:rsidP="004037D1">
      <w:pPr>
        <w:pStyle w:val="PL"/>
      </w:pPr>
      <w:r>
        <w:t xml:space="preserve">          description: Identifier of the SCS/AS</w:t>
      </w:r>
    </w:p>
    <w:p w14:paraId="72DAA78E" w14:textId="77777777" w:rsidR="004037D1" w:rsidRDefault="004037D1" w:rsidP="004037D1">
      <w:pPr>
        <w:pStyle w:val="PL"/>
      </w:pPr>
      <w:r>
        <w:t xml:space="preserve">          required: true</w:t>
      </w:r>
    </w:p>
    <w:p w14:paraId="495AE65A" w14:textId="77777777" w:rsidR="004037D1" w:rsidRDefault="004037D1" w:rsidP="004037D1">
      <w:pPr>
        <w:pStyle w:val="PL"/>
      </w:pPr>
      <w:r>
        <w:t xml:space="preserve">          schema:</w:t>
      </w:r>
    </w:p>
    <w:p w14:paraId="3F43D699" w14:textId="77777777" w:rsidR="004037D1" w:rsidRDefault="004037D1" w:rsidP="004037D1">
      <w:pPr>
        <w:pStyle w:val="PL"/>
      </w:pPr>
      <w:r>
        <w:t xml:space="preserve">            type: string</w:t>
      </w:r>
    </w:p>
    <w:p w14:paraId="288C857F" w14:textId="77777777" w:rsidR="004037D1" w:rsidRDefault="004037D1" w:rsidP="004037D1">
      <w:pPr>
        <w:pStyle w:val="PL"/>
      </w:pPr>
      <w:r>
        <w:t xml:space="preserve">        - name: </w:t>
      </w:r>
      <w:proofErr w:type="spellStart"/>
      <w:r>
        <w:t>subscriptionId</w:t>
      </w:r>
      <w:proofErr w:type="spellEnd"/>
    </w:p>
    <w:p w14:paraId="31EA31C7" w14:textId="77777777" w:rsidR="004037D1" w:rsidRDefault="004037D1" w:rsidP="004037D1">
      <w:pPr>
        <w:pStyle w:val="PL"/>
      </w:pPr>
      <w:r>
        <w:t xml:space="preserve">          in: path</w:t>
      </w:r>
    </w:p>
    <w:p w14:paraId="00847491" w14:textId="77777777" w:rsidR="004037D1" w:rsidRDefault="004037D1" w:rsidP="004037D1">
      <w:pPr>
        <w:pStyle w:val="PL"/>
      </w:pPr>
      <w:r>
        <w:t xml:space="preserve">          description: Identifier of the subscription resource</w:t>
      </w:r>
    </w:p>
    <w:p w14:paraId="747886E9" w14:textId="77777777" w:rsidR="004037D1" w:rsidRDefault="004037D1" w:rsidP="004037D1">
      <w:pPr>
        <w:pStyle w:val="PL"/>
      </w:pPr>
      <w:r>
        <w:t xml:space="preserve">          required: true</w:t>
      </w:r>
    </w:p>
    <w:p w14:paraId="4EDC873D" w14:textId="77777777" w:rsidR="004037D1" w:rsidRDefault="004037D1" w:rsidP="004037D1">
      <w:pPr>
        <w:pStyle w:val="PL"/>
      </w:pPr>
      <w:r>
        <w:t xml:space="preserve">          schema:</w:t>
      </w:r>
    </w:p>
    <w:p w14:paraId="7D3D186E" w14:textId="77777777" w:rsidR="004037D1" w:rsidRDefault="004037D1" w:rsidP="004037D1">
      <w:pPr>
        <w:pStyle w:val="PL"/>
      </w:pPr>
      <w:r>
        <w:t xml:space="preserve">            type: string</w:t>
      </w:r>
    </w:p>
    <w:p w14:paraId="2BDF3C08" w14:textId="77777777" w:rsidR="004037D1" w:rsidRDefault="004037D1" w:rsidP="004037D1">
      <w:pPr>
        <w:pStyle w:val="PL"/>
      </w:pPr>
      <w:r>
        <w:t xml:space="preserve">      </w:t>
      </w:r>
      <w:proofErr w:type="spellStart"/>
      <w:r>
        <w:t>requestBody</w:t>
      </w:r>
      <w:proofErr w:type="spellEnd"/>
      <w:r>
        <w:t>:</w:t>
      </w:r>
    </w:p>
    <w:p w14:paraId="2E0ED35A" w14:textId="77777777" w:rsidR="004037D1" w:rsidRDefault="004037D1" w:rsidP="004037D1">
      <w:pPr>
        <w:pStyle w:val="PL"/>
      </w:pPr>
      <w:r>
        <w:t xml:space="preserve">        required: true</w:t>
      </w:r>
    </w:p>
    <w:p w14:paraId="09CEF260" w14:textId="77777777" w:rsidR="004037D1" w:rsidRDefault="004037D1" w:rsidP="004037D1">
      <w:pPr>
        <w:pStyle w:val="PL"/>
      </w:pPr>
      <w:r>
        <w:t xml:space="preserve">        content:</w:t>
      </w:r>
    </w:p>
    <w:p w14:paraId="6334F5B6" w14:textId="77777777" w:rsidR="004037D1" w:rsidRDefault="004037D1" w:rsidP="004037D1">
      <w:pPr>
        <w:pStyle w:val="PL"/>
      </w:pPr>
      <w:r>
        <w:t xml:space="preserve">          </w:t>
      </w:r>
      <w:r>
        <w:rPr>
          <w:lang w:val="en-US"/>
        </w:rPr>
        <w:t>application/</w:t>
      </w:r>
      <w:proofErr w:type="spellStart"/>
      <w:r>
        <w:rPr>
          <w:lang w:val="en-US"/>
        </w:rPr>
        <w:t>merge-patch+json</w:t>
      </w:r>
      <w:proofErr w:type="spellEnd"/>
      <w:r>
        <w:t>:</w:t>
      </w:r>
    </w:p>
    <w:p w14:paraId="01C320BC" w14:textId="77777777" w:rsidR="004037D1" w:rsidRDefault="004037D1" w:rsidP="004037D1">
      <w:pPr>
        <w:pStyle w:val="PL"/>
      </w:pPr>
      <w:r>
        <w:t xml:space="preserve">            schema:</w:t>
      </w:r>
    </w:p>
    <w:p w14:paraId="35CB8911" w14:textId="77777777" w:rsidR="004037D1" w:rsidRDefault="004037D1" w:rsidP="004037D1">
      <w:pPr>
        <w:pStyle w:val="PL"/>
      </w:pPr>
      <w:r>
        <w:t xml:space="preserve">              $ref: '#/components/schemas/</w:t>
      </w:r>
      <w:proofErr w:type="spellStart"/>
      <w:r>
        <w:t>AsSessionWithQoSSubscriptionPatch</w:t>
      </w:r>
      <w:proofErr w:type="spellEnd"/>
      <w:r>
        <w:t>'</w:t>
      </w:r>
    </w:p>
    <w:p w14:paraId="5C561091" w14:textId="77777777" w:rsidR="004037D1" w:rsidRDefault="004037D1" w:rsidP="004037D1">
      <w:pPr>
        <w:pStyle w:val="PL"/>
      </w:pPr>
      <w:r>
        <w:t xml:space="preserve">      responses:</w:t>
      </w:r>
    </w:p>
    <w:p w14:paraId="6CC66EC7" w14:textId="77777777" w:rsidR="004037D1" w:rsidRDefault="004037D1" w:rsidP="004037D1">
      <w:pPr>
        <w:pStyle w:val="PL"/>
      </w:pPr>
      <w:r>
        <w:t xml:space="preserve">        '200':</w:t>
      </w:r>
    </w:p>
    <w:p w14:paraId="1394BBE9" w14:textId="77777777" w:rsidR="004037D1" w:rsidRDefault="004037D1" w:rsidP="004037D1">
      <w:pPr>
        <w:pStyle w:val="PL"/>
      </w:pPr>
      <w:r>
        <w:t xml:space="preserve">          description: OK. The subscription was modified successfully.</w:t>
      </w:r>
    </w:p>
    <w:p w14:paraId="4BF9979C" w14:textId="77777777" w:rsidR="004037D1" w:rsidRDefault="004037D1" w:rsidP="004037D1">
      <w:pPr>
        <w:pStyle w:val="PL"/>
      </w:pPr>
      <w:r>
        <w:t xml:space="preserve">          content:</w:t>
      </w:r>
    </w:p>
    <w:p w14:paraId="413A1DD4" w14:textId="77777777" w:rsidR="004037D1" w:rsidRDefault="004037D1" w:rsidP="004037D1">
      <w:pPr>
        <w:pStyle w:val="PL"/>
      </w:pPr>
      <w:r>
        <w:t xml:space="preserve">            application/json:</w:t>
      </w:r>
    </w:p>
    <w:p w14:paraId="6D9725E7" w14:textId="77777777" w:rsidR="004037D1" w:rsidRDefault="004037D1" w:rsidP="004037D1">
      <w:pPr>
        <w:pStyle w:val="PL"/>
      </w:pPr>
      <w:r>
        <w:t xml:space="preserve">              schema:</w:t>
      </w:r>
    </w:p>
    <w:p w14:paraId="5A961197" w14:textId="77777777" w:rsidR="004037D1" w:rsidRDefault="004037D1" w:rsidP="004037D1">
      <w:pPr>
        <w:pStyle w:val="PL"/>
      </w:pPr>
      <w:r>
        <w:t xml:space="preserve">                $ref: '#/components/schemas/</w:t>
      </w:r>
      <w:proofErr w:type="spellStart"/>
      <w:r>
        <w:t>AsSessionWithQoSSubscription</w:t>
      </w:r>
      <w:proofErr w:type="spellEnd"/>
      <w:r>
        <w:t>'</w:t>
      </w:r>
    </w:p>
    <w:p w14:paraId="4A2DC5AA" w14:textId="77777777" w:rsidR="004037D1" w:rsidRDefault="004037D1" w:rsidP="004037D1">
      <w:pPr>
        <w:pStyle w:val="PL"/>
      </w:pPr>
      <w:r>
        <w:t xml:space="preserve">        '204':</w:t>
      </w:r>
    </w:p>
    <w:p w14:paraId="5904F59B" w14:textId="77777777" w:rsidR="004037D1" w:rsidRDefault="004037D1" w:rsidP="004037D1">
      <w:pPr>
        <w:pStyle w:val="PL"/>
      </w:pPr>
      <w:r>
        <w:t xml:space="preserve">          description: No Content. The subscription was modified successfully.</w:t>
      </w:r>
    </w:p>
    <w:p w14:paraId="2E4F15E6" w14:textId="77777777" w:rsidR="004037D1" w:rsidRDefault="004037D1" w:rsidP="004037D1">
      <w:pPr>
        <w:pStyle w:val="PL"/>
      </w:pPr>
      <w:r>
        <w:t xml:space="preserve">        '307':</w:t>
      </w:r>
    </w:p>
    <w:p w14:paraId="2B07E32F" w14:textId="77777777" w:rsidR="004037D1" w:rsidRDefault="004037D1" w:rsidP="004037D1">
      <w:pPr>
        <w:pStyle w:val="PL"/>
      </w:pPr>
      <w:r>
        <w:t xml:space="preserve">          $ref: 'TS29122_CommonData.yaml#/components/responses/307'</w:t>
      </w:r>
    </w:p>
    <w:p w14:paraId="68A3589D" w14:textId="77777777" w:rsidR="004037D1" w:rsidRDefault="004037D1" w:rsidP="004037D1">
      <w:pPr>
        <w:pStyle w:val="PL"/>
      </w:pPr>
      <w:r>
        <w:t xml:space="preserve">        '308':</w:t>
      </w:r>
    </w:p>
    <w:p w14:paraId="5D8B775E" w14:textId="77777777" w:rsidR="004037D1" w:rsidRDefault="004037D1" w:rsidP="004037D1">
      <w:pPr>
        <w:pStyle w:val="PL"/>
      </w:pPr>
      <w:r>
        <w:t xml:space="preserve">          $ref: 'TS29122_CommonData.yaml#/components/responses/308'</w:t>
      </w:r>
    </w:p>
    <w:p w14:paraId="4A6F4669" w14:textId="77777777" w:rsidR="004037D1" w:rsidRDefault="004037D1" w:rsidP="004037D1">
      <w:pPr>
        <w:pStyle w:val="PL"/>
      </w:pPr>
      <w:r>
        <w:t xml:space="preserve">        '400':</w:t>
      </w:r>
    </w:p>
    <w:p w14:paraId="29ED0E40" w14:textId="77777777" w:rsidR="004037D1" w:rsidRDefault="004037D1" w:rsidP="004037D1">
      <w:pPr>
        <w:pStyle w:val="PL"/>
      </w:pPr>
      <w:r>
        <w:t xml:space="preserve">          $ref: 'TS29122_CommonData.yaml#/components/responses/400'</w:t>
      </w:r>
    </w:p>
    <w:p w14:paraId="06487A81" w14:textId="77777777" w:rsidR="004037D1" w:rsidRDefault="004037D1" w:rsidP="004037D1">
      <w:pPr>
        <w:pStyle w:val="PL"/>
      </w:pPr>
      <w:r>
        <w:t xml:space="preserve">        '401':</w:t>
      </w:r>
    </w:p>
    <w:p w14:paraId="259064C2" w14:textId="77777777" w:rsidR="004037D1" w:rsidRDefault="004037D1" w:rsidP="004037D1">
      <w:pPr>
        <w:pStyle w:val="PL"/>
      </w:pPr>
      <w:r>
        <w:t xml:space="preserve">          $ref: 'TS29122_CommonData.yaml#/components/responses/401'</w:t>
      </w:r>
    </w:p>
    <w:p w14:paraId="2F761B4D" w14:textId="77777777" w:rsidR="004037D1" w:rsidRDefault="004037D1" w:rsidP="004037D1">
      <w:pPr>
        <w:pStyle w:val="PL"/>
      </w:pPr>
      <w:r>
        <w:t xml:space="preserve">        '403':</w:t>
      </w:r>
    </w:p>
    <w:p w14:paraId="610234FC" w14:textId="77777777" w:rsidR="004037D1" w:rsidRDefault="004037D1" w:rsidP="004037D1">
      <w:pPr>
        <w:pStyle w:val="PL"/>
        <w:rPr>
          <w:rFonts w:cs="Courier New"/>
          <w:szCs w:val="16"/>
        </w:rPr>
      </w:pPr>
      <w:r>
        <w:rPr>
          <w:rFonts w:cs="Courier New"/>
          <w:szCs w:val="16"/>
        </w:rPr>
        <w:t xml:space="preserve">          description: Forbidden</w:t>
      </w:r>
    </w:p>
    <w:p w14:paraId="2CB7837C" w14:textId="77777777" w:rsidR="004037D1" w:rsidRDefault="004037D1" w:rsidP="004037D1">
      <w:pPr>
        <w:pStyle w:val="PL"/>
        <w:rPr>
          <w:rFonts w:cs="Courier New"/>
          <w:szCs w:val="16"/>
        </w:rPr>
      </w:pPr>
      <w:r>
        <w:rPr>
          <w:rFonts w:cs="Courier New"/>
          <w:szCs w:val="16"/>
        </w:rPr>
        <w:t xml:space="preserve">          content:</w:t>
      </w:r>
    </w:p>
    <w:p w14:paraId="173C0105" w14:textId="77777777" w:rsidR="004037D1" w:rsidRDefault="004037D1" w:rsidP="004037D1">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73FFCF8A" w14:textId="77777777" w:rsidR="004037D1" w:rsidRDefault="004037D1" w:rsidP="004037D1">
      <w:pPr>
        <w:pStyle w:val="PL"/>
        <w:rPr>
          <w:rFonts w:cs="Courier New"/>
          <w:szCs w:val="16"/>
        </w:rPr>
      </w:pPr>
      <w:r>
        <w:rPr>
          <w:rFonts w:cs="Courier New"/>
          <w:szCs w:val="16"/>
        </w:rPr>
        <w:t xml:space="preserve">              schema:</w:t>
      </w:r>
    </w:p>
    <w:p w14:paraId="37C9E036" w14:textId="77777777" w:rsidR="004037D1" w:rsidRDefault="004037D1" w:rsidP="004037D1">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56AB53DA" w14:textId="77777777" w:rsidR="004037D1" w:rsidRDefault="004037D1" w:rsidP="004037D1">
      <w:pPr>
        <w:pStyle w:val="PL"/>
      </w:pPr>
      <w:r>
        <w:t xml:space="preserve">          headers:</w:t>
      </w:r>
    </w:p>
    <w:p w14:paraId="05BCC30B" w14:textId="77777777" w:rsidR="004037D1" w:rsidRDefault="004037D1" w:rsidP="004037D1">
      <w:pPr>
        <w:pStyle w:val="PL"/>
      </w:pPr>
      <w:r>
        <w:t xml:space="preserve">            Retry-After:</w:t>
      </w:r>
    </w:p>
    <w:p w14:paraId="35931F3D" w14:textId="77777777" w:rsidR="004037D1" w:rsidRDefault="004037D1" w:rsidP="004037D1">
      <w:pPr>
        <w:pStyle w:val="PL"/>
      </w:pPr>
      <w:r>
        <w:t xml:space="preserve">              description: &gt;</w:t>
      </w:r>
    </w:p>
    <w:p w14:paraId="6822415F" w14:textId="77777777" w:rsidR="004037D1" w:rsidRDefault="004037D1" w:rsidP="004037D1">
      <w:pPr>
        <w:pStyle w:val="PL"/>
      </w:pPr>
      <w:r>
        <w:t xml:space="preserve">                Indicates the time the AF has to wait before making a new request. It can be a</w:t>
      </w:r>
    </w:p>
    <w:p w14:paraId="0532CE07" w14:textId="77777777" w:rsidR="004037D1" w:rsidRDefault="004037D1" w:rsidP="004037D1">
      <w:pPr>
        <w:pStyle w:val="PL"/>
      </w:pPr>
      <w:r>
        <w:t xml:space="preserve">                non-negative integer (decimal number) indicating the number of seconds the AF</w:t>
      </w:r>
    </w:p>
    <w:p w14:paraId="0916A755" w14:textId="77777777" w:rsidR="004037D1" w:rsidRDefault="004037D1" w:rsidP="004037D1">
      <w:pPr>
        <w:pStyle w:val="PL"/>
      </w:pPr>
      <w:r>
        <w:t xml:space="preserve">                has to wait before making a new request or an HTTP-date after which the AF can</w:t>
      </w:r>
    </w:p>
    <w:p w14:paraId="451E119D" w14:textId="77777777" w:rsidR="004037D1" w:rsidRDefault="004037D1" w:rsidP="004037D1">
      <w:pPr>
        <w:pStyle w:val="PL"/>
      </w:pPr>
      <w:r>
        <w:t xml:space="preserve">                retry a new request.</w:t>
      </w:r>
    </w:p>
    <w:p w14:paraId="2D96948B" w14:textId="77777777" w:rsidR="004037D1" w:rsidRDefault="004037D1" w:rsidP="004037D1">
      <w:pPr>
        <w:pStyle w:val="PL"/>
      </w:pPr>
      <w:r>
        <w:lastRenderedPageBreak/>
        <w:t xml:space="preserve">              schema:</w:t>
      </w:r>
    </w:p>
    <w:p w14:paraId="04CD708A" w14:textId="77777777" w:rsidR="004037D1" w:rsidRDefault="004037D1" w:rsidP="004037D1">
      <w:pPr>
        <w:pStyle w:val="PL"/>
      </w:pPr>
      <w:r>
        <w:t xml:space="preserve">                type: string</w:t>
      </w:r>
    </w:p>
    <w:p w14:paraId="58632204" w14:textId="77777777" w:rsidR="004037D1" w:rsidRDefault="004037D1" w:rsidP="004037D1">
      <w:pPr>
        <w:pStyle w:val="PL"/>
      </w:pPr>
      <w:r>
        <w:t xml:space="preserve">        '404':</w:t>
      </w:r>
    </w:p>
    <w:p w14:paraId="6E1CE305" w14:textId="77777777" w:rsidR="004037D1" w:rsidRDefault="004037D1" w:rsidP="004037D1">
      <w:pPr>
        <w:pStyle w:val="PL"/>
      </w:pPr>
      <w:r>
        <w:t xml:space="preserve">          $ref: 'TS29122_CommonData.yaml#/components/responses/404'</w:t>
      </w:r>
    </w:p>
    <w:p w14:paraId="653E2269" w14:textId="77777777" w:rsidR="004037D1" w:rsidRDefault="004037D1" w:rsidP="004037D1">
      <w:pPr>
        <w:pStyle w:val="PL"/>
      </w:pPr>
      <w:r>
        <w:t xml:space="preserve">        '411':</w:t>
      </w:r>
    </w:p>
    <w:p w14:paraId="1BBB100E" w14:textId="77777777" w:rsidR="004037D1" w:rsidRDefault="004037D1" w:rsidP="004037D1">
      <w:pPr>
        <w:pStyle w:val="PL"/>
      </w:pPr>
      <w:r>
        <w:t xml:space="preserve">          $ref: 'TS29122_CommonData.yaml#/components/responses/411'</w:t>
      </w:r>
    </w:p>
    <w:p w14:paraId="7263B0DD" w14:textId="77777777" w:rsidR="004037D1" w:rsidRDefault="004037D1" w:rsidP="004037D1">
      <w:pPr>
        <w:pStyle w:val="PL"/>
      </w:pPr>
      <w:r>
        <w:t xml:space="preserve">        '413':</w:t>
      </w:r>
    </w:p>
    <w:p w14:paraId="75850EEF" w14:textId="77777777" w:rsidR="004037D1" w:rsidRDefault="004037D1" w:rsidP="004037D1">
      <w:pPr>
        <w:pStyle w:val="PL"/>
      </w:pPr>
      <w:r>
        <w:t xml:space="preserve">          $ref: 'TS29122_CommonData.yaml#/components/responses/413'</w:t>
      </w:r>
    </w:p>
    <w:p w14:paraId="0C9AE262" w14:textId="77777777" w:rsidR="004037D1" w:rsidRDefault="004037D1" w:rsidP="004037D1">
      <w:pPr>
        <w:pStyle w:val="PL"/>
      </w:pPr>
      <w:r>
        <w:t xml:space="preserve">        '415':</w:t>
      </w:r>
    </w:p>
    <w:p w14:paraId="2CEB914F" w14:textId="77777777" w:rsidR="004037D1" w:rsidRDefault="004037D1" w:rsidP="004037D1">
      <w:pPr>
        <w:pStyle w:val="PL"/>
      </w:pPr>
      <w:r>
        <w:t xml:space="preserve">          $ref: 'TS29122_CommonData.yaml#/components/responses/415'</w:t>
      </w:r>
    </w:p>
    <w:p w14:paraId="64325705" w14:textId="77777777" w:rsidR="004037D1" w:rsidRDefault="004037D1" w:rsidP="004037D1">
      <w:pPr>
        <w:pStyle w:val="PL"/>
      </w:pPr>
      <w:r>
        <w:t xml:space="preserve">        '429':</w:t>
      </w:r>
    </w:p>
    <w:p w14:paraId="7A41340E" w14:textId="77777777" w:rsidR="004037D1" w:rsidRDefault="004037D1" w:rsidP="004037D1">
      <w:pPr>
        <w:pStyle w:val="PL"/>
      </w:pPr>
      <w:r>
        <w:t xml:space="preserve">          $ref: 'TS29122_CommonData.yaml#/components/responses/429'</w:t>
      </w:r>
    </w:p>
    <w:p w14:paraId="3276E3BD" w14:textId="77777777" w:rsidR="004037D1" w:rsidRDefault="004037D1" w:rsidP="004037D1">
      <w:pPr>
        <w:pStyle w:val="PL"/>
      </w:pPr>
      <w:r>
        <w:t xml:space="preserve">        '500':</w:t>
      </w:r>
    </w:p>
    <w:p w14:paraId="160B9DCF" w14:textId="77777777" w:rsidR="004037D1" w:rsidRDefault="004037D1" w:rsidP="004037D1">
      <w:pPr>
        <w:pStyle w:val="PL"/>
      </w:pPr>
      <w:r>
        <w:t xml:space="preserve">          $ref: 'TS29122_CommonData.yaml#/components/responses/500'</w:t>
      </w:r>
    </w:p>
    <w:p w14:paraId="56B1C100" w14:textId="77777777" w:rsidR="004037D1" w:rsidRDefault="004037D1" w:rsidP="004037D1">
      <w:pPr>
        <w:pStyle w:val="PL"/>
      </w:pPr>
      <w:r>
        <w:t xml:space="preserve">        '503':</w:t>
      </w:r>
    </w:p>
    <w:p w14:paraId="7C45FCAE" w14:textId="77777777" w:rsidR="004037D1" w:rsidRDefault="004037D1" w:rsidP="004037D1">
      <w:pPr>
        <w:pStyle w:val="PL"/>
      </w:pPr>
      <w:r>
        <w:t xml:space="preserve">          $ref: 'TS29122_CommonData.yaml#/components/responses/503'</w:t>
      </w:r>
    </w:p>
    <w:p w14:paraId="23FB9DB1" w14:textId="77777777" w:rsidR="004037D1" w:rsidRDefault="004037D1" w:rsidP="004037D1">
      <w:pPr>
        <w:pStyle w:val="PL"/>
      </w:pPr>
      <w:r>
        <w:t xml:space="preserve">        default:</w:t>
      </w:r>
    </w:p>
    <w:p w14:paraId="06DD5A28" w14:textId="77777777" w:rsidR="004037D1" w:rsidRDefault="004037D1" w:rsidP="004037D1">
      <w:pPr>
        <w:pStyle w:val="PL"/>
      </w:pPr>
      <w:r>
        <w:t xml:space="preserve">          $ref: 'TS29122_CommonData.yaml#/components/responses/default'</w:t>
      </w:r>
    </w:p>
    <w:p w14:paraId="74D8759D" w14:textId="77777777" w:rsidR="004037D1" w:rsidRDefault="004037D1" w:rsidP="004037D1">
      <w:pPr>
        <w:pStyle w:val="PL"/>
      </w:pPr>
    </w:p>
    <w:p w14:paraId="2F24F402" w14:textId="77777777" w:rsidR="004037D1" w:rsidRDefault="004037D1" w:rsidP="004037D1">
      <w:pPr>
        <w:pStyle w:val="PL"/>
      </w:pPr>
      <w:r>
        <w:t xml:space="preserve">    delete:</w:t>
      </w:r>
    </w:p>
    <w:p w14:paraId="37B1C0D3" w14:textId="77777777" w:rsidR="004037D1" w:rsidRDefault="004037D1" w:rsidP="004037D1">
      <w:pPr>
        <w:pStyle w:val="PL"/>
      </w:pPr>
      <w:r>
        <w:t xml:space="preserve">      summary: Deletes an already existing subscription.</w:t>
      </w:r>
    </w:p>
    <w:p w14:paraId="393F3F29" w14:textId="77777777" w:rsidR="004037D1" w:rsidRDefault="004037D1" w:rsidP="004037D1">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rFonts w:hint="eastAsia"/>
          <w:lang w:eastAsia="zh-CN"/>
        </w:rPr>
        <w:t>ASSession</w:t>
      </w:r>
      <w:r>
        <w:rPr>
          <w:lang w:eastAsia="zh-CN"/>
        </w:rPr>
        <w:t>W</w:t>
      </w:r>
      <w:r>
        <w:rPr>
          <w:rFonts w:hint="eastAsia"/>
          <w:lang w:eastAsia="zh-CN"/>
        </w:rPr>
        <w:t>ithQoS</w:t>
      </w:r>
      <w:r>
        <w:t>Subscription</w:t>
      </w:r>
      <w:proofErr w:type="spellEnd"/>
    </w:p>
    <w:p w14:paraId="4A66DFEF" w14:textId="77777777" w:rsidR="004037D1" w:rsidRDefault="004037D1" w:rsidP="004037D1">
      <w:pPr>
        <w:pStyle w:val="PL"/>
      </w:pPr>
      <w:r>
        <w:t xml:space="preserve">      tags:</w:t>
      </w:r>
    </w:p>
    <w:p w14:paraId="67A9BE12" w14:textId="77777777" w:rsidR="004037D1" w:rsidRDefault="004037D1" w:rsidP="004037D1">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75EDA81B" w14:textId="77777777" w:rsidR="004037D1" w:rsidRDefault="004037D1" w:rsidP="004037D1">
      <w:pPr>
        <w:pStyle w:val="PL"/>
      </w:pPr>
      <w:r>
        <w:t xml:space="preserve">      parameters:</w:t>
      </w:r>
    </w:p>
    <w:p w14:paraId="3956FF68" w14:textId="77777777" w:rsidR="004037D1" w:rsidRDefault="004037D1" w:rsidP="004037D1">
      <w:pPr>
        <w:pStyle w:val="PL"/>
      </w:pPr>
      <w:r>
        <w:t xml:space="preserve">        - name: </w:t>
      </w:r>
      <w:proofErr w:type="spellStart"/>
      <w:r>
        <w:t>scsAsId</w:t>
      </w:r>
      <w:proofErr w:type="spellEnd"/>
    </w:p>
    <w:p w14:paraId="59910C53" w14:textId="77777777" w:rsidR="004037D1" w:rsidRDefault="004037D1" w:rsidP="004037D1">
      <w:pPr>
        <w:pStyle w:val="PL"/>
      </w:pPr>
      <w:r>
        <w:t xml:space="preserve">          in: path</w:t>
      </w:r>
    </w:p>
    <w:p w14:paraId="2C92BA4C" w14:textId="77777777" w:rsidR="004037D1" w:rsidRDefault="004037D1" w:rsidP="004037D1">
      <w:pPr>
        <w:pStyle w:val="PL"/>
      </w:pPr>
      <w:r>
        <w:t xml:space="preserve">          description: Identifier of the SCS/AS</w:t>
      </w:r>
    </w:p>
    <w:p w14:paraId="1401CFE7" w14:textId="77777777" w:rsidR="004037D1" w:rsidRDefault="004037D1" w:rsidP="004037D1">
      <w:pPr>
        <w:pStyle w:val="PL"/>
      </w:pPr>
      <w:r>
        <w:t xml:space="preserve">          required: true</w:t>
      </w:r>
    </w:p>
    <w:p w14:paraId="24917FAD" w14:textId="77777777" w:rsidR="004037D1" w:rsidRDefault="004037D1" w:rsidP="004037D1">
      <w:pPr>
        <w:pStyle w:val="PL"/>
      </w:pPr>
      <w:r>
        <w:t xml:space="preserve">          schema:</w:t>
      </w:r>
    </w:p>
    <w:p w14:paraId="7CDBD082" w14:textId="77777777" w:rsidR="004037D1" w:rsidRDefault="004037D1" w:rsidP="004037D1">
      <w:pPr>
        <w:pStyle w:val="PL"/>
      </w:pPr>
      <w:r>
        <w:t xml:space="preserve">            type: string</w:t>
      </w:r>
    </w:p>
    <w:p w14:paraId="17DB0211" w14:textId="77777777" w:rsidR="004037D1" w:rsidRDefault="004037D1" w:rsidP="004037D1">
      <w:pPr>
        <w:pStyle w:val="PL"/>
      </w:pPr>
      <w:r>
        <w:t xml:space="preserve">        - name: </w:t>
      </w:r>
      <w:proofErr w:type="spellStart"/>
      <w:r>
        <w:t>subscriptionId</w:t>
      </w:r>
      <w:proofErr w:type="spellEnd"/>
    </w:p>
    <w:p w14:paraId="47EAFCF3" w14:textId="77777777" w:rsidR="004037D1" w:rsidRDefault="004037D1" w:rsidP="004037D1">
      <w:pPr>
        <w:pStyle w:val="PL"/>
      </w:pPr>
      <w:r>
        <w:t xml:space="preserve">          in: path</w:t>
      </w:r>
    </w:p>
    <w:p w14:paraId="1CF6C7A7" w14:textId="77777777" w:rsidR="004037D1" w:rsidRDefault="004037D1" w:rsidP="004037D1">
      <w:pPr>
        <w:pStyle w:val="PL"/>
      </w:pPr>
      <w:r>
        <w:t xml:space="preserve">          description: Identifier of the subscription resource</w:t>
      </w:r>
    </w:p>
    <w:p w14:paraId="42560F2F" w14:textId="77777777" w:rsidR="004037D1" w:rsidRDefault="004037D1" w:rsidP="004037D1">
      <w:pPr>
        <w:pStyle w:val="PL"/>
      </w:pPr>
      <w:r>
        <w:t xml:space="preserve">          required: true</w:t>
      </w:r>
    </w:p>
    <w:p w14:paraId="7A915CC8" w14:textId="77777777" w:rsidR="004037D1" w:rsidRDefault="004037D1" w:rsidP="004037D1">
      <w:pPr>
        <w:pStyle w:val="PL"/>
      </w:pPr>
      <w:r>
        <w:t xml:space="preserve">          schema:</w:t>
      </w:r>
    </w:p>
    <w:p w14:paraId="35A15546" w14:textId="77777777" w:rsidR="004037D1" w:rsidRDefault="004037D1" w:rsidP="004037D1">
      <w:pPr>
        <w:pStyle w:val="PL"/>
      </w:pPr>
      <w:r>
        <w:t xml:space="preserve">            type: string</w:t>
      </w:r>
    </w:p>
    <w:p w14:paraId="09513892" w14:textId="77777777" w:rsidR="004037D1" w:rsidRDefault="004037D1" w:rsidP="004037D1">
      <w:pPr>
        <w:pStyle w:val="PL"/>
      </w:pPr>
      <w:r>
        <w:t xml:space="preserve">      responses:</w:t>
      </w:r>
    </w:p>
    <w:p w14:paraId="0BF40039" w14:textId="77777777" w:rsidR="004037D1" w:rsidRDefault="004037D1" w:rsidP="004037D1">
      <w:pPr>
        <w:pStyle w:val="PL"/>
      </w:pPr>
      <w:r>
        <w:t xml:space="preserve">        '204':</w:t>
      </w:r>
    </w:p>
    <w:p w14:paraId="2AB9539D" w14:textId="77777777" w:rsidR="004037D1" w:rsidRDefault="004037D1" w:rsidP="004037D1">
      <w:pPr>
        <w:pStyle w:val="PL"/>
        <w:rPr>
          <w:lang w:eastAsia="zh-CN"/>
        </w:rPr>
      </w:pPr>
      <w:r>
        <w:t xml:space="preserve">          description: No Content (Successful deletion of the existing subscription)</w:t>
      </w:r>
    </w:p>
    <w:p w14:paraId="22C97DC3" w14:textId="77777777" w:rsidR="004037D1" w:rsidRDefault="004037D1" w:rsidP="004037D1">
      <w:pPr>
        <w:pStyle w:val="PL"/>
      </w:pPr>
      <w:r>
        <w:t xml:space="preserve">        '200':</w:t>
      </w:r>
    </w:p>
    <w:p w14:paraId="26EA5F82" w14:textId="77777777" w:rsidR="004037D1" w:rsidRDefault="004037D1" w:rsidP="004037D1">
      <w:pPr>
        <w:pStyle w:val="PL"/>
      </w:pPr>
      <w:r>
        <w:t xml:space="preserve">          description: OK (Successful deletion of the existing subscription)</w:t>
      </w:r>
    </w:p>
    <w:p w14:paraId="085EC483" w14:textId="77777777" w:rsidR="004037D1" w:rsidRDefault="004037D1" w:rsidP="004037D1">
      <w:pPr>
        <w:pStyle w:val="PL"/>
      </w:pPr>
      <w:r>
        <w:t xml:space="preserve">          content:</w:t>
      </w:r>
    </w:p>
    <w:p w14:paraId="36A5979A" w14:textId="77777777" w:rsidR="004037D1" w:rsidRDefault="004037D1" w:rsidP="004037D1">
      <w:pPr>
        <w:pStyle w:val="PL"/>
      </w:pPr>
      <w:r>
        <w:t xml:space="preserve">            application/json:</w:t>
      </w:r>
    </w:p>
    <w:p w14:paraId="09B5C9C3" w14:textId="77777777" w:rsidR="004037D1" w:rsidRDefault="004037D1" w:rsidP="004037D1">
      <w:pPr>
        <w:pStyle w:val="PL"/>
      </w:pPr>
      <w:r>
        <w:t xml:space="preserve">              schema:</w:t>
      </w:r>
    </w:p>
    <w:p w14:paraId="1E09F703" w14:textId="77777777" w:rsidR="004037D1" w:rsidRDefault="004037D1" w:rsidP="004037D1">
      <w:pPr>
        <w:pStyle w:val="PL"/>
      </w:pPr>
      <w:r>
        <w:t xml:space="preserve">                $ref: '#/components/schemas/</w:t>
      </w:r>
      <w:proofErr w:type="spellStart"/>
      <w:r>
        <w:t>UserPlaneNotificationData</w:t>
      </w:r>
      <w:proofErr w:type="spellEnd"/>
      <w:r>
        <w:t>'</w:t>
      </w:r>
    </w:p>
    <w:p w14:paraId="7F55F844" w14:textId="77777777" w:rsidR="004037D1" w:rsidRDefault="004037D1" w:rsidP="004037D1">
      <w:pPr>
        <w:pStyle w:val="PL"/>
      </w:pPr>
      <w:r>
        <w:t xml:space="preserve">        '307':</w:t>
      </w:r>
    </w:p>
    <w:p w14:paraId="2022422A" w14:textId="77777777" w:rsidR="004037D1" w:rsidRDefault="004037D1" w:rsidP="004037D1">
      <w:pPr>
        <w:pStyle w:val="PL"/>
      </w:pPr>
      <w:r>
        <w:t xml:space="preserve">          $ref: 'TS29122_CommonData.yaml#/components/responses/307'</w:t>
      </w:r>
    </w:p>
    <w:p w14:paraId="5D5109AA" w14:textId="77777777" w:rsidR="004037D1" w:rsidRDefault="004037D1" w:rsidP="004037D1">
      <w:pPr>
        <w:pStyle w:val="PL"/>
      </w:pPr>
      <w:r>
        <w:t xml:space="preserve">        '308':</w:t>
      </w:r>
    </w:p>
    <w:p w14:paraId="08ECB8BF" w14:textId="77777777" w:rsidR="004037D1" w:rsidRDefault="004037D1" w:rsidP="004037D1">
      <w:pPr>
        <w:pStyle w:val="PL"/>
      </w:pPr>
      <w:r>
        <w:t xml:space="preserve">          $ref: 'TS29122_CommonData.yaml#/components/responses/308'</w:t>
      </w:r>
    </w:p>
    <w:p w14:paraId="7C781FC5" w14:textId="77777777" w:rsidR="004037D1" w:rsidRDefault="004037D1" w:rsidP="004037D1">
      <w:pPr>
        <w:pStyle w:val="PL"/>
      </w:pPr>
      <w:r>
        <w:t xml:space="preserve">        '400':</w:t>
      </w:r>
    </w:p>
    <w:p w14:paraId="2767C519" w14:textId="77777777" w:rsidR="004037D1" w:rsidRDefault="004037D1" w:rsidP="004037D1">
      <w:pPr>
        <w:pStyle w:val="PL"/>
      </w:pPr>
      <w:r>
        <w:t xml:space="preserve">          $ref: 'TS29122_CommonData.yaml#/components/responses/400'</w:t>
      </w:r>
    </w:p>
    <w:p w14:paraId="530125B9" w14:textId="77777777" w:rsidR="004037D1" w:rsidRDefault="004037D1" w:rsidP="004037D1">
      <w:pPr>
        <w:pStyle w:val="PL"/>
      </w:pPr>
      <w:r>
        <w:t xml:space="preserve">        '401':</w:t>
      </w:r>
    </w:p>
    <w:p w14:paraId="6E111BA5" w14:textId="77777777" w:rsidR="004037D1" w:rsidRDefault="004037D1" w:rsidP="004037D1">
      <w:pPr>
        <w:pStyle w:val="PL"/>
      </w:pPr>
      <w:r>
        <w:t xml:space="preserve">          $ref: 'TS29122_CommonData.yaml#/components/responses/401'</w:t>
      </w:r>
    </w:p>
    <w:p w14:paraId="215E894C" w14:textId="77777777" w:rsidR="004037D1" w:rsidRDefault="004037D1" w:rsidP="004037D1">
      <w:pPr>
        <w:pStyle w:val="PL"/>
      </w:pPr>
      <w:r>
        <w:t xml:space="preserve">        '403':</w:t>
      </w:r>
    </w:p>
    <w:p w14:paraId="42C5E1EE" w14:textId="77777777" w:rsidR="004037D1" w:rsidRDefault="004037D1" w:rsidP="004037D1">
      <w:pPr>
        <w:pStyle w:val="PL"/>
      </w:pPr>
      <w:r>
        <w:t xml:space="preserve">          $ref: 'TS29122_CommonData.yaml#/components/responses/403'</w:t>
      </w:r>
    </w:p>
    <w:p w14:paraId="3C793F94" w14:textId="77777777" w:rsidR="004037D1" w:rsidRDefault="004037D1" w:rsidP="004037D1">
      <w:pPr>
        <w:pStyle w:val="PL"/>
      </w:pPr>
      <w:r>
        <w:t xml:space="preserve">        '404':</w:t>
      </w:r>
    </w:p>
    <w:p w14:paraId="1288DB9F" w14:textId="77777777" w:rsidR="004037D1" w:rsidRDefault="004037D1" w:rsidP="004037D1">
      <w:pPr>
        <w:pStyle w:val="PL"/>
      </w:pPr>
      <w:r>
        <w:t xml:space="preserve">          $ref: 'TS29122_CommonData.yaml#/components/responses/404'</w:t>
      </w:r>
    </w:p>
    <w:p w14:paraId="275E27D9" w14:textId="77777777" w:rsidR="004037D1" w:rsidRDefault="004037D1" w:rsidP="004037D1">
      <w:pPr>
        <w:pStyle w:val="PL"/>
      </w:pPr>
      <w:r>
        <w:t xml:space="preserve">        '429':</w:t>
      </w:r>
    </w:p>
    <w:p w14:paraId="622B7570" w14:textId="77777777" w:rsidR="004037D1" w:rsidRDefault="004037D1" w:rsidP="004037D1">
      <w:pPr>
        <w:pStyle w:val="PL"/>
      </w:pPr>
      <w:r>
        <w:t xml:space="preserve">          $ref: 'TS29122_CommonData.yaml#/components/responses/429'</w:t>
      </w:r>
    </w:p>
    <w:p w14:paraId="38454013" w14:textId="77777777" w:rsidR="004037D1" w:rsidRDefault="004037D1" w:rsidP="004037D1">
      <w:pPr>
        <w:pStyle w:val="PL"/>
      </w:pPr>
      <w:r>
        <w:t xml:space="preserve">        '500':</w:t>
      </w:r>
    </w:p>
    <w:p w14:paraId="53B7F271" w14:textId="77777777" w:rsidR="004037D1" w:rsidRDefault="004037D1" w:rsidP="004037D1">
      <w:pPr>
        <w:pStyle w:val="PL"/>
      </w:pPr>
      <w:r>
        <w:t xml:space="preserve">          $ref: 'TS29122_CommonData.yaml#/components/responses/500'</w:t>
      </w:r>
    </w:p>
    <w:p w14:paraId="52DCB536" w14:textId="77777777" w:rsidR="004037D1" w:rsidRDefault="004037D1" w:rsidP="004037D1">
      <w:pPr>
        <w:pStyle w:val="PL"/>
      </w:pPr>
      <w:r>
        <w:t xml:space="preserve">        '503':</w:t>
      </w:r>
    </w:p>
    <w:p w14:paraId="7820C27D" w14:textId="77777777" w:rsidR="004037D1" w:rsidRDefault="004037D1" w:rsidP="004037D1">
      <w:pPr>
        <w:pStyle w:val="PL"/>
      </w:pPr>
      <w:r>
        <w:t xml:space="preserve">          $ref: 'TS29122_CommonData.yaml#/components/responses/503'</w:t>
      </w:r>
    </w:p>
    <w:p w14:paraId="1BD22881" w14:textId="77777777" w:rsidR="004037D1" w:rsidRDefault="004037D1" w:rsidP="004037D1">
      <w:pPr>
        <w:pStyle w:val="PL"/>
      </w:pPr>
      <w:r>
        <w:t xml:space="preserve">        default:</w:t>
      </w:r>
    </w:p>
    <w:p w14:paraId="68689056" w14:textId="77777777" w:rsidR="004037D1" w:rsidRDefault="004037D1" w:rsidP="004037D1">
      <w:pPr>
        <w:pStyle w:val="PL"/>
      </w:pPr>
      <w:r>
        <w:t xml:space="preserve">          $ref: 'TS29122_CommonData.yaml#/components/responses/default'</w:t>
      </w:r>
    </w:p>
    <w:p w14:paraId="0E762B48" w14:textId="77777777" w:rsidR="004037D1" w:rsidRDefault="004037D1" w:rsidP="004037D1">
      <w:pPr>
        <w:pStyle w:val="PL"/>
      </w:pPr>
    </w:p>
    <w:p w14:paraId="66671C2E" w14:textId="77777777" w:rsidR="004037D1" w:rsidRDefault="004037D1" w:rsidP="004037D1">
      <w:pPr>
        <w:pStyle w:val="PL"/>
      </w:pPr>
      <w:r>
        <w:t>components:</w:t>
      </w:r>
    </w:p>
    <w:p w14:paraId="1CB1054D" w14:textId="77777777" w:rsidR="004037D1" w:rsidRDefault="004037D1" w:rsidP="004037D1">
      <w:pPr>
        <w:pStyle w:val="PL"/>
        <w:rPr>
          <w:lang w:val="en-US"/>
        </w:rPr>
      </w:pPr>
      <w:r>
        <w:rPr>
          <w:lang w:val="en-US"/>
        </w:rPr>
        <w:t xml:space="preserve">  </w:t>
      </w:r>
      <w:proofErr w:type="spellStart"/>
      <w:r>
        <w:rPr>
          <w:lang w:val="en-US"/>
        </w:rPr>
        <w:t>securitySchemes</w:t>
      </w:r>
      <w:proofErr w:type="spellEnd"/>
      <w:r>
        <w:rPr>
          <w:lang w:val="en-US"/>
        </w:rPr>
        <w:t>:</w:t>
      </w:r>
    </w:p>
    <w:p w14:paraId="4E2526BA" w14:textId="77777777" w:rsidR="004037D1" w:rsidRDefault="004037D1" w:rsidP="004037D1">
      <w:pPr>
        <w:pStyle w:val="PL"/>
        <w:rPr>
          <w:lang w:val="en-US"/>
        </w:rPr>
      </w:pPr>
      <w:r>
        <w:rPr>
          <w:lang w:val="en-US"/>
        </w:rPr>
        <w:t xml:space="preserve">    oAuth2ClientCredentials:</w:t>
      </w:r>
    </w:p>
    <w:p w14:paraId="024B798D" w14:textId="77777777" w:rsidR="004037D1" w:rsidRDefault="004037D1" w:rsidP="004037D1">
      <w:pPr>
        <w:pStyle w:val="PL"/>
        <w:rPr>
          <w:lang w:val="en-US"/>
        </w:rPr>
      </w:pPr>
      <w:r>
        <w:rPr>
          <w:lang w:val="en-US"/>
        </w:rPr>
        <w:t xml:space="preserve">      type: oauth2</w:t>
      </w:r>
    </w:p>
    <w:p w14:paraId="2482D0BE" w14:textId="77777777" w:rsidR="004037D1" w:rsidRDefault="004037D1" w:rsidP="004037D1">
      <w:pPr>
        <w:pStyle w:val="PL"/>
        <w:rPr>
          <w:lang w:val="en-US"/>
        </w:rPr>
      </w:pPr>
      <w:r>
        <w:rPr>
          <w:lang w:val="en-US"/>
        </w:rPr>
        <w:t xml:space="preserve">      flows:</w:t>
      </w:r>
    </w:p>
    <w:p w14:paraId="498EDD8B" w14:textId="77777777" w:rsidR="004037D1" w:rsidRDefault="004037D1" w:rsidP="004037D1">
      <w:pPr>
        <w:pStyle w:val="PL"/>
        <w:rPr>
          <w:lang w:val="en-US"/>
        </w:rPr>
      </w:pPr>
      <w:r>
        <w:rPr>
          <w:lang w:val="en-US"/>
        </w:rPr>
        <w:t xml:space="preserve">        </w:t>
      </w:r>
      <w:proofErr w:type="spellStart"/>
      <w:r>
        <w:rPr>
          <w:lang w:val="en-US"/>
        </w:rPr>
        <w:t>clientCredentials</w:t>
      </w:r>
      <w:proofErr w:type="spellEnd"/>
      <w:r>
        <w:rPr>
          <w:lang w:val="en-US"/>
        </w:rPr>
        <w:t>:</w:t>
      </w:r>
    </w:p>
    <w:p w14:paraId="08D60A25" w14:textId="77777777" w:rsidR="004037D1" w:rsidRDefault="004037D1" w:rsidP="004037D1">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164FEF75" w14:textId="77777777" w:rsidR="004037D1" w:rsidRDefault="004037D1" w:rsidP="004037D1">
      <w:pPr>
        <w:pStyle w:val="PL"/>
        <w:rPr>
          <w:lang w:val="en-US"/>
        </w:rPr>
      </w:pPr>
      <w:r>
        <w:rPr>
          <w:lang w:val="en-US"/>
        </w:rPr>
        <w:t xml:space="preserve">          scopes: {}</w:t>
      </w:r>
    </w:p>
    <w:p w14:paraId="13A20FF5" w14:textId="77777777" w:rsidR="004037D1" w:rsidRDefault="004037D1" w:rsidP="004037D1">
      <w:pPr>
        <w:pStyle w:val="PL"/>
      </w:pPr>
    </w:p>
    <w:p w14:paraId="4B4AE32D" w14:textId="77777777" w:rsidR="004037D1" w:rsidRDefault="004037D1" w:rsidP="004037D1">
      <w:pPr>
        <w:pStyle w:val="PL"/>
        <w:rPr>
          <w:lang w:eastAsia="zh-CN"/>
        </w:rPr>
      </w:pPr>
      <w:r>
        <w:t xml:space="preserve">  schemas:</w:t>
      </w:r>
    </w:p>
    <w:p w14:paraId="12F9FF88" w14:textId="77777777" w:rsidR="004037D1" w:rsidRDefault="004037D1" w:rsidP="004037D1">
      <w:pPr>
        <w:pStyle w:val="PL"/>
      </w:pPr>
      <w:r>
        <w:t xml:space="preserve">    </w:t>
      </w:r>
      <w:proofErr w:type="spellStart"/>
      <w:r>
        <w:t>AsSessionWithQoSSubscription</w:t>
      </w:r>
      <w:proofErr w:type="spellEnd"/>
      <w:r>
        <w:t>:</w:t>
      </w:r>
    </w:p>
    <w:p w14:paraId="1BCCB124" w14:textId="77777777" w:rsidR="004037D1" w:rsidRDefault="004037D1" w:rsidP="004037D1">
      <w:pPr>
        <w:pStyle w:val="PL"/>
      </w:pPr>
      <w:r>
        <w:lastRenderedPageBreak/>
        <w:t xml:space="preserve">      description: Represents an individual AS session with required QoS subscription resource.</w:t>
      </w:r>
    </w:p>
    <w:p w14:paraId="16B4766A" w14:textId="77777777" w:rsidR="004037D1" w:rsidRDefault="004037D1" w:rsidP="004037D1">
      <w:pPr>
        <w:pStyle w:val="PL"/>
      </w:pPr>
      <w:r>
        <w:t xml:space="preserve">      type: object</w:t>
      </w:r>
    </w:p>
    <w:p w14:paraId="242F8D29" w14:textId="77777777" w:rsidR="004037D1" w:rsidRDefault="004037D1" w:rsidP="004037D1">
      <w:pPr>
        <w:pStyle w:val="PL"/>
      </w:pPr>
      <w:r>
        <w:t xml:space="preserve">      properties:</w:t>
      </w:r>
    </w:p>
    <w:p w14:paraId="4F4730C4" w14:textId="77777777" w:rsidR="004037D1" w:rsidRDefault="004037D1" w:rsidP="004037D1">
      <w:pPr>
        <w:pStyle w:val="PL"/>
      </w:pPr>
      <w:r>
        <w:t xml:space="preserve">        self:</w:t>
      </w:r>
    </w:p>
    <w:p w14:paraId="7926A4FE" w14:textId="77777777" w:rsidR="004037D1" w:rsidRDefault="004037D1" w:rsidP="004037D1">
      <w:pPr>
        <w:pStyle w:val="PL"/>
      </w:pPr>
      <w:r>
        <w:t xml:space="preserve">          $ref: 'TS29122_CommonData.yaml#/components/schemas/Link'</w:t>
      </w:r>
    </w:p>
    <w:p w14:paraId="5A94A3A6" w14:textId="77777777" w:rsidR="004037D1" w:rsidRDefault="004037D1" w:rsidP="004037D1">
      <w:pPr>
        <w:pStyle w:val="PL"/>
      </w:pPr>
      <w:r>
        <w:t xml:space="preserve">        </w:t>
      </w:r>
      <w:proofErr w:type="spellStart"/>
      <w:r>
        <w:rPr>
          <w:lang w:eastAsia="zh-CN"/>
        </w:rPr>
        <w:t>supportedFeatures</w:t>
      </w:r>
      <w:proofErr w:type="spellEnd"/>
      <w:r>
        <w:t>:</w:t>
      </w:r>
    </w:p>
    <w:p w14:paraId="13570F6B" w14:textId="77777777" w:rsidR="004037D1" w:rsidRDefault="004037D1" w:rsidP="004037D1">
      <w:pPr>
        <w:pStyle w:val="PL"/>
      </w:pPr>
      <w:r>
        <w:t xml:space="preserve">          $ref: 'TS29571_CommonData.yaml#/components/schemas/</w:t>
      </w:r>
      <w:proofErr w:type="spellStart"/>
      <w:r>
        <w:rPr>
          <w:lang w:eastAsia="zh-CN"/>
        </w:rPr>
        <w:t>SupportedFeatures</w:t>
      </w:r>
      <w:proofErr w:type="spellEnd"/>
      <w:r>
        <w:t>'</w:t>
      </w:r>
    </w:p>
    <w:p w14:paraId="0DF735DE" w14:textId="77777777" w:rsidR="004037D1" w:rsidRDefault="004037D1" w:rsidP="004037D1">
      <w:pPr>
        <w:pStyle w:val="PL"/>
      </w:pPr>
      <w:r>
        <w:t xml:space="preserve">        </w:t>
      </w:r>
      <w:proofErr w:type="spellStart"/>
      <w:r>
        <w:t>dnn</w:t>
      </w:r>
      <w:proofErr w:type="spellEnd"/>
      <w:r>
        <w:t>:</w:t>
      </w:r>
    </w:p>
    <w:p w14:paraId="5FDA4FC0" w14:textId="77777777" w:rsidR="004037D1" w:rsidRDefault="004037D1" w:rsidP="004037D1">
      <w:pPr>
        <w:pStyle w:val="PL"/>
      </w:pPr>
      <w:r>
        <w:t xml:space="preserve">          $ref: 'TS29571_CommonData.yaml#/components/schemas/</w:t>
      </w:r>
      <w:proofErr w:type="spellStart"/>
      <w:r>
        <w:t>Dnn</w:t>
      </w:r>
      <w:proofErr w:type="spellEnd"/>
      <w:r>
        <w:t>'</w:t>
      </w:r>
    </w:p>
    <w:p w14:paraId="55326B3D" w14:textId="77777777" w:rsidR="004037D1" w:rsidRDefault="004037D1" w:rsidP="004037D1">
      <w:pPr>
        <w:pStyle w:val="PL"/>
      </w:pPr>
      <w:r>
        <w:t xml:space="preserve">        </w:t>
      </w:r>
      <w:proofErr w:type="spellStart"/>
      <w:r>
        <w:t>snssai</w:t>
      </w:r>
      <w:proofErr w:type="spellEnd"/>
      <w:r>
        <w:t>:</w:t>
      </w:r>
    </w:p>
    <w:p w14:paraId="0A48F1FC" w14:textId="77777777" w:rsidR="004037D1" w:rsidRDefault="004037D1" w:rsidP="004037D1">
      <w:pPr>
        <w:pStyle w:val="PL"/>
      </w:pPr>
      <w:r>
        <w:t xml:space="preserve">          $ref: 'TS29571_CommonData.yaml#/components/schemas/</w:t>
      </w:r>
      <w:proofErr w:type="spellStart"/>
      <w:r>
        <w:t>Snssai</w:t>
      </w:r>
      <w:proofErr w:type="spellEnd"/>
      <w:r>
        <w:t>'</w:t>
      </w:r>
    </w:p>
    <w:p w14:paraId="2B77F676" w14:textId="77777777" w:rsidR="004037D1" w:rsidRDefault="004037D1" w:rsidP="004037D1">
      <w:pPr>
        <w:pStyle w:val="PL"/>
      </w:pPr>
      <w:r>
        <w:t xml:space="preserve">        </w:t>
      </w:r>
      <w:proofErr w:type="spellStart"/>
      <w:r>
        <w:t>notificationDestination</w:t>
      </w:r>
      <w:proofErr w:type="spellEnd"/>
      <w:r>
        <w:t>:</w:t>
      </w:r>
    </w:p>
    <w:p w14:paraId="3436E343" w14:textId="77777777" w:rsidR="004037D1" w:rsidRDefault="004037D1" w:rsidP="004037D1">
      <w:pPr>
        <w:pStyle w:val="PL"/>
      </w:pPr>
      <w:r>
        <w:t xml:space="preserve">          $ref: 'TS29122_CommonData.yaml#/components/schemas/Link'</w:t>
      </w:r>
    </w:p>
    <w:p w14:paraId="38B94560" w14:textId="77777777" w:rsidR="004037D1" w:rsidRDefault="004037D1" w:rsidP="004037D1">
      <w:pPr>
        <w:pStyle w:val="PL"/>
      </w:pPr>
      <w:r>
        <w:t xml:space="preserve">        </w:t>
      </w:r>
      <w:proofErr w:type="spellStart"/>
      <w:r>
        <w:t>exterAppId</w:t>
      </w:r>
      <w:proofErr w:type="spellEnd"/>
      <w:r>
        <w:t>:</w:t>
      </w:r>
    </w:p>
    <w:p w14:paraId="36A74B04" w14:textId="77777777" w:rsidR="004037D1" w:rsidRDefault="004037D1" w:rsidP="004037D1">
      <w:pPr>
        <w:pStyle w:val="PL"/>
      </w:pPr>
      <w:r>
        <w:t xml:space="preserve">          </w:t>
      </w:r>
      <w:bookmarkStart w:id="280" w:name="_Hlk67061759"/>
      <w:r>
        <w:t>type: string</w:t>
      </w:r>
      <w:bookmarkEnd w:id="280"/>
    </w:p>
    <w:p w14:paraId="4AF5BBCF" w14:textId="77777777" w:rsidR="004037D1" w:rsidRDefault="004037D1" w:rsidP="004037D1">
      <w:pPr>
        <w:pStyle w:val="PL"/>
      </w:pPr>
      <w:r>
        <w:t xml:space="preserve">          description: Identifies the external Application Identifier.</w:t>
      </w:r>
    </w:p>
    <w:p w14:paraId="5032C87E" w14:textId="77777777" w:rsidR="004037D1" w:rsidRPr="008534B5" w:rsidRDefault="004037D1" w:rsidP="0040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w:t>
      </w:r>
      <w:proofErr w:type="spellStart"/>
      <w:r w:rsidRPr="008534B5">
        <w:rPr>
          <w:rFonts w:ascii="Courier New" w:hAnsi="Courier New"/>
          <w:sz w:val="16"/>
        </w:rPr>
        <w:t>extGroupId</w:t>
      </w:r>
      <w:proofErr w:type="spellEnd"/>
      <w:r w:rsidRPr="008534B5">
        <w:rPr>
          <w:rFonts w:ascii="Courier New" w:hAnsi="Courier New"/>
          <w:sz w:val="16"/>
        </w:rPr>
        <w:t>:</w:t>
      </w:r>
    </w:p>
    <w:p w14:paraId="474270E0" w14:textId="77777777" w:rsidR="004037D1" w:rsidRPr="008534B5" w:rsidRDefault="004037D1" w:rsidP="0040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$ref: 'TS29122_CommonData.yaml#/components/schemas/</w:t>
      </w:r>
      <w:proofErr w:type="spellStart"/>
      <w:r w:rsidRPr="008534B5">
        <w:rPr>
          <w:rFonts w:ascii="Courier New" w:hAnsi="Courier New"/>
          <w:sz w:val="16"/>
        </w:rPr>
        <w:t>ExternalGroupId</w:t>
      </w:r>
      <w:proofErr w:type="spellEnd"/>
      <w:r w:rsidRPr="008534B5">
        <w:rPr>
          <w:rFonts w:ascii="Courier New" w:hAnsi="Courier New"/>
          <w:sz w:val="16"/>
        </w:rPr>
        <w:t>'</w:t>
      </w:r>
    </w:p>
    <w:p w14:paraId="5AF118D1" w14:textId="77777777" w:rsidR="004037D1" w:rsidRPr="008534B5" w:rsidRDefault="004037D1" w:rsidP="0040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w:t>
      </w:r>
      <w:proofErr w:type="spellStart"/>
      <w:r w:rsidRPr="008534B5">
        <w:rPr>
          <w:rFonts w:ascii="Courier New" w:hAnsi="Courier New"/>
          <w:sz w:val="16"/>
        </w:rPr>
        <w:t>gpsi</w:t>
      </w:r>
      <w:proofErr w:type="spellEnd"/>
      <w:r w:rsidRPr="008534B5">
        <w:rPr>
          <w:rFonts w:ascii="Courier New" w:hAnsi="Courier New"/>
          <w:sz w:val="16"/>
        </w:rPr>
        <w:t>:</w:t>
      </w:r>
    </w:p>
    <w:p w14:paraId="6E51E2CA" w14:textId="77777777" w:rsidR="004037D1" w:rsidRPr="008534B5" w:rsidRDefault="004037D1" w:rsidP="0040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$ref: 'TS29571_CommonData.yaml#/components/schemas/</w:t>
      </w:r>
      <w:proofErr w:type="spellStart"/>
      <w:r w:rsidRPr="008534B5">
        <w:rPr>
          <w:rFonts w:ascii="Courier New" w:hAnsi="Courier New"/>
          <w:sz w:val="16"/>
        </w:rPr>
        <w:t>Gpsi</w:t>
      </w:r>
      <w:proofErr w:type="spellEnd"/>
      <w:r w:rsidRPr="008534B5">
        <w:rPr>
          <w:rFonts w:ascii="Courier New" w:hAnsi="Courier New"/>
          <w:sz w:val="16"/>
        </w:rPr>
        <w:t>'</w:t>
      </w:r>
    </w:p>
    <w:p w14:paraId="5676498E" w14:textId="77777777" w:rsidR="004037D1" w:rsidRDefault="004037D1" w:rsidP="004037D1">
      <w:pPr>
        <w:pStyle w:val="PL"/>
      </w:pPr>
      <w:r>
        <w:t xml:space="preserve">        </w:t>
      </w:r>
      <w:proofErr w:type="spellStart"/>
      <w:r>
        <w:t>flowInfo</w:t>
      </w:r>
      <w:proofErr w:type="spellEnd"/>
      <w:r>
        <w:t>:</w:t>
      </w:r>
    </w:p>
    <w:p w14:paraId="12F0B544" w14:textId="77777777" w:rsidR="004037D1" w:rsidRDefault="004037D1" w:rsidP="004037D1">
      <w:pPr>
        <w:pStyle w:val="PL"/>
      </w:pPr>
      <w:r>
        <w:t xml:space="preserve">          type: array</w:t>
      </w:r>
    </w:p>
    <w:p w14:paraId="37669BAA" w14:textId="77777777" w:rsidR="004037D1" w:rsidRDefault="004037D1" w:rsidP="004037D1">
      <w:pPr>
        <w:pStyle w:val="PL"/>
      </w:pPr>
      <w:r>
        <w:t xml:space="preserve">          items:</w:t>
      </w:r>
    </w:p>
    <w:p w14:paraId="766E97CE" w14:textId="77777777" w:rsidR="004037D1" w:rsidRDefault="004037D1" w:rsidP="004037D1">
      <w:pPr>
        <w:pStyle w:val="PL"/>
      </w:pPr>
      <w:r>
        <w:t xml:space="preserve">            $ref: 'TS29122_CommonData.yaml#/components/schemas/</w:t>
      </w:r>
      <w:proofErr w:type="spellStart"/>
      <w:r>
        <w:t>FlowInfo</w:t>
      </w:r>
      <w:proofErr w:type="spellEnd"/>
      <w:r>
        <w:t>'</w:t>
      </w:r>
    </w:p>
    <w:p w14:paraId="0BC2ABE1" w14:textId="77777777" w:rsidR="004037D1" w:rsidRDefault="004037D1" w:rsidP="004037D1">
      <w:pPr>
        <w:pStyle w:val="PL"/>
      </w:pPr>
      <w:r>
        <w:t xml:space="preserve">          </w:t>
      </w:r>
      <w:proofErr w:type="spellStart"/>
      <w:r>
        <w:t>minItems</w:t>
      </w:r>
      <w:proofErr w:type="spellEnd"/>
      <w:r>
        <w:t>: 1</w:t>
      </w:r>
    </w:p>
    <w:p w14:paraId="46489BE6" w14:textId="77777777" w:rsidR="004037D1" w:rsidRDefault="004037D1" w:rsidP="004037D1">
      <w:pPr>
        <w:pStyle w:val="PL"/>
      </w:pPr>
      <w:r>
        <w:t xml:space="preserve">          description: Describe the data flow which requires QoS.</w:t>
      </w:r>
    </w:p>
    <w:p w14:paraId="6A919321" w14:textId="77777777" w:rsidR="004037D1" w:rsidRDefault="004037D1" w:rsidP="004037D1">
      <w:pPr>
        <w:pStyle w:val="PL"/>
      </w:pPr>
      <w:r>
        <w:t xml:space="preserve">        </w:t>
      </w:r>
      <w:proofErr w:type="spellStart"/>
      <w:r>
        <w:t>ethFlowInfo</w:t>
      </w:r>
      <w:proofErr w:type="spellEnd"/>
      <w:r>
        <w:t>:</w:t>
      </w:r>
    </w:p>
    <w:p w14:paraId="6DC64B40" w14:textId="77777777" w:rsidR="004037D1" w:rsidRDefault="004037D1" w:rsidP="004037D1">
      <w:pPr>
        <w:pStyle w:val="PL"/>
      </w:pPr>
      <w:r>
        <w:t xml:space="preserve">          type: array</w:t>
      </w:r>
    </w:p>
    <w:p w14:paraId="6B41D686" w14:textId="77777777" w:rsidR="004037D1" w:rsidRDefault="004037D1" w:rsidP="004037D1">
      <w:pPr>
        <w:pStyle w:val="PL"/>
      </w:pPr>
      <w:r>
        <w:t xml:space="preserve">          items:</w:t>
      </w:r>
    </w:p>
    <w:p w14:paraId="57CFD1AF" w14:textId="77777777" w:rsidR="004037D1" w:rsidRDefault="004037D1" w:rsidP="004037D1">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5AABFBEB" w14:textId="77777777" w:rsidR="004037D1" w:rsidRDefault="004037D1" w:rsidP="004037D1">
      <w:pPr>
        <w:pStyle w:val="PL"/>
      </w:pPr>
      <w:r>
        <w:t xml:space="preserve">          </w:t>
      </w:r>
      <w:proofErr w:type="spellStart"/>
      <w:r>
        <w:t>minItems</w:t>
      </w:r>
      <w:proofErr w:type="spellEnd"/>
      <w:r>
        <w:t>: 1</w:t>
      </w:r>
    </w:p>
    <w:p w14:paraId="12EC3BF1" w14:textId="77777777" w:rsidR="004037D1" w:rsidRDefault="004037D1" w:rsidP="004037D1">
      <w:pPr>
        <w:pStyle w:val="PL"/>
      </w:pPr>
      <w:r>
        <w:t xml:space="preserve">          description: Identifies Ethernet packet flows.</w:t>
      </w:r>
    </w:p>
    <w:p w14:paraId="0BC450AA" w14:textId="77777777" w:rsidR="004037D1" w:rsidRDefault="004037D1" w:rsidP="004037D1">
      <w:pPr>
        <w:pStyle w:val="PL"/>
      </w:pPr>
      <w:r>
        <w:t xml:space="preserve">        </w:t>
      </w:r>
      <w:proofErr w:type="spellStart"/>
      <w:r>
        <w:t>enEthFlowInfo</w:t>
      </w:r>
      <w:proofErr w:type="spellEnd"/>
      <w:r>
        <w:t>:</w:t>
      </w:r>
    </w:p>
    <w:p w14:paraId="05574182" w14:textId="77777777" w:rsidR="004037D1" w:rsidRDefault="004037D1" w:rsidP="004037D1">
      <w:pPr>
        <w:pStyle w:val="PL"/>
      </w:pPr>
      <w:r>
        <w:t xml:space="preserve">          type: array</w:t>
      </w:r>
    </w:p>
    <w:p w14:paraId="7F78D118" w14:textId="77777777" w:rsidR="004037D1" w:rsidRDefault="004037D1" w:rsidP="004037D1">
      <w:pPr>
        <w:pStyle w:val="PL"/>
      </w:pPr>
      <w:r>
        <w:t xml:space="preserve">          items:</w:t>
      </w:r>
    </w:p>
    <w:p w14:paraId="58FA80C0" w14:textId="77777777" w:rsidR="004037D1" w:rsidRDefault="004037D1" w:rsidP="004037D1">
      <w:pPr>
        <w:pStyle w:val="PL"/>
      </w:pPr>
      <w:r>
        <w:t xml:space="preserve">            $ref: </w:t>
      </w:r>
      <w:r>
        <w:rPr>
          <w:rFonts w:cs="Courier New"/>
          <w:szCs w:val="16"/>
          <w:lang w:val="en-US"/>
        </w:rPr>
        <w:t>'</w:t>
      </w:r>
      <w:r>
        <w:t>TS29122_CommonData.yaml</w:t>
      </w:r>
      <w:r>
        <w:rPr>
          <w:rFonts w:cs="Courier New"/>
          <w:szCs w:val="16"/>
          <w:lang w:val="en-US"/>
        </w:rPr>
        <w:t>#/components/schemas/EthFlowInfo'</w:t>
      </w:r>
    </w:p>
    <w:p w14:paraId="1D2A297B" w14:textId="77777777" w:rsidR="004037D1" w:rsidRDefault="004037D1" w:rsidP="004037D1">
      <w:pPr>
        <w:pStyle w:val="PL"/>
      </w:pPr>
      <w:r>
        <w:t xml:space="preserve">          </w:t>
      </w:r>
      <w:proofErr w:type="spellStart"/>
      <w:r>
        <w:t>minItems</w:t>
      </w:r>
      <w:proofErr w:type="spellEnd"/>
      <w:r>
        <w:t>: 1</w:t>
      </w:r>
    </w:p>
    <w:p w14:paraId="75862474" w14:textId="77777777" w:rsidR="004037D1" w:rsidRDefault="004037D1" w:rsidP="004037D1">
      <w:pPr>
        <w:pStyle w:val="PL"/>
      </w:pPr>
      <w:r>
        <w:t xml:space="preserve">          description: &gt;</w:t>
      </w:r>
    </w:p>
    <w:p w14:paraId="36316F00" w14:textId="77777777" w:rsidR="004037D1" w:rsidRDefault="004037D1" w:rsidP="004037D1">
      <w:pPr>
        <w:pStyle w:val="PL"/>
      </w:pPr>
      <w:r>
        <w:t xml:space="preserve">            Identifies the Ethernet flows which require QoS. Each Ethernet flow consists of a flow</w:t>
      </w:r>
    </w:p>
    <w:p w14:paraId="217C2C64" w14:textId="77777777" w:rsidR="004037D1" w:rsidRDefault="004037D1" w:rsidP="004037D1">
      <w:pPr>
        <w:pStyle w:val="PL"/>
      </w:pPr>
      <w:r>
        <w:t xml:space="preserve">            </w:t>
      </w:r>
      <w:proofErr w:type="spellStart"/>
      <w:r>
        <w:t>idenifer</w:t>
      </w:r>
      <w:proofErr w:type="spellEnd"/>
      <w:r>
        <w:t xml:space="preserve"> and the corresponding UL and/or DL flows.</w:t>
      </w:r>
    </w:p>
    <w:p w14:paraId="33BFC68E" w14:textId="77777777" w:rsidR="004037D1" w:rsidRDefault="004037D1" w:rsidP="004037D1">
      <w:pPr>
        <w:pStyle w:val="PL"/>
      </w:pPr>
      <w:r>
        <w:t xml:space="preserve">        </w:t>
      </w:r>
      <w:proofErr w:type="spellStart"/>
      <w:r>
        <w:rPr>
          <w:lang w:eastAsia="zh-CN"/>
        </w:rPr>
        <w:t>listUeAddrs</w:t>
      </w:r>
      <w:proofErr w:type="spellEnd"/>
      <w:r>
        <w:t>:</w:t>
      </w:r>
    </w:p>
    <w:p w14:paraId="5F310156" w14:textId="77777777" w:rsidR="004037D1" w:rsidRDefault="004037D1" w:rsidP="004037D1">
      <w:pPr>
        <w:pStyle w:val="PL"/>
      </w:pPr>
      <w:bookmarkStart w:id="281" w:name="_Hlk144395528"/>
      <w:r>
        <w:t xml:space="preserve">          type: array</w:t>
      </w:r>
    </w:p>
    <w:p w14:paraId="760D3294" w14:textId="77777777" w:rsidR="004037D1" w:rsidRDefault="004037D1" w:rsidP="004037D1">
      <w:pPr>
        <w:pStyle w:val="PL"/>
      </w:pPr>
      <w:r>
        <w:t xml:space="preserve">          items:</w:t>
      </w:r>
    </w:p>
    <w:p w14:paraId="735A5F02" w14:textId="77777777" w:rsidR="004037D1" w:rsidRDefault="004037D1" w:rsidP="004037D1">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w:t>
      </w:r>
      <w:proofErr w:type="spellStart"/>
      <w:r>
        <w:rPr>
          <w:rFonts w:cs="Courier New"/>
          <w:szCs w:val="16"/>
        </w:rPr>
        <w:t>IpAddr</w:t>
      </w:r>
      <w:proofErr w:type="spellEnd"/>
      <w:r>
        <w:rPr>
          <w:rFonts w:cs="Courier New"/>
          <w:szCs w:val="16"/>
        </w:rPr>
        <w:t>'</w:t>
      </w:r>
    </w:p>
    <w:bookmarkEnd w:id="281"/>
    <w:p w14:paraId="6CFBCAAE" w14:textId="77777777" w:rsidR="004037D1" w:rsidRDefault="004037D1" w:rsidP="004037D1">
      <w:pPr>
        <w:pStyle w:val="PL"/>
      </w:pPr>
      <w:r>
        <w:t xml:space="preserve">          </w:t>
      </w:r>
      <w:proofErr w:type="spellStart"/>
      <w:r>
        <w:t>minItems</w:t>
      </w:r>
      <w:proofErr w:type="spellEnd"/>
      <w:r>
        <w:t>: 1</w:t>
      </w:r>
    </w:p>
    <w:p w14:paraId="129B7843" w14:textId="70F57F41" w:rsidR="004037D1" w:rsidDel="0012174A" w:rsidRDefault="004037D1" w:rsidP="004037D1">
      <w:pPr>
        <w:pStyle w:val="PL"/>
        <w:rPr>
          <w:del w:id="282" w:author="Huawei" w:date="2023-10-28T11:10:00Z"/>
        </w:rPr>
      </w:pPr>
      <w:r>
        <w:t xml:space="preserve">          description: </w:t>
      </w:r>
      <w:del w:id="283" w:author="Huawei" w:date="2023-10-28T11:10:00Z">
        <w:r w:rsidDel="0012174A">
          <w:delText>&gt;</w:delText>
        </w:r>
      </w:del>
    </w:p>
    <w:p w14:paraId="71617056" w14:textId="379DCBEB" w:rsidR="004037D1" w:rsidRDefault="004037D1" w:rsidP="004037D1">
      <w:pPr>
        <w:pStyle w:val="PL"/>
      </w:pPr>
      <w:del w:id="284" w:author="Huawei" w:date="2023-10-28T11:10:00Z">
        <w:r w:rsidDel="0012174A">
          <w:delText xml:space="preserve">            </w:delText>
        </w:r>
      </w:del>
      <w:r>
        <w:rPr>
          <w:rFonts w:cs="Arial"/>
          <w:szCs w:val="18"/>
        </w:rPr>
        <w:t>Identifies the list of UE address</w:t>
      </w:r>
      <w:ins w:id="285" w:author="Huawei" w:date="2023-10-28T11:12:00Z">
        <w:r w:rsidR="0012174A">
          <w:rPr>
            <w:rFonts w:cs="Arial"/>
            <w:szCs w:val="18"/>
          </w:rPr>
          <w:t>.</w:t>
        </w:r>
      </w:ins>
    </w:p>
    <w:p w14:paraId="421F96D1" w14:textId="77777777" w:rsidR="004037D1" w:rsidRDefault="004037D1" w:rsidP="004037D1">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50E9A844" w14:textId="77777777" w:rsidR="004037D1" w:rsidRDefault="004037D1" w:rsidP="004037D1">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2EE91876" w14:textId="77777777" w:rsidR="004037D1" w:rsidRDefault="004037D1" w:rsidP="004037D1">
      <w:pPr>
        <w:pStyle w:val="PL"/>
        <w:rPr>
          <w:rFonts w:cs="Courier New"/>
          <w:szCs w:val="16"/>
        </w:rPr>
      </w:pPr>
      <w:r>
        <w:rPr>
          <w:rFonts w:cs="Courier New"/>
          <w:szCs w:val="16"/>
        </w:rPr>
        <w:t xml:space="preserve">        </w:t>
      </w:r>
      <w:proofErr w:type="spellStart"/>
      <w:r>
        <w:t>pduSetProtDesc</w:t>
      </w:r>
      <w:proofErr w:type="spellEnd"/>
      <w:r>
        <w:t>:</w:t>
      </w:r>
    </w:p>
    <w:p w14:paraId="3F5C45F4" w14:textId="77777777" w:rsidR="004037D1" w:rsidRDefault="004037D1" w:rsidP="004037D1">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51F4685F" w14:textId="77777777" w:rsidR="004037D1" w:rsidRDefault="004037D1" w:rsidP="004037D1">
      <w:pPr>
        <w:pStyle w:val="PL"/>
      </w:pPr>
      <w:r>
        <w:t xml:space="preserve">        </w:t>
      </w:r>
      <w:proofErr w:type="spellStart"/>
      <w:r>
        <w:t>qosReference</w:t>
      </w:r>
      <w:proofErr w:type="spellEnd"/>
      <w:r>
        <w:t>:</w:t>
      </w:r>
    </w:p>
    <w:p w14:paraId="2854F056" w14:textId="77777777" w:rsidR="004037D1" w:rsidRDefault="004037D1" w:rsidP="004037D1">
      <w:pPr>
        <w:pStyle w:val="PL"/>
      </w:pPr>
      <w:r>
        <w:t xml:space="preserve">          type: string</w:t>
      </w:r>
    </w:p>
    <w:p w14:paraId="5D94D554" w14:textId="77777777" w:rsidR="004037D1" w:rsidRDefault="004037D1" w:rsidP="004037D1">
      <w:pPr>
        <w:pStyle w:val="PL"/>
      </w:pPr>
      <w:r>
        <w:t xml:space="preserve">          description: Identifies a pre-defined QoS information</w:t>
      </w:r>
    </w:p>
    <w:p w14:paraId="31C8D94C" w14:textId="77777777" w:rsidR="004037D1" w:rsidRDefault="004037D1" w:rsidP="004037D1">
      <w:pPr>
        <w:pStyle w:val="PL"/>
      </w:pPr>
      <w:r>
        <w:t xml:space="preserve">        </w:t>
      </w:r>
      <w:proofErr w:type="spellStart"/>
      <w:r>
        <w:t>altQoSReferences</w:t>
      </w:r>
      <w:proofErr w:type="spellEnd"/>
      <w:r>
        <w:t>:</w:t>
      </w:r>
    </w:p>
    <w:p w14:paraId="01451407" w14:textId="77777777" w:rsidR="004037D1" w:rsidRDefault="004037D1" w:rsidP="004037D1">
      <w:pPr>
        <w:pStyle w:val="PL"/>
      </w:pPr>
      <w:r>
        <w:t xml:space="preserve">          type: array</w:t>
      </w:r>
    </w:p>
    <w:p w14:paraId="521DF4BC" w14:textId="77777777" w:rsidR="004037D1" w:rsidRDefault="004037D1" w:rsidP="004037D1">
      <w:pPr>
        <w:pStyle w:val="PL"/>
      </w:pPr>
      <w:r>
        <w:t xml:space="preserve">          items:</w:t>
      </w:r>
    </w:p>
    <w:p w14:paraId="62429FDF" w14:textId="77777777" w:rsidR="004037D1" w:rsidRDefault="004037D1" w:rsidP="004037D1">
      <w:pPr>
        <w:pStyle w:val="PL"/>
      </w:pPr>
      <w:r>
        <w:t xml:space="preserve">            type: string</w:t>
      </w:r>
    </w:p>
    <w:p w14:paraId="30FC0F92" w14:textId="77777777" w:rsidR="004037D1" w:rsidRDefault="004037D1" w:rsidP="004037D1">
      <w:pPr>
        <w:pStyle w:val="PL"/>
      </w:pPr>
      <w:r>
        <w:t xml:space="preserve">          </w:t>
      </w:r>
      <w:proofErr w:type="spellStart"/>
      <w:r>
        <w:t>minItems</w:t>
      </w:r>
      <w:proofErr w:type="spellEnd"/>
      <w:r>
        <w:t>: 1</w:t>
      </w:r>
    </w:p>
    <w:p w14:paraId="50EE1A8C" w14:textId="77777777" w:rsidR="004037D1" w:rsidRDefault="004037D1" w:rsidP="004037D1">
      <w:pPr>
        <w:pStyle w:val="PL"/>
      </w:pPr>
      <w:r>
        <w:t xml:space="preserve">          description: &gt;</w:t>
      </w:r>
    </w:p>
    <w:p w14:paraId="597D43C6" w14:textId="77777777" w:rsidR="004037D1" w:rsidRDefault="004037D1" w:rsidP="004037D1">
      <w:pPr>
        <w:pStyle w:val="PL"/>
      </w:pPr>
      <w:r>
        <w:t xml:space="preserve">            </w:t>
      </w:r>
      <w:r>
        <w:rPr>
          <w:rFonts w:cs="Arial"/>
          <w:szCs w:val="18"/>
          <w:lang w:eastAsia="zh-CN"/>
        </w:rPr>
        <w:t xml:space="preserve">Identifies an ordered list of pre-defined QoS information. </w:t>
      </w:r>
      <w:r>
        <w:t>The lower the index of the</w:t>
      </w:r>
    </w:p>
    <w:p w14:paraId="359DF7BE" w14:textId="77777777" w:rsidR="004037D1" w:rsidRDefault="004037D1" w:rsidP="004037D1">
      <w:pPr>
        <w:pStyle w:val="PL"/>
      </w:pPr>
      <w:r>
        <w:t xml:space="preserve">            array for a given entry, the higher the priority.</w:t>
      </w:r>
    </w:p>
    <w:p w14:paraId="083614AF" w14:textId="77777777" w:rsidR="004037D1" w:rsidRDefault="004037D1" w:rsidP="004037D1">
      <w:pPr>
        <w:pStyle w:val="PL"/>
      </w:pPr>
      <w:r>
        <w:t xml:space="preserve">        </w:t>
      </w:r>
      <w:proofErr w:type="spellStart"/>
      <w:r>
        <w:t>altQosReqs</w:t>
      </w:r>
      <w:proofErr w:type="spellEnd"/>
      <w:r>
        <w:t>:</w:t>
      </w:r>
    </w:p>
    <w:p w14:paraId="1DC43D31" w14:textId="77777777" w:rsidR="004037D1" w:rsidRDefault="004037D1" w:rsidP="004037D1">
      <w:pPr>
        <w:pStyle w:val="PL"/>
      </w:pPr>
      <w:r>
        <w:t xml:space="preserve">          type: array</w:t>
      </w:r>
    </w:p>
    <w:p w14:paraId="0C6C3C72" w14:textId="77777777" w:rsidR="004037D1" w:rsidRDefault="004037D1" w:rsidP="004037D1">
      <w:pPr>
        <w:pStyle w:val="PL"/>
      </w:pPr>
      <w:r>
        <w:t xml:space="preserve">          items:</w:t>
      </w:r>
    </w:p>
    <w:p w14:paraId="2F57AB5F" w14:textId="77777777" w:rsidR="004037D1" w:rsidRDefault="004037D1" w:rsidP="004037D1">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515619B4" w14:textId="77777777" w:rsidR="004037D1" w:rsidRDefault="004037D1" w:rsidP="004037D1">
      <w:pPr>
        <w:pStyle w:val="PL"/>
      </w:pPr>
      <w:r>
        <w:t xml:space="preserve">          </w:t>
      </w:r>
      <w:proofErr w:type="spellStart"/>
      <w:r>
        <w:t>minItems</w:t>
      </w:r>
      <w:proofErr w:type="spellEnd"/>
      <w:r>
        <w:t>: 1</w:t>
      </w:r>
    </w:p>
    <w:p w14:paraId="6F24DF16" w14:textId="77777777" w:rsidR="004037D1" w:rsidRDefault="004037D1" w:rsidP="004037D1">
      <w:pPr>
        <w:pStyle w:val="PL"/>
      </w:pPr>
      <w:r>
        <w:t xml:space="preserve">          description: &gt;</w:t>
      </w:r>
    </w:p>
    <w:p w14:paraId="748F40E1" w14:textId="77777777" w:rsidR="004037D1" w:rsidRDefault="004037D1" w:rsidP="004037D1">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36B8FB8A" w14:textId="77777777" w:rsidR="004037D1" w:rsidRDefault="004037D1" w:rsidP="004037D1">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7196A416" w14:textId="77777777" w:rsidR="004037D1" w:rsidRDefault="004037D1" w:rsidP="004037D1">
      <w:pPr>
        <w:pStyle w:val="PL"/>
      </w:pPr>
      <w:r>
        <w:t xml:space="preserve">            priority.</w:t>
      </w:r>
    </w:p>
    <w:p w14:paraId="3B21E0B8" w14:textId="77777777" w:rsidR="004037D1" w:rsidRDefault="004037D1" w:rsidP="004037D1">
      <w:pPr>
        <w:pStyle w:val="PL"/>
      </w:pPr>
      <w:r>
        <w:t xml:space="preserve">        </w:t>
      </w:r>
      <w:proofErr w:type="spellStart"/>
      <w:r>
        <w:t>disUeNotif</w:t>
      </w:r>
      <w:proofErr w:type="spellEnd"/>
      <w:r>
        <w:t>:</w:t>
      </w:r>
    </w:p>
    <w:p w14:paraId="1DB6CF15" w14:textId="77777777" w:rsidR="004037D1" w:rsidRDefault="004037D1" w:rsidP="004037D1">
      <w:pPr>
        <w:pStyle w:val="PL"/>
      </w:pPr>
      <w:r>
        <w:t xml:space="preserve">          description: &gt;</w:t>
      </w:r>
    </w:p>
    <w:p w14:paraId="0933231C" w14:textId="77777777" w:rsidR="004037D1" w:rsidRDefault="004037D1" w:rsidP="004037D1">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09D6B1C8" w14:textId="77777777" w:rsidR="004037D1" w:rsidRDefault="004037D1" w:rsidP="004037D1">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0C6EF983" w14:textId="77777777" w:rsidR="004037D1" w:rsidRDefault="004037D1" w:rsidP="004037D1">
      <w:pPr>
        <w:pStyle w:val="PL"/>
        <w:rPr>
          <w:szCs w:val="18"/>
        </w:rPr>
      </w:pPr>
      <w:r>
        <w:t xml:space="preserve">            </w:t>
      </w:r>
      <w:r w:rsidRPr="00A97F36">
        <w:t>not</w:t>
      </w:r>
      <w:r>
        <w:t xml:space="preserve"> </w:t>
      </w:r>
      <w:r w:rsidRPr="00A97F36">
        <w:t>(</w:t>
      </w:r>
      <w:r w:rsidRPr="00A97F36">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1866BE61" w14:textId="77777777" w:rsidR="004037D1" w:rsidRDefault="004037D1" w:rsidP="004037D1">
      <w:pPr>
        <w:pStyle w:val="PL"/>
      </w:pPr>
      <w:r>
        <w:t xml:space="preserve">            </w:t>
      </w:r>
      <w:r>
        <w:rPr>
          <w:szCs w:val="18"/>
        </w:rPr>
        <w:t>or an Alternative QoS Profile.</w:t>
      </w:r>
    </w:p>
    <w:p w14:paraId="38A25406" w14:textId="77777777" w:rsidR="004037D1" w:rsidRDefault="004037D1" w:rsidP="004037D1">
      <w:pPr>
        <w:pStyle w:val="PL"/>
      </w:pPr>
      <w:r>
        <w:lastRenderedPageBreak/>
        <w:t xml:space="preserve">          type: </w:t>
      </w:r>
      <w:proofErr w:type="spellStart"/>
      <w:r>
        <w:t>boolean</w:t>
      </w:r>
      <w:proofErr w:type="spellEnd"/>
    </w:p>
    <w:p w14:paraId="467E3A47" w14:textId="77777777" w:rsidR="004037D1" w:rsidRDefault="004037D1" w:rsidP="004037D1">
      <w:pPr>
        <w:pStyle w:val="PL"/>
      </w:pPr>
      <w:r>
        <w:t xml:space="preserve">        ueIpv4Addr:</w:t>
      </w:r>
    </w:p>
    <w:p w14:paraId="738E964C" w14:textId="77777777" w:rsidR="004037D1" w:rsidRDefault="004037D1" w:rsidP="004037D1">
      <w:pPr>
        <w:pStyle w:val="PL"/>
      </w:pPr>
      <w:r>
        <w:t xml:space="preserve">          $ref: 'TS29122_CommonData.yaml#/components/schemas/Ipv4Addr'</w:t>
      </w:r>
    </w:p>
    <w:p w14:paraId="4028E004" w14:textId="77777777" w:rsidR="004037D1" w:rsidRDefault="004037D1" w:rsidP="004037D1">
      <w:pPr>
        <w:pStyle w:val="PL"/>
      </w:pPr>
      <w:r>
        <w:t xml:space="preserve">        </w:t>
      </w:r>
      <w:proofErr w:type="spellStart"/>
      <w:r>
        <w:t>ipDomain</w:t>
      </w:r>
      <w:proofErr w:type="spellEnd"/>
      <w:r>
        <w:t>:</w:t>
      </w:r>
    </w:p>
    <w:p w14:paraId="7B26BD69" w14:textId="77777777" w:rsidR="004037D1" w:rsidRDefault="004037D1" w:rsidP="004037D1">
      <w:pPr>
        <w:pStyle w:val="PL"/>
      </w:pPr>
      <w:r>
        <w:t xml:space="preserve">          type: string</w:t>
      </w:r>
    </w:p>
    <w:p w14:paraId="183D5BAF" w14:textId="77777777" w:rsidR="004037D1" w:rsidRDefault="004037D1" w:rsidP="004037D1">
      <w:pPr>
        <w:pStyle w:val="PL"/>
      </w:pPr>
      <w:r>
        <w:t xml:space="preserve">        ueIpv6Addr:</w:t>
      </w:r>
    </w:p>
    <w:p w14:paraId="04F309D7" w14:textId="77777777" w:rsidR="004037D1" w:rsidRDefault="004037D1" w:rsidP="004037D1">
      <w:pPr>
        <w:pStyle w:val="PL"/>
      </w:pPr>
      <w:r>
        <w:t xml:space="preserve">          $ref: 'TS29122_CommonData.yaml#/components/schemas/Ipv6Addr'</w:t>
      </w:r>
    </w:p>
    <w:p w14:paraId="7ACD3898" w14:textId="77777777" w:rsidR="004037D1" w:rsidRDefault="004037D1" w:rsidP="004037D1">
      <w:pPr>
        <w:pStyle w:val="PL"/>
      </w:pPr>
      <w:r>
        <w:t xml:space="preserve">        </w:t>
      </w:r>
      <w:proofErr w:type="spellStart"/>
      <w:r>
        <w:t>macAddr</w:t>
      </w:r>
      <w:proofErr w:type="spellEnd"/>
      <w:r>
        <w:t>:</w:t>
      </w:r>
    </w:p>
    <w:p w14:paraId="2E0127F7" w14:textId="77777777" w:rsidR="004037D1" w:rsidRDefault="004037D1" w:rsidP="004037D1">
      <w:pPr>
        <w:pStyle w:val="PL"/>
      </w:pPr>
      <w:r>
        <w:t xml:space="preserve">          $ref: 'TS29571_CommonData.yaml#/components/schemas/</w:t>
      </w:r>
      <w:r>
        <w:rPr>
          <w:lang w:eastAsia="zh-CN"/>
        </w:rPr>
        <w:t>M</w:t>
      </w:r>
      <w:r>
        <w:rPr>
          <w:rFonts w:hint="eastAsia"/>
          <w:lang w:eastAsia="zh-CN"/>
        </w:rPr>
        <w:t>acAddr</w:t>
      </w:r>
      <w:r>
        <w:rPr>
          <w:lang w:eastAsia="zh-CN"/>
        </w:rPr>
        <w:t>48</w:t>
      </w:r>
      <w:r>
        <w:t>'</w:t>
      </w:r>
    </w:p>
    <w:p w14:paraId="7D66F53C" w14:textId="77777777" w:rsidR="004037D1" w:rsidRDefault="004037D1" w:rsidP="004037D1">
      <w:pPr>
        <w:pStyle w:val="PL"/>
      </w:pPr>
      <w:r>
        <w:t xml:space="preserve">        </w:t>
      </w:r>
      <w:proofErr w:type="spellStart"/>
      <w:r>
        <w:t>usageThreshold</w:t>
      </w:r>
      <w:proofErr w:type="spellEnd"/>
      <w:r>
        <w:t>:</w:t>
      </w:r>
    </w:p>
    <w:p w14:paraId="71DAFC13" w14:textId="77777777" w:rsidR="004037D1" w:rsidRDefault="004037D1" w:rsidP="004037D1">
      <w:pPr>
        <w:pStyle w:val="PL"/>
      </w:pPr>
      <w:r>
        <w:t xml:space="preserve">          $ref: 'TS29122_CommonData.yaml#/components/schemas/</w:t>
      </w:r>
      <w:proofErr w:type="spellStart"/>
      <w:r>
        <w:t>UsageThreshold</w:t>
      </w:r>
      <w:proofErr w:type="spellEnd"/>
      <w:r>
        <w:t>'</w:t>
      </w:r>
    </w:p>
    <w:p w14:paraId="790559B6" w14:textId="77777777" w:rsidR="004037D1" w:rsidRDefault="004037D1" w:rsidP="004037D1">
      <w:pPr>
        <w:pStyle w:val="PL"/>
      </w:pPr>
      <w:r>
        <w:t xml:space="preserve">        </w:t>
      </w:r>
      <w:proofErr w:type="spellStart"/>
      <w:r>
        <w:t>sponsorInfo</w:t>
      </w:r>
      <w:proofErr w:type="spellEnd"/>
      <w:r>
        <w:t>:</w:t>
      </w:r>
    </w:p>
    <w:p w14:paraId="5D4FA236" w14:textId="77777777" w:rsidR="004037D1" w:rsidRDefault="004037D1" w:rsidP="004037D1">
      <w:pPr>
        <w:pStyle w:val="PL"/>
      </w:pPr>
      <w:r>
        <w:t xml:space="preserve">          $ref: 'TS29122_CommonData.yaml#/components/schemas/</w:t>
      </w:r>
      <w:proofErr w:type="spellStart"/>
      <w:r>
        <w:t>SponsorInformation</w:t>
      </w:r>
      <w:proofErr w:type="spellEnd"/>
      <w:r>
        <w:t>'</w:t>
      </w:r>
    </w:p>
    <w:p w14:paraId="530EDEA3" w14:textId="77777777" w:rsidR="004037D1" w:rsidRDefault="004037D1" w:rsidP="004037D1">
      <w:pPr>
        <w:pStyle w:val="PL"/>
      </w:pPr>
      <w:r>
        <w:t xml:space="preserve">        </w:t>
      </w:r>
      <w:proofErr w:type="spellStart"/>
      <w:r>
        <w:rPr>
          <w:rFonts w:hint="eastAsia"/>
          <w:lang w:eastAsia="zh-CN"/>
        </w:rPr>
        <w:t>qosMon</w:t>
      </w:r>
      <w:r>
        <w:rPr>
          <w:lang w:eastAsia="zh-CN"/>
        </w:rPr>
        <w:t>Info</w:t>
      </w:r>
      <w:proofErr w:type="spellEnd"/>
      <w:r>
        <w:t>:</w:t>
      </w:r>
    </w:p>
    <w:p w14:paraId="7C7FF811" w14:textId="77777777" w:rsidR="004037D1" w:rsidRDefault="004037D1" w:rsidP="004037D1">
      <w:pPr>
        <w:pStyle w:val="PL"/>
      </w:pPr>
      <w:r>
        <w:t xml:space="preserve">          $ref: '</w:t>
      </w:r>
      <w:r>
        <w:rPr>
          <w:rFonts w:cs="Courier New"/>
          <w:szCs w:val="16"/>
          <w:lang w:val="en-US"/>
        </w:rPr>
        <w:t>#/components/schemas/</w:t>
      </w:r>
      <w:proofErr w:type="spellStart"/>
      <w:r>
        <w:t>QosMonitoringInformation</w:t>
      </w:r>
      <w:proofErr w:type="spellEnd"/>
      <w:r>
        <w:t>'</w:t>
      </w:r>
    </w:p>
    <w:p w14:paraId="545C90BF" w14:textId="77777777" w:rsidR="004037D1" w:rsidRDefault="004037D1" w:rsidP="004037D1">
      <w:pPr>
        <w:pStyle w:val="PL"/>
      </w:pPr>
      <w:r>
        <w:t xml:space="preserve">        </w:t>
      </w:r>
      <w:proofErr w:type="spellStart"/>
      <w:r>
        <w:t>pdvMon</w:t>
      </w:r>
      <w:proofErr w:type="spellEnd"/>
      <w:r>
        <w:rPr>
          <w:lang w:eastAsia="zh-CN"/>
        </w:rPr>
        <w:t>:</w:t>
      </w:r>
    </w:p>
    <w:p w14:paraId="7E29D0DD" w14:textId="77777777" w:rsidR="004037D1" w:rsidRDefault="004037D1" w:rsidP="004037D1">
      <w:pPr>
        <w:pStyle w:val="PL"/>
      </w:pPr>
      <w:r>
        <w:t xml:space="preserve">          $ref: '</w:t>
      </w:r>
      <w:r>
        <w:rPr>
          <w:rFonts w:cs="Courier New"/>
          <w:szCs w:val="16"/>
          <w:lang w:val="en-US"/>
        </w:rPr>
        <w:t>#/components/schemas/</w:t>
      </w:r>
      <w:proofErr w:type="spellStart"/>
      <w:r>
        <w:t>QosMonitoringInformation</w:t>
      </w:r>
      <w:proofErr w:type="spellEnd"/>
      <w:r>
        <w:t>'</w:t>
      </w:r>
    </w:p>
    <w:p w14:paraId="253EBA8E" w14:textId="77777777" w:rsidR="004037D1" w:rsidRDefault="004037D1" w:rsidP="004037D1">
      <w:pPr>
        <w:pStyle w:val="PL"/>
      </w:pPr>
      <w:r>
        <w:t xml:space="preserve">        </w:t>
      </w:r>
      <w:bookmarkStart w:id="286" w:name="_Hlk141453916"/>
      <w:proofErr w:type="spellStart"/>
      <w:r>
        <w:rPr>
          <w:lang w:eastAsia="zh-CN"/>
        </w:rPr>
        <w:t>qosDuration</w:t>
      </w:r>
      <w:proofErr w:type="spellEnd"/>
      <w:r>
        <w:t>:</w:t>
      </w:r>
    </w:p>
    <w:p w14:paraId="72878E42" w14:textId="77777777" w:rsidR="004037D1" w:rsidRDefault="004037D1" w:rsidP="004037D1">
      <w:pPr>
        <w:pStyle w:val="PL"/>
      </w:pPr>
      <w:r>
        <w:t xml:space="preserve">          $ref: '</w:t>
      </w:r>
      <w:r>
        <w:rPr>
          <w:rFonts w:cs="Courier New"/>
          <w:szCs w:val="16"/>
        </w:rPr>
        <w:t>TS29571_CommonData.yaml</w:t>
      </w:r>
      <w:r>
        <w:t>#/components/schemas/</w:t>
      </w:r>
      <w:proofErr w:type="spellStart"/>
      <w:r>
        <w:t>DurationSec</w:t>
      </w:r>
      <w:proofErr w:type="spellEnd"/>
      <w:r>
        <w:t>'</w:t>
      </w:r>
    </w:p>
    <w:p w14:paraId="55696E6A" w14:textId="77777777" w:rsidR="004037D1" w:rsidRDefault="004037D1" w:rsidP="004037D1">
      <w:pPr>
        <w:pStyle w:val="PL"/>
      </w:pPr>
      <w:r>
        <w:t xml:space="preserve">        </w:t>
      </w:r>
      <w:proofErr w:type="spellStart"/>
      <w:r>
        <w:rPr>
          <w:lang w:eastAsia="zh-CN"/>
        </w:rPr>
        <w:t>qosInactInt</w:t>
      </w:r>
      <w:proofErr w:type="spellEnd"/>
      <w:r>
        <w:t>:</w:t>
      </w:r>
    </w:p>
    <w:p w14:paraId="48BDBCD6" w14:textId="77777777" w:rsidR="004037D1" w:rsidRDefault="004037D1" w:rsidP="004037D1">
      <w:pPr>
        <w:pStyle w:val="PL"/>
      </w:pPr>
      <w:r>
        <w:t xml:space="preserve">          $ref: '</w:t>
      </w:r>
      <w:r>
        <w:rPr>
          <w:rFonts w:cs="Courier New"/>
          <w:szCs w:val="16"/>
        </w:rPr>
        <w:t>TS29571_CommonData.yaml</w:t>
      </w:r>
      <w:r>
        <w:t>#/components/schemas/</w:t>
      </w:r>
      <w:proofErr w:type="spellStart"/>
      <w:r>
        <w:t>DurationSec</w:t>
      </w:r>
      <w:proofErr w:type="spellEnd"/>
      <w:r>
        <w:t>'</w:t>
      </w:r>
    </w:p>
    <w:bookmarkEnd w:id="286"/>
    <w:p w14:paraId="32023FE6" w14:textId="77777777" w:rsidR="004037D1" w:rsidRDefault="004037D1" w:rsidP="004037D1">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1B5A3273" w14:textId="77777777" w:rsidR="004037D1" w:rsidRDefault="004037D1" w:rsidP="004037D1">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E4E1BB9" w14:textId="77777777" w:rsidR="004037D1" w:rsidRDefault="004037D1" w:rsidP="004037D1">
      <w:pPr>
        <w:pStyle w:val="PL"/>
      </w:pPr>
      <w:r>
        <w:t xml:space="preserve">          description: &gt;</w:t>
      </w:r>
    </w:p>
    <w:p w14:paraId="458A8004" w14:textId="77777777" w:rsidR="004037D1" w:rsidRDefault="004037D1" w:rsidP="004037D1">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6D5E0460" w14:textId="77777777" w:rsidR="004037D1" w:rsidRDefault="004037D1" w:rsidP="004037D1">
      <w:pPr>
        <w:pStyle w:val="PL"/>
      </w:pPr>
      <w:r>
        <w:t xml:space="preserve">            </w:t>
      </w:r>
      <w:r>
        <w:rPr>
          <w:rFonts w:eastAsia="Times New Roman" w:cs="Arial"/>
          <w:szCs w:val="18"/>
        </w:rPr>
        <w:t>Default value is false</w:t>
      </w:r>
      <w:r>
        <w:t>.</w:t>
      </w:r>
    </w:p>
    <w:p w14:paraId="4ADAB86E" w14:textId="77777777" w:rsidR="004037D1" w:rsidRDefault="004037D1" w:rsidP="004037D1">
      <w:pPr>
        <w:pStyle w:val="PL"/>
      </w:pPr>
      <w:r>
        <w:t xml:space="preserve">        </w:t>
      </w:r>
      <w:proofErr w:type="spellStart"/>
      <w:r>
        <w:rPr>
          <w:lang w:eastAsia="zh-CN"/>
        </w:rPr>
        <w:t>tscQosReq</w:t>
      </w:r>
      <w:proofErr w:type="spellEnd"/>
      <w:r>
        <w:t>:</w:t>
      </w:r>
    </w:p>
    <w:p w14:paraId="43E240FB" w14:textId="77777777" w:rsidR="004037D1" w:rsidRDefault="004037D1" w:rsidP="004037D1">
      <w:pPr>
        <w:pStyle w:val="PL"/>
      </w:pPr>
      <w:r>
        <w:t xml:space="preserve">          $ref: '</w:t>
      </w:r>
      <w:r>
        <w:rPr>
          <w:rFonts w:cs="Courier New"/>
          <w:szCs w:val="16"/>
          <w:lang w:val="en-US"/>
        </w:rPr>
        <w:t>#/components/schemas/</w:t>
      </w:r>
      <w:proofErr w:type="spellStart"/>
      <w:r>
        <w:rPr>
          <w:lang w:eastAsia="zh-CN"/>
        </w:rPr>
        <w:t>TscQosRequirement</w:t>
      </w:r>
      <w:proofErr w:type="spellEnd"/>
      <w:r>
        <w:t>'</w:t>
      </w:r>
    </w:p>
    <w:p w14:paraId="59E3C209" w14:textId="77777777" w:rsidR="004037D1" w:rsidRDefault="004037D1" w:rsidP="004037D1">
      <w:pPr>
        <w:pStyle w:val="PL"/>
        <w:rPr>
          <w:rFonts w:cs="Courier New"/>
          <w:szCs w:val="16"/>
        </w:rPr>
      </w:pPr>
      <w:r>
        <w:rPr>
          <w:rFonts w:cs="Courier New"/>
          <w:szCs w:val="16"/>
        </w:rPr>
        <w:t xml:space="preserve">        l4sInfo:</w:t>
      </w:r>
    </w:p>
    <w:p w14:paraId="1197BFD8" w14:textId="77777777" w:rsidR="004037D1" w:rsidRDefault="004037D1" w:rsidP="004037D1">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rPr>
        <w:t>#/components/schemas/</w:t>
      </w:r>
      <w:proofErr w:type="spellStart"/>
      <w:r>
        <w:rPr>
          <w:rFonts w:cs="Courier New"/>
          <w:szCs w:val="16"/>
        </w:rPr>
        <w:t>UplinkDownlinkSupport</w:t>
      </w:r>
      <w:proofErr w:type="spellEnd"/>
      <w:r>
        <w:rPr>
          <w:rFonts w:cs="Courier New"/>
          <w:szCs w:val="16"/>
        </w:rPr>
        <w:t>'</w:t>
      </w:r>
    </w:p>
    <w:p w14:paraId="05A77C84" w14:textId="77777777" w:rsidR="004037D1" w:rsidRDefault="004037D1" w:rsidP="004037D1">
      <w:pPr>
        <w:pStyle w:val="PL"/>
      </w:pPr>
      <w:r>
        <w:t xml:space="preserve">        </w:t>
      </w:r>
      <w:proofErr w:type="spellStart"/>
      <w:r>
        <w:t>requestTestNotification</w:t>
      </w:r>
      <w:proofErr w:type="spellEnd"/>
      <w:r>
        <w:t>:</w:t>
      </w:r>
    </w:p>
    <w:p w14:paraId="05608C87" w14:textId="77777777" w:rsidR="004037D1" w:rsidRDefault="004037D1" w:rsidP="004037D1">
      <w:pPr>
        <w:pStyle w:val="PL"/>
      </w:pPr>
      <w:r>
        <w:t xml:space="preserve">          type: </w:t>
      </w:r>
      <w:proofErr w:type="spellStart"/>
      <w:r>
        <w:t>boolean</w:t>
      </w:r>
      <w:proofErr w:type="spellEnd"/>
    </w:p>
    <w:p w14:paraId="63FBCFD6" w14:textId="77777777" w:rsidR="004037D1" w:rsidRDefault="004037D1" w:rsidP="004037D1">
      <w:pPr>
        <w:pStyle w:val="PL"/>
      </w:pPr>
      <w:r>
        <w:t xml:space="preserve">          description: &gt;</w:t>
      </w:r>
    </w:p>
    <w:p w14:paraId="4E6138CE" w14:textId="77777777" w:rsidR="004037D1" w:rsidRDefault="004037D1" w:rsidP="004037D1">
      <w:pPr>
        <w:pStyle w:val="PL"/>
      </w:pPr>
      <w:r>
        <w:t xml:space="preserve">            Set to true by the SCS/AS to request the SCEF to send a test notification as defined</w:t>
      </w:r>
    </w:p>
    <w:p w14:paraId="02CD1E8A" w14:textId="77777777" w:rsidR="004037D1" w:rsidRDefault="004037D1" w:rsidP="004037D1">
      <w:pPr>
        <w:pStyle w:val="PL"/>
      </w:pPr>
      <w:r>
        <w:t xml:space="preserve">            in clause 5.2.5.3. Set to false or omitted otherwise.</w:t>
      </w:r>
    </w:p>
    <w:p w14:paraId="12195699" w14:textId="77777777" w:rsidR="004037D1" w:rsidRDefault="004037D1" w:rsidP="004037D1">
      <w:pPr>
        <w:pStyle w:val="PL"/>
      </w:pPr>
      <w:r>
        <w:t xml:space="preserve">        </w:t>
      </w:r>
      <w:proofErr w:type="spellStart"/>
      <w:r>
        <w:t>websockNotifConfig</w:t>
      </w:r>
      <w:proofErr w:type="spellEnd"/>
      <w:r>
        <w:t>:</w:t>
      </w:r>
    </w:p>
    <w:p w14:paraId="711BE37A" w14:textId="77777777" w:rsidR="004037D1" w:rsidRDefault="004037D1" w:rsidP="004037D1">
      <w:pPr>
        <w:pStyle w:val="PL"/>
      </w:pPr>
      <w:r>
        <w:t xml:space="preserve">          $ref: 'TS29122_CommonData.yaml#/components/schemas/</w:t>
      </w:r>
      <w:proofErr w:type="spellStart"/>
      <w:r>
        <w:t>WebsockNotifConfig</w:t>
      </w:r>
      <w:proofErr w:type="spellEnd"/>
      <w:r>
        <w:t>'</w:t>
      </w:r>
    </w:p>
    <w:p w14:paraId="55F2C37E" w14:textId="77777777" w:rsidR="004037D1" w:rsidRDefault="004037D1" w:rsidP="004037D1">
      <w:pPr>
        <w:pStyle w:val="PL"/>
      </w:pPr>
      <w:r>
        <w:t xml:space="preserve">        events:</w:t>
      </w:r>
    </w:p>
    <w:p w14:paraId="5D42A27F" w14:textId="77777777" w:rsidR="004037D1" w:rsidRDefault="004037D1" w:rsidP="004037D1">
      <w:pPr>
        <w:pStyle w:val="PL"/>
      </w:pPr>
      <w:r>
        <w:t xml:space="preserve">          description: &gt;</w:t>
      </w:r>
    </w:p>
    <w:p w14:paraId="6060C74A" w14:textId="77777777" w:rsidR="004037D1" w:rsidRDefault="004037D1" w:rsidP="004037D1">
      <w:pPr>
        <w:pStyle w:val="PL"/>
      </w:pPr>
      <w:r>
        <w:t xml:space="preserve">            Represents the list of user plane e</w:t>
      </w:r>
      <w:r>
        <w:rPr>
          <w:rFonts w:cs="Arial"/>
          <w:szCs w:val="18"/>
        </w:rPr>
        <w:t>vent(s) to which the SCS/AS requests to subscribe to.</w:t>
      </w:r>
    </w:p>
    <w:p w14:paraId="7BCA43F6" w14:textId="77777777" w:rsidR="004037D1" w:rsidRDefault="004037D1" w:rsidP="004037D1">
      <w:pPr>
        <w:pStyle w:val="PL"/>
      </w:pPr>
      <w:r>
        <w:t xml:space="preserve">          type: array</w:t>
      </w:r>
    </w:p>
    <w:p w14:paraId="199E2BA8" w14:textId="77777777" w:rsidR="004037D1" w:rsidRDefault="004037D1" w:rsidP="004037D1">
      <w:pPr>
        <w:pStyle w:val="PL"/>
      </w:pPr>
      <w:r>
        <w:t xml:space="preserve">          items:</w:t>
      </w:r>
    </w:p>
    <w:p w14:paraId="63FD8619" w14:textId="77777777" w:rsidR="004037D1" w:rsidRDefault="004037D1" w:rsidP="004037D1">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100E6485" w14:textId="77777777" w:rsidR="004037D1" w:rsidRDefault="004037D1" w:rsidP="004037D1">
      <w:pPr>
        <w:pStyle w:val="PL"/>
      </w:pPr>
      <w:r>
        <w:t xml:space="preserve">          </w:t>
      </w:r>
      <w:proofErr w:type="spellStart"/>
      <w:r>
        <w:t>minItems</w:t>
      </w:r>
      <w:proofErr w:type="spellEnd"/>
      <w:r>
        <w:t>: 1</w:t>
      </w:r>
    </w:p>
    <w:p w14:paraId="13330A53"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multiModDatFlows</w:t>
      </w:r>
      <w:proofErr w:type="spellEnd"/>
      <w:r>
        <w:rPr>
          <w:rFonts w:cs="Courier New"/>
          <w:szCs w:val="16"/>
        </w:rPr>
        <w:t>:</w:t>
      </w:r>
    </w:p>
    <w:p w14:paraId="281FDAFC" w14:textId="77777777" w:rsidR="004037D1" w:rsidRDefault="004037D1" w:rsidP="004037D1">
      <w:pPr>
        <w:pStyle w:val="PL"/>
        <w:rPr>
          <w:rFonts w:cs="Courier New"/>
          <w:szCs w:val="16"/>
        </w:rPr>
      </w:pPr>
      <w:r>
        <w:rPr>
          <w:rFonts w:cs="Courier New"/>
          <w:szCs w:val="16"/>
        </w:rPr>
        <w:t xml:space="preserve">          type: object</w:t>
      </w:r>
    </w:p>
    <w:p w14:paraId="6920BE4D"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8317820" w14:textId="77777777" w:rsidR="004037D1" w:rsidRDefault="004037D1" w:rsidP="004037D1">
      <w:pPr>
        <w:pStyle w:val="PL"/>
        <w:rPr>
          <w:rFonts w:cs="Courier New"/>
          <w:szCs w:val="16"/>
        </w:rPr>
      </w:pPr>
      <w:r>
        <w:rPr>
          <w:rFonts w:cs="Courier New"/>
          <w:szCs w:val="16"/>
        </w:rPr>
        <w:t xml:space="preserve">            $ref: '#/components/schemas/</w:t>
      </w:r>
      <w:proofErr w:type="spellStart"/>
      <w:r>
        <w:rPr>
          <w:rFonts w:cs="Courier New"/>
          <w:szCs w:val="16"/>
        </w:rPr>
        <w:t>AsSessionMediaComponent</w:t>
      </w:r>
      <w:proofErr w:type="spellEnd"/>
      <w:r>
        <w:rPr>
          <w:rFonts w:cs="Courier New"/>
          <w:szCs w:val="16"/>
        </w:rPr>
        <w:t>'</w:t>
      </w:r>
    </w:p>
    <w:p w14:paraId="0CDA2989" w14:textId="77777777" w:rsidR="004037D1" w:rsidRDefault="004037D1" w:rsidP="004037D1">
      <w:pPr>
        <w:pStyle w:val="PL"/>
      </w:pPr>
      <w:r>
        <w:t xml:space="preserve">          </w:t>
      </w:r>
      <w:proofErr w:type="spellStart"/>
      <w:r>
        <w:t>minProperties</w:t>
      </w:r>
      <w:proofErr w:type="spellEnd"/>
      <w:r>
        <w:t>: 1</w:t>
      </w:r>
    </w:p>
    <w:p w14:paraId="2878324E" w14:textId="77777777" w:rsidR="004037D1" w:rsidRDefault="004037D1" w:rsidP="004037D1">
      <w:pPr>
        <w:pStyle w:val="PL"/>
        <w:rPr>
          <w:rFonts w:cs="Courier New"/>
          <w:szCs w:val="16"/>
        </w:rPr>
      </w:pPr>
      <w:r>
        <w:rPr>
          <w:rFonts w:cs="Courier New"/>
          <w:szCs w:val="16"/>
        </w:rPr>
        <w:t xml:space="preserve">          description: &gt;</w:t>
      </w:r>
    </w:p>
    <w:p w14:paraId="262EA365" w14:textId="77777777" w:rsidR="004037D1" w:rsidRDefault="004037D1" w:rsidP="004037D1">
      <w:pPr>
        <w:pStyle w:val="PL"/>
        <w:rPr>
          <w:rFonts w:cs="Arial"/>
          <w:szCs w:val="18"/>
        </w:rPr>
      </w:pPr>
      <w:r>
        <w:rPr>
          <w:rFonts w:cs="Courier New"/>
          <w:szCs w:val="16"/>
        </w:rPr>
        <w:t xml:space="preserve">            Contains </w:t>
      </w:r>
      <w:r>
        <w:rPr>
          <w:rFonts w:cs="Arial"/>
          <w:szCs w:val="18"/>
        </w:rPr>
        <w:t>media component data for a single-modal data flow(s).</w:t>
      </w:r>
    </w:p>
    <w:p w14:paraId="663F10FD" w14:textId="77777777" w:rsidR="004037D1" w:rsidRDefault="004037D1" w:rsidP="004037D1">
      <w:pPr>
        <w:pStyle w:val="PL"/>
        <w:rPr>
          <w:rFonts w:cs="Courier New"/>
          <w:szCs w:val="16"/>
        </w:rPr>
      </w:pPr>
      <w:r>
        <w:rPr>
          <w:rFonts w:cs="Arial"/>
          <w:szCs w:val="18"/>
        </w:rPr>
        <w:t xml:space="preserve">            The key of the map is the </w:t>
      </w:r>
      <w:proofErr w:type="spellStart"/>
      <w:r>
        <w:t>medCompN</w:t>
      </w:r>
      <w:proofErr w:type="spellEnd"/>
      <w:r>
        <w:t xml:space="preserve"> </w:t>
      </w:r>
      <w:r>
        <w:rPr>
          <w:rFonts w:cs="Arial"/>
          <w:szCs w:val="18"/>
        </w:rPr>
        <w:t>attribute</w:t>
      </w:r>
      <w:r>
        <w:t>.</w:t>
      </w:r>
    </w:p>
    <w:p w14:paraId="1C7B95B3" w14:textId="77777777" w:rsidR="004037D1" w:rsidRDefault="004037D1" w:rsidP="004037D1">
      <w:pPr>
        <w:pStyle w:val="PL"/>
        <w:rPr>
          <w:rFonts w:cs="Courier New"/>
          <w:szCs w:val="16"/>
        </w:rPr>
      </w:pPr>
      <w:r>
        <w:rPr>
          <w:rFonts w:cs="Courier New"/>
          <w:szCs w:val="16"/>
        </w:rPr>
        <w:t xml:space="preserve">        </w:t>
      </w:r>
      <w:proofErr w:type="spellStart"/>
      <w:r>
        <w:rPr>
          <w:rFonts w:hint="eastAsia"/>
          <w:lang w:eastAsia="zh-CN"/>
        </w:rPr>
        <w:t>p</w:t>
      </w:r>
      <w:r>
        <w:rPr>
          <w:lang w:eastAsia="zh-CN"/>
        </w:rPr>
        <w:t>duSetQos</w:t>
      </w:r>
      <w:proofErr w:type="spellEnd"/>
      <w:r>
        <w:rPr>
          <w:rFonts w:cs="Courier New"/>
          <w:szCs w:val="16"/>
        </w:rPr>
        <w:t>:</w:t>
      </w:r>
    </w:p>
    <w:p w14:paraId="4C2ABB0F" w14:textId="77777777" w:rsidR="004037D1" w:rsidRDefault="004037D1" w:rsidP="004037D1">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proofErr w:type="spellStart"/>
      <w:r>
        <w:rPr>
          <w:rFonts w:hint="eastAsia"/>
          <w:lang w:eastAsia="zh-CN"/>
        </w:rPr>
        <w:t>P</w:t>
      </w:r>
      <w:r>
        <w:rPr>
          <w:lang w:eastAsia="zh-CN"/>
        </w:rPr>
        <w:t>duSetQosPara</w:t>
      </w:r>
      <w:proofErr w:type="spellEnd"/>
      <w:r>
        <w:rPr>
          <w:rFonts w:cs="Courier New"/>
          <w:szCs w:val="16"/>
        </w:rPr>
        <w:t>'</w:t>
      </w:r>
    </w:p>
    <w:p w14:paraId="1E570FC9" w14:textId="77777777" w:rsidR="004037D1" w:rsidRDefault="004037D1" w:rsidP="004037D1">
      <w:pPr>
        <w:pStyle w:val="PL"/>
      </w:pPr>
      <w:r>
        <w:t xml:space="preserve">        </w:t>
      </w:r>
      <w:proofErr w:type="spellStart"/>
      <w:r>
        <w:rPr>
          <w:rFonts w:hint="eastAsia"/>
          <w:lang w:eastAsia="zh-CN"/>
        </w:rPr>
        <w:t>r</w:t>
      </w:r>
      <w:r>
        <w:rPr>
          <w:lang w:eastAsia="zh-CN"/>
        </w:rPr>
        <w:t>TLatencyInd</w:t>
      </w:r>
      <w:proofErr w:type="spellEnd"/>
      <w:r>
        <w:t>:</w:t>
      </w:r>
    </w:p>
    <w:p w14:paraId="0D0543A0" w14:textId="77777777" w:rsidR="004037D1" w:rsidRDefault="004037D1" w:rsidP="004037D1">
      <w:pPr>
        <w:pStyle w:val="PL"/>
      </w:pPr>
      <w:r>
        <w:t xml:space="preserve">          type: </w:t>
      </w:r>
      <w:proofErr w:type="spellStart"/>
      <w:r>
        <w:t>boolean</w:t>
      </w:r>
      <w:proofErr w:type="spellEnd"/>
    </w:p>
    <w:p w14:paraId="1E000E0B" w14:textId="77777777" w:rsidR="004037D1" w:rsidRDefault="004037D1" w:rsidP="004037D1">
      <w:pPr>
        <w:pStyle w:val="PL"/>
      </w:pPr>
      <w:r>
        <w:t xml:space="preserve">          description: &gt;</w:t>
      </w:r>
    </w:p>
    <w:p w14:paraId="03278953" w14:textId="77777777" w:rsidR="004037D1" w:rsidRDefault="004037D1" w:rsidP="004037D1">
      <w:pPr>
        <w:pStyle w:val="PL"/>
      </w:pPr>
      <w:r>
        <w:t xml:space="preserve">            I</w:t>
      </w:r>
      <w:r w:rsidRPr="00DF44E6">
        <w:t xml:space="preserve">ndicates the service data flow needs to meet the </w:t>
      </w:r>
      <w:r>
        <w:t>R</w:t>
      </w:r>
      <w:r w:rsidRPr="00DF44E6">
        <w:t>ound-</w:t>
      </w:r>
      <w:r>
        <w:t>T</w:t>
      </w:r>
      <w:r w:rsidRPr="00DF44E6">
        <w:t>rip (RT) latency requirement of</w:t>
      </w:r>
    </w:p>
    <w:p w14:paraId="1ECBFA04" w14:textId="77777777" w:rsidR="004037D1" w:rsidRDefault="004037D1" w:rsidP="004037D1">
      <w:pPr>
        <w:pStyle w:val="PL"/>
      </w:pPr>
      <w:r>
        <w:t xml:space="preserve">           </w:t>
      </w:r>
      <w:r w:rsidRPr="00DF44E6">
        <w:t xml:space="preserve"> the service</w:t>
      </w:r>
      <w:r>
        <w:t>, when it is included and set to "true".</w:t>
      </w:r>
    </w:p>
    <w:p w14:paraId="12431C29" w14:textId="77777777" w:rsidR="004037D1" w:rsidRDefault="004037D1" w:rsidP="004037D1">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 xml:space="preserve">.        </w:t>
      </w:r>
      <w:proofErr w:type="spellStart"/>
      <w:r>
        <w:rPr>
          <w:lang w:eastAsia="zh-CN"/>
        </w:rPr>
        <w:t>periodInfo</w:t>
      </w:r>
      <w:proofErr w:type="spellEnd"/>
      <w:r>
        <w:t>:</w:t>
      </w:r>
    </w:p>
    <w:p w14:paraId="339C1DEC" w14:textId="77777777" w:rsidR="004037D1" w:rsidRPr="001B5D16" w:rsidRDefault="004037D1" w:rsidP="004037D1">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t>#/components/schemas/</w:t>
      </w:r>
      <w:proofErr w:type="spellStart"/>
      <w:r w:rsidRPr="003E43E1">
        <w:t>Periodicity</w:t>
      </w:r>
      <w:r>
        <w:t>Info</w:t>
      </w:r>
      <w:proofErr w:type="spellEnd"/>
      <w:r>
        <w:t>'</w:t>
      </w:r>
    </w:p>
    <w:p w14:paraId="0734B616" w14:textId="77777777" w:rsidR="004037D1" w:rsidRDefault="004037D1" w:rsidP="004037D1">
      <w:pPr>
        <w:pStyle w:val="PL"/>
      </w:pPr>
      <w:r>
        <w:t xml:space="preserve">        </w:t>
      </w:r>
      <w:proofErr w:type="spellStart"/>
      <w:r>
        <w:rPr>
          <w:lang w:eastAsia="zh-CN"/>
        </w:rPr>
        <w:t>rtt</w:t>
      </w:r>
      <w:r>
        <w:rPr>
          <w:rFonts w:hint="eastAsia"/>
          <w:lang w:eastAsia="zh-CN"/>
        </w:rPr>
        <w:t>Mon</w:t>
      </w:r>
      <w:proofErr w:type="spellEnd"/>
      <w:r>
        <w:t>:</w:t>
      </w:r>
    </w:p>
    <w:p w14:paraId="0C3A2B2F" w14:textId="77777777" w:rsidR="004037D1" w:rsidRDefault="004037D1" w:rsidP="004037D1">
      <w:pPr>
        <w:pStyle w:val="PL"/>
      </w:pPr>
      <w:r>
        <w:t xml:space="preserve">          $ref: '</w:t>
      </w:r>
      <w:r>
        <w:rPr>
          <w:rFonts w:cs="Courier New"/>
          <w:szCs w:val="16"/>
          <w:lang w:val="en-US"/>
        </w:rPr>
        <w:t>#/components/schemas/</w:t>
      </w:r>
      <w:proofErr w:type="spellStart"/>
      <w:r>
        <w:t>QosMonitoringInformation</w:t>
      </w:r>
      <w:proofErr w:type="spellEnd"/>
      <w:r>
        <w:t>'</w:t>
      </w:r>
    </w:p>
    <w:p w14:paraId="2E975E9A" w14:textId="77777777" w:rsidR="004037D1" w:rsidRDefault="004037D1" w:rsidP="004037D1">
      <w:pPr>
        <w:pStyle w:val="PL"/>
      </w:pPr>
      <w:r>
        <w:t xml:space="preserve">        </w:t>
      </w:r>
      <w:proofErr w:type="spellStart"/>
      <w:r>
        <w:t>qosMonDatRate</w:t>
      </w:r>
      <w:proofErr w:type="spellEnd"/>
      <w:r>
        <w:t>:</w:t>
      </w:r>
    </w:p>
    <w:p w14:paraId="0014FA17" w14:textId="77777777" w:rsidR="004037D1" w:rsidRDefault="004037D1" w:rsidP="004037D1">
      <w:pPr>
        <w:pStyle w:val="PL"/>
      </w:pPr>
      <w:r>
        <w:t xml:space="preserve">          $ref: '</w:t>
      </w:r>
      <w:r>
        <w:rPr>
          <w:rFonts w:cs="Courier New"/>
          <w:szCs w:val="16"/>
          <w:lang w:val="en-US"/>
        </w:rPr>
        <w:t>#/components/schemas/</w:t>
      </w:r>
      <w:proofErr w:type="spellStart"/>
      <w:r>
        <w:t>QosMonitoringInformation</w:t>
      </w:r>
      <w:proofErr w:type="spellEnd"/>
      <w:r>
        <w:t>'</w:t>
      </w:r>
    </w:p>
    <w:p w14:paraId="3FCAE40D" w14:textId="77777777" w:rsidR="004037D1" w:rsidRDefault="004037D1" w:rsidP="004037D1">
      <w:pPr>
        <w:pStyle w:val="PL"/>
        <w:rPr>
          <w:rFonts w:cs="Courier New"/>
          <w:szCs w:val="16"/>
        </w:rPr>
      </w:pPr>
      <w:r>
        <w:rPr>
          <w:rFonts w:cs="Courier New"/>
          <w:szCs w:val="16"/>
        </w:rPr>
        <w:t xml:space="preserve">        </w:t>
      </w:r>
      <w:proofErr w:type="spellStart"/>
      <w:r>
        <w:rPr>
          <w:lang w:eastAsia="zh-CN"/>
        </w:rPr>
        <w:t>avrgWndw</w:t>
      </w:r>
      <w:proofErr w:type="spellEnd"/>
      <w:r>
        <w:rPr>
          <w:rFonts w:cs="Courier New"/>
          <w:szCs w:val="16"/>
        </w:rPr>
        <w:t>:</w:t>
      </w:r>
    </w:p>
    <w:p w14:paraId="659B9A31" w14:textId="77777777" w:rsidR="004037D1" w:rsidRDefault="004037D1" w:rsidP="004037D1">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proofErr w:type="spellStart"/>
      <w:r>
        <w:rPr>
          <w:lang w:eastAsia="zh-CN"/>
        </w:rPr>
        <w:t>AverWindow</w:t>
      </w:r>
      <w:proofErr w:type="spellEnd"/>
      <w:r>
        <w:rPr>
          <w:rFonts w:cs="Courier New"/>
          <w:szCs w:val="16"/>
        </w:rPr>
        <w:t>'</w:t>
      </w:r>
    </w:p>
    <w:p w14:paraId="1D773E9E"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02A9EDB2" w14:textId="77777777" w:rsidR="004037D1" w:rsidRDefault="004037D1" w:rsidP="004037D1">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rPr>
        <w:t>#/components/schemas/</w:t>
      </w:r>
      <w:proofErr w:type="spellStart"/>
      <w:r>
        <w:rPr>
          <w:rFonts w:cs="Courier New"/>
          <w:szCs w:val="16"/>
        </w:rPr>
        <w:t>ServAuthInfo</w:t>
      </w:r>
      <w:proofErr w:type="spellEnd"/>
      <w:r>
        <w:rPr>
          <w:rFonts w:cs="Courier New"/>
          <w:szCs w:val="16"/>
        </w:rPr>
        <w:t>'</w:t>
      </w:r>
    </w:p>
    <w:p w14:paraId="4C108547" w14:textId="77777777" w:rsidR="004037D1" w:rsidRDefault="004037D1" w:rsidP="004037D1">
      <w:pPr>
        <w:pStyle w:val="PL"/>
      </w:pPr>
      <w:r>
        <w:t xml:space="preserve">        </w:t>
      </w:r>
      <w:proofErr w:type="spellStart"/>
      <w:r>
        <w:rPr>
          <w:lang w:eastAsia="zh-CN"/>
        </w:rPr>
        <w:t>qosMonConReq</w:t>
      </w:r>
      <w:proofErr w:type="spellEnd"/>
      <w:r>
        <w:rPr>
          <w:lang w:eastAsia="zh-CN"/>
        </w:rPr>
        <w:t>:</w:t>
      </w:r>
    </w:p>
    <w:p w14:paraId="30D5D6CE" w14:textId="77777777" w:rsidR="004037D1" w:rsidRDefault="004037D1" w:rsidP="004037D1">
      <w:pPr>
        <w:pStyle w:val="PL"/>
        <w:rPr>
          <w:ins w:id="287" w:author="Huawei" w:date="2023-10-28T11:11:00Z"/>
        </w:rPr>
      </w:pPr>
      <w:r>
        <w:t xml:space="preserve">          $ref: '</w:t>
      </w:r>
      <w:r>
        <w:rPr>
          <w:rFonts w:cs="Courier New"/>
          <w:szCs w:val="16"/>
          <w:lang w:val="en-US"/>
        </w:rPr>
        <w:t>#/components/schemas/</w:t>
      </w:r>
      <w:proofErr w:type="spellStart"/>
      <w:r>
        <w:t>QosMonitoringInformation</w:t>
      </w:r>
      <w:proofErr w:type="spellEnd"/>
      <w:r>
        <w:t>'</w:t>
      </w:r>
    </w:p>
    <w:p w14:paraId="53B00A55" w14:textId="62D2A77A" w:rsidR="0012174A" w:rsidRDefault="0012174A" w:rsidP="0012174A">
      <w:pPr>
        <w:pStyle w:val="PL"/>
        <w:rPr>
          <w:ins w:id="288" w:author="Huawei" w:date="2023-10-28T11:11:00Z"/>
        </w:rPr>
      </w:pPr>
      <w:ins w:id="289" w:author="Huawei" w:date="2023-10-28T11:11:00Z">
        <w:r>
          <w:t xml:space="preserve">        </w:t>
        </w:r>
      </w:ins>
      <w:proofErr w:type="spellStart"/>
      <w:ins w:id="290" w:author="Huawei" w:date="2023-10-28T11:12:00Z">
        <w:r>
          <w:t>listUe</w:t>
        </w:r>
      </w:ins>
      <w:ins w:id="291" w:author="Ericsson_Maria Liang" w:date="2023-11-10T00:55:00Z">
        <w:r w:rsidR="001B6AB1">
          <w:t>Cons</w:t>
        </w:r>
      </w:ins>
      <w:ins w:id="292" w:author="Huawei" w:date="2023-10-28T11:12:00Z">
        <w:r>
          <w:t>DtRt</w:t>
        </w:r>
      </w:ins>
      <w:proofErr w:type="spellEnd"/>
      <w:ins w:id="293" w:author="Huawei" w:date="2023-10-28T11:11:00Z">
        <w:r>
          <w:t>:</w:t>
        </w:r>
      </w:ins>
    </w:p>
    <w:p w14:paraId="23893B6B" w14:textId="77777777" w:rsidR="0012174A" w:rsidRDefault="0012174A" w:rsidP="0012174A">
      <w:pPr>
        <w:pStyle w:val="PL"/>
        <w:rPr>
          <w:ins w:id="294" w:author="Huawei" w:date="2023-10-28T11:11:00Z"/>
        </w:rPr>
      </w:pPr>
      <w:ins w:id="295" w:author="Huawei" w:date="2023-10-28T11:11:00Z">
        <w:r>
          <w:t xml:space="preserve">          type: array</w:t>
        </w:r>
      </w:ins>
    </w:p>
    <w:p w14:paraId="62B937DC" w14:textId="77777777" w:rsidR="0012174A" w:rsidRDefault="0012174A" w:rsidP="0012174A">
      <w:pPr>
        <w:pStyle w:val="PL"/>
        <w:rPr>
          <w:ins w:id="296" w:author="Huawei" w:date="2023-10-28T11:11:00Z"/>
        </w:rPr>
      </w:pPr>
      <w:ins w:id="297" w:author="Huawei" w:date="2023-10-28T11:11:00Z">
        <w:r>
          <w:t xml:space="preserve">          items:</w:t>
        </w:r>
      </w:ins>
    </w:p>
    <w:p w14:paraId="76A0D167" w14:textId="77777777" w:rsidR="0012174A" w:rsidRDefault="0012174A" w:rsidP="0012174A">
      <w:pPr>
        <w:pStyle w:val="PL"/>
        <w:rPr>
          <w:ins w:id="298" w:author="Huawei" w:date="2023-10-28T11:11:00Z"/>
          <w:rFonts w:cs="Courier New"/>
          <w:szCs w:val="16"/>
        </w:rPr>
      </w:pPr>
      <w:ins w:id="299" w:author="Huawei" w:date="2023-10-28T11:11:00Z">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w:t>
        </w:r>
        <w:proofErr w:type="spellStart"/>
        <w:r>
          <w:rPr>
            <w:rFonts w:cs="Courier New"/>
            <w:szCs w:val="16"/>
          </w:rPr>
          <w:t>IpAddr</w:t>
        </w:r>
        <w:proofErr w:type="spellEnd"/>
        <w:r>
          <w:rPr>
            <w:rFonts w:cs="Courier New"/>
            <w:szCs w:val="16"/>
          </w:rPr>
          <w:t>'</w:t>
        </w:r>
      </w:ins>
    </w:p>
    <w:p w14:paraId="128E5E7F" w14:textId="77777777" w:rsidR="0012174A" w:rsidRDefault="0012174A" w:rsidP="0012174A">
      <w:pPr>
        <w:pStyle w:val="PL"/>
        <w:rPr>
          <w:ins w:id="300" w:author="Huawei" w:date="2023-10-28T11:11:00Z"/>
        </w:rPr>
      </w:pPr>
      <w:ins w:id="301" w:author="Huawei" w:date="2023-10-28T11:11:00Z">
        <w:r>
          <w:t xml:space="preserve">          </w:t>
        </w:r>
        <w:proofErr w:type="spellStart"/>
        <w:r>
          <w:t>minItems</w:t>
        </w:r>
        <w:proofErr w:type="spellEnd"/>
        <w:r>
          <w:t>: 1</w:t>
        </w:r>
      </w:ins>
    </w:p>
    <w:p w14:paraId="3D8EED87" w14:textId="77777777" w:rsidR="0012174A" w:rsidRDefault="0012174A" w:rsidP="004037D1">
      <w:pPr>
        <w:pStyle w:val="PL"/>
        <w:rPr>
          <w:ins w:id="302" w:author="Huawei" w:date="2023-10-28T11:12:00Z"/>
        </w:rPr>
      </w:pPr>
      <w:ins w:id="303" w:author="Huawei" w:date="2023-10-28T11:11:00Z">
        <w:r>
          <w:t xml:space="preserve">          description: </w:t>
        </w:r>
      </w:ins>
      <w:ins w:id="304" w:author="Huawei" w:date="2023-10-28T11:12:00Z">
        <w:r>
          <w:t>&gt;</w:t>
        </w:r>
      </w:ins>
    </w:p>
    <w:p w14:paraId="0AEA2B77" w14:textId="7EAD543C" w:rsidR="0012174A" w:rsidRPr="0012174A" w:rsidRDefault="0012174A" w:rsidP="004037D1">
      <w:pPr>
        <w:pStyle w:val="PL"/>
      </w:pPr>
      <w:ins w:id="305" w:author="Huawei" w:date="2023-10-28T11:12:00Z">
        <w:r>
          <w:t xml:space="preserve">            </w:t>
        </w:r>
        <w:r w:rsidRPr="00176399">
          <w:rPr>
            <w:rFonts w:eastAsia="Times New Roman" w:cs="Arial"/>
            <w:szCs w:val="18"/>
          </w:rPr>
          <w:t xml:space="preserve">Identifies </w:t>
        </w:r>
        <w:r>
          <w:t>the list of UE addresses subject for Consolidated Data Rate monitoring.</w:t>
        </w:r>
      </w:ins>
    </w:p>
    <w:p w14:paraId="169E576F" w14:textId="77777777" w:rsidR="004037D1" w:rsidRDefault="004037D1" w:rsidP="004037D1">
      <w:pPr>
        <w:pStyle w:val="PL"/>
      </w:pPr>
      <w:r>
        <w:lastRenderedPageBreak/>
        <w:t xml:space="preserve">      required:</w:t>
      </w:r>
    </w:p>
    <w:p w14:paraId="538CF273" w14:textId="77777777" w:rsidR="004037D1" w:rsidRDefault="004037D1" w:rsidP="004037D1">
      <w:pPr>
        <w:pStyle w:val="PL"/>
      </w:pPr>
      <w:r>
        <w:t xml:space="preserve">        - </w:t>
      </w:r>
      <w:proofErr w:type="spellStart"/>
      <w:r>
        <w:t>notificationDestination</w:t>
      </w:r>
      <w:proofErr w:type="spellEnd"/>
    </w:p>
    <w:p w14:paraId="613DF74C" w14:textId="77777777" w:rsidR="004037D1" w:rsidRDefault="004037D1" w:rsidP="004037D1">
      <w:pPr>
        <w:pStyle w:val="PL"/>
      </w:pPr>
    </w:p>
    <w:p w14:paraId="2145106D" w14:textId="77777777" w:rsidR="004037D1" w:rsidRDefault="004037D1" w:rsidP="004037D1">
      <w:pPr>
        <w:pStyle w:val="PL"/>
      </w:pPr>
      <w:r>
        <w:t xml:space="preserve">    </w:t>
      </w:r>
      <w:proofErr w:type="spellStart"/>
      <w:r>
        <w:t>AsSessionWithQoSSubscriptionPatch</w:t>
      </w:r>
      <w:proofErr w:type="spellEnd"/>
      <w:r>
        <w:t>:</w:t>
      </w:r>
    </w:p>
    <w:p w14:paraId="7193FC10" w14:textId="77777777" w:rsidR="004037D1" w:rsidRDefault="004037D1" w:rsidP="004037D1">
      <w:pPr>
        <w:pStyle w:val="PL"/>
      </w:pPr>
      <w:r>
        <w:t xml:space="preserve">      description: Represents parameters to modify an AS session with specific QoS subscription.</w:t>
      </w:r>
    </w:p>
    <w:p w14:paraId="5539E32E" w14:textId="77777777" w:rsidR="004037D1" w:rsidRDefault="004037D1" w:rsidP="004037D1">
      <w:pPr>
        <w:pStyle w:val="PL"/>
      </w:pPr>
      <w:r>
        <w:t xml:space="preserve">      type: object</w:t>
      </w:r>
    </w:p>
    <w:p w14:paraId="28CD2ECF" w14:textId="77777777" w:rsidR="004037D1" w:rsidRDefault="004037D1" w:rsidP="004037D1">
      <w:pPr>
        <w:pStyle w:val="PL"/>
      </w:pPr>
      <w:r>
        <w:t xml:space="preserve">      properties:</w:t>
      </w:r>
    </w:p>
    <w:p w14:paraId="62897F88" w14:textId="77777777" w:rsidR="004037D1" w:rsidRDefault="004037D1" w:rsidP="004037D1">
      <w:pPr>
        <w:pStyle w:val="PL"/>
      </w:pPr>
      <w:r>
        <w:t xml:space="preserve">        </w:t>
      </w:r>
      <w:proofErr w:type="spellStart"/>
      <w:r>
        <w:t>exterAppId</w:t>
      </w:r>
      <w:proofErr w:type="spellEnd"/>
      <w:r>
        <w:t>:</w:t>
      </w:r>
    </w:p>
    <w:p w14:paraId="4FEE776C" w14:textId="77777777" w:rsidR="004037D1" w:rsidRDefault="004037D1" w:rsidP="004037D1">
      <w:pPr>
        <w:pStyle w:val="PL"/>
      </w:pPr>
      <w:r>
        <w:t xml:space="preserve">          type: string</w:t>
      </w:r>
    </w:p>
    <w:p w14:paraId="0A683D1C" w14:textId="77777777" w:rsidR="004037D1" w:rsidRDefault="004037D1" w:rsidP="004037D1">
      <w:pPr>
        <w:pStyle w:val="PL"/>
      </w:pPr>
      <w:r>
        <w:t xml:space="preserve">          description: Identifies the external Application Identifier.</w:t>
      </w:r>
    </w:p>
    <w:p w14:paraId="5BFD0A9A" w14:textId="77777777" w:rsidR="004037D1" w:rsidRDefault="004037D1" w:rsidP="004037D1">
      <w:pPr>
        <w:pStyle w:val="PL"/>
      </w:pPr>
      <w:r>
        <w:t xml:space="preserve">        </w:t>
      </w:r>
      <w:proofErr w:type="spellStart"/>
      <w:r>
        <w:t>flowInfo</w:t>
      </w:r>
      <w:proofErr w:type="spellEnd"/>
      <w:r>
        <w:t>:</w:t>
      </w:r>
    </w:p>
    <w:p w14:paraId="158C8EF7" w14:textId="77777777" w:rsidR="004037D1" w:rsidRDefault="004037D1" w:rsidP="004037D1">
      <w:pPr>
        <w:pStyle w:val="PL"/>
      </w:pPr>
      <w:r>
        <w:t xml:space="preserve">          type: array</w:t>
      </w:r>
    </w:p>
    <w:p w14:paraId="4C55451D" w14:textId="77777777" w:rsidR="004037D1" w:rsidRDefault="004037D1" w:rsidP="004037D1">
      <w:pPr>
        <w:pStyle w:val="PL"/>
      </w:pPr>
      <w:r>
        <w:t xml:space="preserve">          items:</w:t>
      </w:r>
    </w:p>
    <w:p w14:paraId="7E4949E4" w14:textId="77777777" w:rsidR="004037D1" w:rsidRDefault="004037D1" w:rsidP="004037D1">
      <w:pPr>
        <w:pStyle w:val="PL"/>
      </w:pPr>
      <w:r>
        <w:t xml:space="preserve">            $ref: 'TS29122_CommonData.yaml#/components/schemas/</w:t>
      </w:r>
      <w:proofErr w:type="spellStart"/>
      <w:r>
        <w:t>FlowInfo</w:t>
      </w:r>
      <w:proofErr w:type="spellEnd"/>
      <w:r>
        <w:t>'</w:t>
      </w:r>
    </w:p>
    <w:p w14:paraId="5CA4A04B" w14:textId="77777777" w:rsidR="004037D1" w:rsidRDefault="004037D1" w:rsidP="004037D1">
      <w:pPr>
        <w:pStyle w:val="PL"/>
      </w:pPr>
      <w:r>
        <w:t xml:space="preserve">          </w:t>
      </w:r>
      <w:proofErr w:type="spellStart"/>
      <w:r>
        <w:t>minItems</w:t>
      </w:r>
      <w:proofErr w:type="spellEnd"/>
      <w:r>
        <w:t>: 1</w:t>
      </w:r>
    </w:p>
    <w:p w14:paraId="32A64FD0" w14:textId="77777777" w:rsidR="004037D1" w:rsidRDefault="004037D1" w:rsidP="004037D1">
      <w:pPr>
        <w:pStyle w:val="PL"/>
      </w:pPr>
      <w:r>
        <w:t xml:space="preserve">          description: Describe the IP data flow which requires QoS.</w:t>
      </w:r>
    </w:p>
    <w:p w14:paraId="3150ADFD" w14:textId="77777777" w:rsidR="004037D1" w:rsidRDefault="004037D1" w:rsidP="004037D1">
      <w:pPr>
        <w:pStyle w:val="PL"/>
      </w:pPr>
      <w:r>
        <w:t xml:space="preserve">        </w:t>
      </w:r>
      <w:proofErr w:type="spellStart"/>
      <w:r>
        <w:t>ethFlowInfo</w:t>
      </w:r>
      <w:proofErr w:type="spellEnd"/>
      <w:r>
        <w:t>:</w:t>
      </w:r>
    </w:p>
    <w:p w14:paraId="7F2F8B10" w14:textId="77777777" w:rsidR="004037D1" w:rsidRDefault="004037D1" w:rsidP="004037D1">
      <w:pPr>
        <w:pStyle w:val="PL"/>
      </w:pPr>
      <w:r>
        <w:t xml:space="preserve">          type: array</w:t>
      </w:r>
    </w:p>
    <w:p w14:paraId="5DF6E1F1" w14:textId="77777777" w:rsidR="004037D1" w:rsidRDefault="004037D1" w:rsidP="004037D1">
      <w:pPr>
        <w:pStyle w:val="PL"/>
      </w:pPr>
      <w:r>
        <w:t xml:space="preserve">          items:</w:t>
      </w:r>
    </w:p>
    <w:p w14:paraId="6346C193" w14:textId="77777777" w:rsidR="004037D1" w:rsidRDefault="004037D1" w:rsidP="004037D1">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lang w:val="en-US"/>
        </w:rPr>
        <w:t>EthFlowDescription</w:t>
      </w:r>
      <w:proofErr w:type="spellEnd"/>
      <w:r>
        <w:rPr>
          <w:rFonts w:cs="Courier New"/>
          <w:szCs w:val="16"/>
          <w:lang w:val="en-US"/>
        </w:rPr>
        <w:t>'</w:t>
      </w:r>
    </w:p>
    <w:p w14:paraId="2C7D1B3D" w14:textId="77777777" w:rsidR="004037D1" w:rsidRDefault="004037D1" w:rsidP="004037D1">
      <w:pPr>
        <w:pStyle w:val="PL"/>
      </w:pPr>
      <w:r>
        <w:t xml:space="preserve">          </w:t>
      </w:r>
      <w:proofErr w:type="spellStart"/>
      <w:r>
        <w:t>minItems</w:t>
      </w:r>
      <w:proofErr w:type="spellEnd"/>
      <w:r>
        <w:t>: 1</w:t>
      </w:r>
    </w:p>
    <w:p w14:paraId="568AD025" w14:textId="77777777" w:rsidR="004037D1" w:rsidRDefault="004037D1" w:rsidP="004037D1">
      <w:pPr>
        <w:pStyle w:val="PL"/>
      </w:pPr>
      <w:r>
        <w:t xml:space="preserve">          description: Identifies Ethernet packet flows.</w:t>
      </w:r>
    </w:p>
    <w:p w14:paraId="2660053E" w14:textId="77777777" w:rsidR="004037D1" w:rsidRDefault="004037D1" w:rsidP="004037D1">
      <w:pPr>
        <w:pStyle w:val="PL"/>
      </w:pPr>
      <w:r>
        <w:t xml:space="preserve">        </w:t>
      </w:r>
      <w:proofErr w:type="spellStart"/>
      <w:r>
        <w:t>enEthFlowInfo</w:t>
      </w:r>
      <w:proofErr w:type="spellEnd"/>
      <w:r>
        <w:t>:</w:t>
      </w:r>
    </w:p>
    <w:p w14:paraId="4CB5E148" w14:textId="77777777" w:rsidR="004037D1" w:rsidRDefault="004037D1" w:rsidP="004037D1">
      <w:pPr>
        <w:pStyle w:val="PL"/>
      </w:pPr>
      <w:r>
        <w:t xml:space="preserve">          type: array</w:t>
      </w:r>
    </w:p>
    <w:p w14:paraId="7890651D" w14:textId="77777777" w:rsidR="004037D1" w:rsidRDefault="004037D1" w:rsidP="004037D1">
      <w:pPr>
        <w:pStyle w:val="PL"/>
      </w:pPr>
      <w:r>
        <w:t xml:space="preserve">          items:</w:t>
      </w:r>
    </w:p>
    <w:p w14:paraId="56840132" w14:textId="77777777" w:rsidR="004037D1" w:rsidRDefault="004037D1" w:rsidP="004037D1">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12EB827" w14:textId="77777777" w:rsidR="004037D1" w:rsidRDefault="004037D1" w:rsidP="004037D1">
      <w:pPr>
        <w:pStyle w:val="PL"/>
      </w:pPr>
      <w:r>
        <w:t xml:space="preserve">          </w:t>
      </w:r>
      <w:proofErr w:type="spellStart"/>
      <w:r>
        <w:t>minItems</w:t>
      </w:r>
      <w:proofErr w:type="spellEnd"/>
      <w:r>
        <w:t>: 1</w:t>
      </w:r>
    </w:p>
    <w:p w14:paraId="185B739B" w14:textId="77777777" w:rsidR="004037D1" w:rsidRDefault="004037D1" w:rsidP="004037D1">
      <w:pPr>
        <w:pStyle w:val="PL"/>
      </w:pPr>
      <w:r>
        <w:t xml:space="preserve">          description: &gt;</w:t>
      </w:r>
    </w:p>
    <w:p w14:paraId="076EC712" w14:textId="77777777" w:rsidR="004037D1" w:rsidRDefault="004037D1" w:rsidP="004037D1">
      <w:pPr>
        <w:pStyle w:val="PL"/>
      </w:pPr>
      <w:r>
        <w:t xml:space="preserve">            Identifies the Ethernet flows which require QoS. Each Ethernet flow consists of a flow</w:t>
      </w:r>
    </w:p>
    <w:p w14:paraId="3FD7B523" w14:textId="77777777" w:rsidR="004037D1" w:rsidRDefault="004037D1" w:rsidP="004037D1">
      <w:pPr>
        <w:pStyle w:val="PL"/>
      </w:pPr>
      <w:r>
        <w:t xml:space="preserve">            </w:t>
      </w:r>
      <w:proofErr w:type="spellStart"/>
      <w:r>
        <w:t>idenifer</w:t>
      </w:r>
      <w:proofErr w:type="spellEnd"/>
      <w:r>
        <w:t xml:space="preserve"> and the corresponding UL and/or DL flows.</w:t>
      </w:r>
    </w:p>
    <w:p w14:paraId="514CD103" w14:textId="77777777" w:rsidR="004037D1" w:rsidRDefault="004037D1" w:rsidP="004037D1">
      <w:pPr>
        <w:pStyle w:val="PL"/>
      </w:pPr>
      <w:r>
        <w:t xml:space="preserve">        </w:t>
      </w:r>
      <w:proofErr w:type="spellStart"/>
      <w:r>
        <w:rPr>
          <w:lang w:eastAsia="zh-CN"/>
        </w:rPr>
        <w:t>listUeAddrs</w:t>
      </w:r>
      <w:proofErr w:type="spellEnd"/>
      <w:r>
        <w:t>:</w:t>
      </w:r>
    </w:p>
    <w:p w14:paraId="0AFB3D01" w14:textId="77777777" w:rsidR="004037D1" w:rsidRDefault="004037D1" w:rsidP="004037D1">
      <w:pPr>
        <w:pStyle w:val="PL"/>
      </w:pPr>
      <w:r>
        <w:t xml:space="preserve">          type: array</w:t>
      </w:r>
    </w:p>
    <w:p w14:paraId="63600BD4" w14:textId="77777777" w:rsidR="004037D1" w:rsidRDefault="004037D1" w:rsidP="004037D1">
      <w:pPr>
        <w:pStyle w:val="PL"/>
      </w:pPr>
      <w:r>
        <w:t xml:space="preserve">          items:</w:t>
      </w:r>
    </w:p>
    <w:p w14:paraId="76B2B441" w14:textId="77777777" w:rsidR="004037D1" w:rsidRDefault="004037D1" w:rsidP="004037D1">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w:t>
      </w:r>
      <w:proofErr w:type="spellStart"/>
      <w:r>
        <w:rPr>
          <w:rFonts w:cs="Courier New"/>
          <w:szCs w:val="16"/>
        </w:rPr>
        <w:t>IpAddr</w:t>
      </w:r>
      <w:proofErr w:type="spellEnd"/>
      <w:r>
        <w:rPr>
          <w:rFonts w:cs="Courier New"/>
          <w:szCs w:val="16"/>
        </w:rPr>
        <w:t>'</w:t>
      </w:r>
    </w:p>
    <w:p w14:paraId="40BA2590" w14:textId="77777777" w:rsidR="004037D1" w:rsidRDefault="004037D1" w:rsidP="004037D1">
      <w:pPr>
        <w:pStyle w:val="PL"/>
      </w:pPr>
      <w:r>
        <w:t xml:space="preserve">          </w:t>
      </w:r>
      <w:proofErr w:type="spellStart"/>
      <w:r>
        <w:t>minItems</w:t>
      </w:r>
      <w:proofErr w:type="spellEnd"/>
      <w:r>
        <w:t>: 1</w:t>
      </w:r>
    </w:p>
    <w:p w14:paraId="403FDA35" w14:textId="12864948" w:rsidR="004037D1" w:rsidDel="008353AF" w:rsidRDefault="004037D1" w:rsidP="008353AF">
      <w:pPr>
        <w:pStyle w:val="PL"/>
        <w:rPr>
          <w:del w:id="306" w:author="Huawei" w:date="2023-11-16T13:44:00Z"/>
        </w:rPr>
      </w:pPr>
      <w:r>
        <w:t xml:space="preserve">          description: </w:t>
      </w:r>
      <w:del w:id="307" w:author="Huawei" w:date="2023-11-16T13:44:00Z">
        <w:r w:rsidDel="008353AF">
          <w:delText>&gt;</w:delText>
        </w:r>
      </w:del>
    </w:p>
    <w:p w14:paraId="6CA2F55F" w14:textId="44B617FD" w:rsidR="004037D1" w:rsidRDefault="004037D1" w:rsidP="008353AF">
      <w:pPr>
        <w:pStyle w:val="PL"/>
      </w:pPr>
      <w:del w:id="308" w:author="Huawei" w:date="2023-11-16T13:44:00Z">
        <w:r w:rsidDel="008353AF">
          <w:delText xml:space="preserve">            </w:delText>
        </w:r>
      </w:del>
      <w:r>
        <w:rPr>
          <w:rFonts w:cs="Arial"/>
          <w:szCs w:val="18"/>
        </w:rPr>
        <w:t>Identifies the list of UE address.</w:t>
      </w:r>
    </w:p>
    <w:p w14:paraId="42AC40B6" w14:textId="77777777" w:rsidR="004037D1" w:rsidRDefault="004037D1" w:rsidP="004037D1">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653B620D" w14:textId="77777777" w:rsidR="004037D1" w:rsidRDefault="004037D1" w:rsidP="004037D1">
      <w:pPr>
        <w:pStyle w:val="PL"/>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322D880E" w14:textId="77777777" w:rsidR="004037D1" w:rsidRDefault="004037D1" w:rsidP="004037D1">
      <w:pPr>
        <w:pStyle w:val="PL"/>
      </w:pPr>
      <w:r>
        <w:t xml:space="preserve">        </w:t>
      </w:r>
      <w:proofErr w:type="spellStart"/>
      <w:r>
        <w:t>qosReference</w:t>
      </w:r>
      <w:proofErr w:type="spellEnd"/>
      <w:r>
        <w:t>:</w:t>
      </w:r>
    </w:p>
    <w:p w14:paraId="17C95A2E" w14:textId="77777777" w:rsidR="004037D1" w:rsidRDefault="004037D1" w:rsidP="004037D1">
      <w:pPr>
        <w:pStyle w:val="PL"/>
      </w:pPr>
      <w:r>
        <w:t xml:space="preserve">          type: string</w:t>
      </w:r>
    </w:p>
    <w:p w14:paraId="22954911" w14:textId="77777777" w:rsidR="004037D1" w:rsidRDefault="004037D1" w:rsidP="004037D1">
      <w:pPr>
        <w:pStyle w:val="PL"/>
      </w:pPr>
      <w:r>
        <w:t xml:space="preserve">          description: Pre-defined QoS reference</w:t>
      </w:r>
    </w:p>
    <w:p w14:paraId="5420C70C" w14:textId="77777777" w:rsidR="004037D1" w:rsidRDefault="004037D1" w:rsidP="004037D1">
      <w:pPr>
        <w:pStyle w:val="PL"/>
      </w:pPr>
      <w:r>
        <w:t xml:space="preserve">        </w:t>
      </w:r>
      <w:proofErr w:type="spellStart"/>
      <w:r>
        <w:t>altQoSReferences</w:t>
      </w:r>
      <w:proofErr w:type="spellEnd"/>
      <w:r>
        <w:t>:</w:t>
      </w:r>
    </w:p>
    <w:p w14:paraId="08810835" w14:textId="77777777" w:rsidR="004037D1" w:rsidRDefault="004037D1" w:rsidP="004037D1">
      <w:pPr>
        <w:pStyle w:val="PL"/>
      </w:pPr>
      <w:r>
        <w:t xml:space="preserve">          type: array</w:t>
      </w:r>
    </w:p>
    <w:p w14:paraId="59247B7F" w14:textId="77777777" w:rsidR="004037D1" w:rsidRDefault="004037D1" w:rsidP="004037D1">
      <w:pPr>
        <w:pStyle w:val="PL"/>
      </w:pPr>
      <w:r>
        <w:t xml:space="preserve">          items:</w:t>
      </w:r>
    </w:p>
    <w:p w14:paraId="67A29159" w14:textId="77777777" w:rsidR="004037D1" w:rsidRDefault="004037D1" w:rsidP="004037D1">
      <w:pPr>
        <w:pStyle w:val="PL"/>
      </w:pPr>
      <w:r>
        <w:t xml:space="preserve">            type: string</w:t>
      </w:r>
    </w:p>
    <w:p w14:paraId="62AEF7D8" w14:textId="77777777" w:rsidR="004037D1" w:rsidRDefault="004037D1" w:rsidP="004037D1">
      <w:pPr>
        <w:pStyle w:val="PL"/>
      </w:pPr>
      <w:r>
        <w:t xml:space="preserve">          </w:t>
      </w:r>
      <w:proofErr w:type="spellStart"/>
      <w:r>
        <w:t>minItems</w:t>
      </w:r>
      <w:proofErr w:type="spellEnd"/>
      <w:r>
        <w:t>: 1</w:t>
      </w:r>
    </w:p>
    <w:p w14:paraId="6D67049D" w14:textId="77777777" w:rsidR="004037D1" w:rsidRDefault="004037D1" w:rsidP="004037D1">
      <w:pPr>
        <w:pStyle w:val="PL"/>
      </w:pPr>
      <w:r>
        <w:t xml:space="preserve">          description: &gt;</w:t>
      </w:r>
    </w:p>
    <w:p w14:paraId="2428F180" w14:textId="77777777" w:rsidR="004037D1" w:rsidRDefault="004037D1" w:rsidP="004037D1">
      <w:pPr>
        <w:pStyle w:val="PL"/>
      </w:pPr>
      <w:r>
        <w:t xml:space="preserve">            </w:t>
      </w:r>
      <w:r>
        <w:rPr>
          <w:rFonts w:cs="Arial"/>
          <w:szCs w:val="18"/>
          <w:lang w:eastAsia="zh-CN"/>
        </w:rPr>
        <w:t xml:space="preserve">Identifies an ordered list of pre-defined QoS information. </w:t>
      </w:r>
      <w:r>
        <w:t>The lower the index of the</w:t>
      </w:r>
    </w:p>
    <w:p w14:paraId="51C575B8" w14:textId="77777777" w:rsidR="004037D1" w:rsidRDefault="004037D1" w:rsidP="004037D1">
      <w:pPr>
        <w:pStyle w:val="PL"/>
      </w:pPr>
      <w:r>
        <w:t xml:space="preserve">            array for a given entry, the higher the priority.</w:t>
      </w:r>
    </w:p>
    <w:p w14:paraId="1F41F2DB" w14:textId="77777777" w:rsidR="004037D1" w:rsidRDefault="004037D1" w:rsidP="004037D1">
      <w:pPr>
        <w:pStyle w:val="PL"/>
      </w:pPr>
      <w:r>
        <w:t xml:space="preserve">        </w:t>
      </w:r>
      <w:proofErr w:type="spellStart"/>
      <w:r>
        <w:t>altQosReqs</w:t>
      </w:r>
      <w:proofErr w:type="spellEnd"/>
      <w:r>
        <w:t>:</w:t>
      </w:r>
    </w:p>
    <w:p w14:paraId="400E7B53" w14:textId="77777777" w:rsidR="004037D1" w:rsidRDefault="004037D1" w:rsidP="004037D1">
      <w:pPr>
        <w:pStyle w:val="PL"/>
      </w:pPr>
      <w:r>
        <w:t xml:space="preserve">          type: array</w:t>
      </w:r>
    </w:p>
    <w:p w14:paraId="069DE8BC" w14:textId="77777777" w:rsidR="004037D1" w:rsidRDefault="004037D1" w:rsidP="004037D1">
      <w:pPr>
        <w:pStyle w:val="PL"/>
      </w:pPr>
      <w:r>
        <w:t xml:space="preserve">          items:</w:t>
      </w:r>
    </w:p>
    <w:p w14:paraId="72F63602" w14:textId="77777777" w:rsidR="004037D1" w:rsidRDefault="004037D1" w:rsidP="004037D1">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6A82D007" w14:textId="77777777" w:rsidR="004037D1" w:rsidRDefault="004037D1" w:rsidP="004037D1">
      <w:pPr>
        <w:pStyle w:val="PL"/>
      </w:pPr>
      <w:r>
        <w:t xml:space="preserve">          </w:t>
      </w:r>
      <w:proofErr w:type="spellStart"/>
      <w:r>
        <w:t>minItems</w:t>
      </w:r>
      <w:proofErr w:type="spellEnd"/>
      <w:r>
        <w:t>: 1</w:t>
      </w:r>
    </w:p>
    <w:p w14:paraId="37738C90" w14:textId="77777777" w:rsidR="004037D1" w:rsidRDefault="004037D1" w:rsidP="004037D1">
      <w:pPr>
        <w:pStyle w:val="PL"/>
      </w:pPr>
      <w:r>
        <w:t xml:space="preserve">          description: &gt;</w:t>
      </w:r>
    </w:p>
    <w:p w14:paraId="66E438FE" w14:textId="77777777" w:rsidR="004037D1" w:rsidRDefault="004037D1" w:rsidP="004037D1">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5C6B4974" w14:textId="77777777" w:rsidR="004037D1" w:rsidRDefault="004037D1" w:rsidP="004037D1">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1AEDD789" w14:textId="77777777" w:rsidR="004037D1" w:rsidRDefault="004037D1" w:rsidP="004037D1">
      <w:pPr>
        <w:pStyle w:val="PL"/>
      </w:pPr>
      <w:r>
        <w:t xml:space="preserve">            priority.</w:t>
      </w:r>
    </w:p>
    <w:p w14:paraId="317267EE" w14:textId="77777777" w:rsidR="004037D1" w:rsidRDefault="004037D1" w:rsidP="004037D1">
      <w:pPr>
        <w:pStyle w:val="PL"/>
      </w:pPr>
      <w:r>
        <w:t xml:space="preserve">        </w:t>
      </w:r>
      <w:proofErr w:type="spellStart"/>
      <w:r>
        <w:t>disUeNotif</w:t>
      </w:r>
      <w:proofErr w:type="spellEnd"/>
      <w:r>
        <w:t>:</w:t>
      </w:r>
    </w:p>
    <w:p w14:paraId="0D09E20B" w14:textId="77777777" w:rsidR="004037D1" w:rsidRDefault="004037D1" w:rsidP="004037D1">
      <w:pPr>
        <w:pStyle w:val="PL"/>
      </w:pPr>
      <w:r>
        <w:t xml:space="preserve">          type: </w:t>
      </w:r>
      <w:proofErr w:type="spellStart"/>
      <w:r>
        <w:t>boolean</w:t>
      </w:r>
      <w:proofErr w:type="spellEnd"/>
    </w:p>
    <w:p w14:paraId="4F316589" w14:textId="77777777" w:rsidR="004037D1" w:rsidRDefault="004037D1" w:rsidP="004037D1">
      <w:pPr>
        <w:pStyle w:val="PL"/>
      </w:pPr>
      <w:r>
        <w:t xml:space="preserve">          description: &gt;</w:t>
      </w:r>
    </w:p>
    <w:p w14:paraId="351112AF" w14:textId="77777777" w:rsidR="004037D1" w:rsidRDefault="004037D1" w:rsidP="004037D1">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notified</w:t>
      </w:r>
    </w:p>
    <w:p w14:paraId="6B069C36" w14:textId="77777777" w:rsidR="004037D1" w:rsidRDefault="004037D1" w:rsidP="004037D1">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77A3BF3F" w14:textId="77777777" w:rsidR="004037D1" w:rsidRDefault="004037D1" w:rsidP="004037D1">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5FECC8FF" w14:textId="77777777" w:rsidR="004037D1" w:rsidRDefault="004037D1" w:rsidP="004037D1">
      <w:pPr>
        <w:pStyle w:val="PL"/>
      </w:pPr>
      <w:r>
        <w:t xml:space="preserve">            </w:t>
      </w:r>
      <w:r>
        <w:rPr>
          <w:szCs w:val="18"/>
        </w:rPr>
        <w:t>Profile.</w:t>
      </w:r>
    </w:p>
    <w:p w14:paraId="19E7DB3F" w14:textId="77777777" w:rsidR="004037D1" w:rsidRDefault="004037D1" w:rsidP="004037D1">
      <w:pPr>
        <w:pStyle w:val="PL"/>
      </w:pPr>
      <w:r>
        <w:t xml:space="preserve">        </w:t>
      </w:r>
      <w:proofErr w:type="spellStart"/>
      <w:r>
        <w:t>usageThreshold</w:t>
      </w:r>
      <w:proofErr w:type="spellEnd"/>
      <w:r>
        <w:t>:</w:t>
      </w:r>
    </w:p>
    <w:p w14:paraId="6ED2B5FB" w14:textId="77777777" w:rsidR="004037D1" w:rsidRDefault="004037D1" w:rsidP="004037D1">
      <w:pPr>
        <w:pStyle w:val="PL"/>
      </w:pPr>
      <w:r>
        <w:t xml:space="preserve">          $ref: 'TS29122_CommonData.yaml#/components/schemas/</w:t>
      </w:r>
      <w:proofErr w:type="spellStart"/>
      <w:r>
        <w:t>UsageThresholdRm</w:t>
      </w:r>
      <w:proofErr w:type="spellEnd"/>
      <w:r>
        <w:t>'</w:t>
      </w:r>
    </w:p>
    <w:p w14:paraId="249C63EF" w14:textId="77777777" w:rsidR="004037D1" w:rsidRDefault="004037D1" w:rsidP="004037D1">
      <w:pPr>
        <w:pStyle w:val="PL"/>
      </w:pPr>
      <w:r>
        <w:t xml:space="preserve">        </w:t>
      </w:r>
      <w:proofErr w:type="spellStart"/>
      <w:r>
        <w:rPr>
          <w:rFonts w:hint="eastAsia"/>
          <w:lang w:eastAsia="zh-CN"/>
        </w:rPr>
        <w:t>qosMon</w:t>
      </w:r>
      <w:r>
        <w:rPr>
          <w:lang w:eastAsia="zh-CN"/>
        </w:rPr>
        <w:t>Info</w:t>
      </w:r>
      <w:proofErr w:type="spellEnd"/>
      <w:r>
        <w:t>:</w:t>
      </w:r>
    </w:p>
    <w:p w14:paraId="1EB28425" w14:textId="77777777" w:rsidR="004037D1" w:rsidRDefault="004037D1" w:rsidP="004037D1">
      <w:pPr>
        <w:pStyle w:val="PL"/>
      </w:pPr>
      <w:r>
        <w:t xml:space="preserve">          $ref: '</w:t>
      </w:r>
      <w:r>
        <w:rPr>
          <w:rFonts w:cs="Courier New"/>
          <w:szCs w:val="16"/>
          <w:lang w:val="en-US"/>
        </w:rPr>
        <w:t>#/components/schemas/</w:t>
      </w:r>
      <w:proofErr w:type="spellStart"/>
      <w:r>
        <w:t>QosMonitoringInformationRm</w:t>
      </w:r>
      <w:proofErr w:type="spellEnd"/>
      <w:r>
        <w:t>'</w:t>
      </w:r>
    </w:p>
    <w:p w14:paraId="41843B62" w14:textId="77777777" w:rsidR="004037D1" w:rsidRDefault="004037D1" w:rsidP="004037D1">
      <w:pPr>
        <w:pStyle w:val="PL"/>
      </w:pPr>
      <w:r>
        <w:t xml:space="preserve">        </w:t>
      </w:r>
      <w:proofErr w:type="spellStart"/>
      <w:r>
        <w:t>pdvMon</w:t>
      </w:r>
      <w:proofErr w:type="spellEnd"/>
      <w:r>
        <w:rPr>
          <w:lang w:eastAsia="zh-CN"/>
        </w:rPr>
        <w:t>:</w:t>
      </w:r>
    </w:p>
    <w:p w14:paraId="08E7046F" w14:textId="77777777" w:rsidR="004037D1" w:rsidRPr="004E312F" w:rsidRDefault="004037D1" w:rsidP="004037D1">
      <w:pPr>
        <w:pStyle w:val="PL"/>
      </w:pPr>
      <w:r>
        <w:t xml:space="preserve">          $ref: '</w:t>
      </w:r>
      <w:r>
        <w:rPr>
          <w:rFonts w:cs="Courier New"/>
          <w:szCs w:val="16"/>
          <w:lang w:val="en-US"/>
        </w:rPr>
        <w:t>#/components/schemas/</w:t>
      </w:r>
      <w:proofErr w:type="spellStart"/>
      <w:r>
        <w:t>QosMonitoringInformationRm</w:t>
      </w:r>
      <w:proofErr w:type="spellEnd"/>
      <w:r>
        <w:t>'</w:t>
      </w:r>
    </w:p>
    <w:p w14:paraId="21A1C408" w14:textId="77777777" w:rsidR="004037D1" w:rsidRDefault="004037D1" w:rsidP="004037D1">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55EA391A" w14:textId="77777777" w:rsidR="004037D1" w:rsidRDefault="004037D1" w:rsidP="004037D1">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159D7E41" w14:textId="77777777" w:rsidR="004037D1" w:rsidRDefault="004037D1" w:rsidP="004037D1">
      <w:pPr>
        <w:pStyle w:val="PL"/>
      </w:pPr>
      <w:r>
        <w:t xml:space="preserve">          description: &gt;</w:t>
      </w:r>
    </w:p>
    <w:p w14:paraId="560134FD" w14:textId="77777777" w:rsidR="004037D1" w:rsidRDefault="004037D1" w:rsidP="004037D1">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075AC2A7" w14:textId="77777777" w:rsidR="004037D1" w:rsidRDefault="004037D1" w:rsidP="004037D1">
      <w:pPr>
        <w:pStyle w:val="PL"/>
      </w:pPr>
      <w:r>
        <w:t xml:space="preserve">        </w:t>
      </w:r>
      <w:proofErr w:type="spellStart"/>
      <w:r>
        <w:t>notificationDestination</w:t>
      </w:r>
      <w:proofErr w:type="spellEnd"/>
      <w:r>
        <w:t>:</w:t>
      </w:r>
    </w:p>
    <w:p w14:paraId="3FEA33FF" w14:textId="77777777" w:rsidR="004037D1" w:rsidRDefault="004037D1" w:rsidP="004037D1">
      <w:pPr>
        <w:pStyle w:val="PL"/>
      </w:pPr>
      <w:r>
        <w:lastRenderedPageBreak/>
        <w:t xml:space="preserve">          $ref: 'TS29122_CommonData.yaml#/components/schemas/Link'</w:t>
      </w:r>
    </w:p>
    <w:p w14:paraId="16D98160" w14:textId="77777777" w:rsidR="004037D1" w:rsidRDefault="004037D1" w:rsidP="004037D1">
      <w:pPr>
        <w:pStyle w:val="PL"/>
      </w:pPr>
      <w:r>
        <w:t xml:space="preserve">        </w:t>
      </w:r>
      <w:proofErr w:type="spellStart"/>
      <w:r>
        <w:rPr>
          <w:lang w:eastAsia="zh-CN"/>
        </w:rPr>
        <w:t>tscQosReq</w:t>
      </w:r>
      <w:proofErr w:type="spellEnd"/>
      <w:r>
        <w:t>:</w:t>
      </w:r>
    </w:p>
    <w:p w14:paraId="3144FB25" w14:textId="77777777" w:rsidR="004037D1" w:rsidRDefault="004037D1" w:rsidP="004037D1">
      <w:pPr>
        <w:pStyle w:val="PL"/>
      </w:pPr>
      <w:r>
        <w:t xml:space="preserve">          $ref: '</w:t>
      </w:r>
      <w:r>
        <w:rPr>
          <w:rFonts w:cs="Courier New"/>
          <w:szCs w:val="16"/>
          <w:lang w:val="en-US"/>
        </w:rPr>
        <w:t>#/components/schemas/</w:t>
      </w:r>
      <w:proofErr w:type="spellStart"/>
      <w:r>
        <w:rPr>
          <w:lang w:eastAsia="zh-CN"/>
        </w:rPr>
        <w:t>TscQosRequirementRm</w:t>
      </w:r>
      <w:proofErr w:type="spellEnd"/>
      <w:r>
        <w:t>'</w:t>
      </w:r>
    </w:p>
    <w:p w14:paraId="3E6387EB" w14:textId="77777777" w:rsidR="004037D1" w:rsidRDefault="004037D1" w:rsidP="004037D1">
      <w:pPr>
        <w:pStyle w:val="PL"/>
        <w:rPr>
          <w:rFonts w:cs="Courier New"/>
          <w:szCs w:val="16"/>
        </w:rPr>
      </w:pPr>
      <w:r>
        <w:rPr>
          <w:rFonts w:cs="Courier New"/>
          <w:szCs w:val="16"/>
        </w:rPr>
        <w:t xml:space="preserve">        l4sInfo:</w:t>
      </w:r>
    </w:p>
    <w:p w14:paraId="0B62152C" w14:textId="77777777" w:rsidR="004037D1" w:rsidRDefault="004037D1" w:rsidP="004037D1">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rPr>
        <w:t>#/components/schemas/</w:t>
      </w:r>
      <w:proofErr w:type="spellStart"/>
      <w:r>
        <w:rPr>
          <w:rFonts w:cs="Courier New"/>
          <w:szCs w:val="16"/>
        </w:rPr>
        <w:t>UplinkDownlinkSupport</w:t>
      </w:r>
      <w:proofErr w:type="spellEnd"/>
      <w:r>
        <w:rPr>
          <w:rFonts w:cs="Courier New"/>
          <w:szCs w:val="16"/>
        </w:rPr>
        <w:t>'</w:t>
      </w:r>
    </w:p>
    <w:p w14:paraId="4CD2E172" w14:textId="77777777" w:rsidR="004037D1" w:rsidRDefault="004037D1" w:rsidP="004037D1">
      <w:pPr>
        <w:pStyle w:val="PL"/>
      </w:pPr>
      <w:r>
        <w:t xml:space="preserve">        events:</w:t>
      </w:r>
    </w:p>
    <w:p w14:paraId="511FAF8D" w14:textId="77777777" w:rsidR="004037D1" w:rsidRDefault="004037D1" w:rsidP="004037D1">
      <w:pPr>
        <w:pStyle w:val="PL"/>
      </w:pPr>
      <w:r>
        <w:t xml:space="preserve">          description: &gt;</w:t>
      </w:r>
    </w:p>
    <w:p w14:paraId="479E8598" w14:textId="77777777" w:rsidR="004037D1" w:rsidRDefault="004037D1" w:rsidP="004037D1">
      <w:pPr>
        <w:pStyle w:val="PL"/>
        <w:rPr>
          <w:rFonts w:cs="Arial"/>
          <w:szCs w:val="18"/>
        </w:rPr>
      </w:pPr>
      <w:r>
        <w:t xml:space="preserve">            Represents the updated list of user plane e</w:t>
      </w:r>
      <w:r>
        <w:rPr>
          <w:rFonts w:cs="Arial"/>
          <w:szCs w:val="18"/>
        </w:rPr>
        <w:t>vent(s) to which the SCS/AS requests to</w:t>
      </w:r>
    </w:p>
    <w:p w14:paraId="2777FC1A" w14:textId="77777777" w:rsidR="004037D1" w:rsidRDefault="004037D1" w:rsidP="004037D1">
      <w:pPr>
        <w:pStyle w:val="PL"/>
      </w:pPr>
      <w:r>
        <w:t xml:space="preserve">           </w:t>
      </w:r>
      <w:r>
        <w:rPr>
          <w:rFonts w:cs="Arial"/>
          <w:szCs w:val="18"/>
        </w:rPr>
        <w:t xml:space="preserve"> subscribe to.</w:t>
      </w:r>
    </w:p>
    <w:p w14:paraId="410F29CB" w14:textId="77777777" w:rsidR="004037D1" w:rsidRDefault="004037D1" w:rsidP="004037D1">
      <w:pPr>
        <w:pStyle w:val="PL"/>
      </w:pPr>
      <w:r>
        <w:t xml:space="preserve">          type: array</w:t>
      </w:r>
    </w:p>
    <w:p w14:paraId="7DC31AFF" w14:textId="77777777" w:rsidR="004037D1" w:rsidRDefault="004037D1" w:rsidP="004037D1">
      <w:pPr>
        <w:pStyle w:val="PL"/>
      </w:pPr>
      <w:r>
        <w:t xml:space="preserve">          items:</w:t>
      </w:r>
    </w:p>
    <w:p w14:paraId="40EFA910" w14:textId="77777777" w:rsidR="004037D1" w:rsidRDefault="004037D1" w:rsidP="004037D1">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4535B18A" w14:textId="77777777" w:rsidR="004037D1" w:rsidRDefault="004037D1" w:rsidP="004037D1">
      <w:pPr>
        <w:pStyle w:val="PL"/>
      </w:pPr>
      <w:r>
        <w:t xml:space="preserve">          </w:t>
      </w:r>
      <w:proofErr w:type="spellStart"/>
      <w:r>
        <w:t>minItems</w:t>
      </w:r>
      <w:proofErr w:type="spellEnd"/>
      <w:r>
        <w:t>: 1</w:t>
      </w:r>
    </w:p>
    <w:p w14:paraId="37E8D619"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multiModDatFlows</w:t>
      </w:r>
      <w:proofErr w:type="spellEnd"/>
      <w:r>
        <w:rPr>
          <w:rFonts w:cs="Courier New"/>
          <w:szCs w:val="16"/>
        </w:rPr>
        <w:t>:</w:t>
      </w:r>
    </w:p>
    <w:p w14:paraId="7A6A4430" w14:textId="77777777" w:rsidR="004037D1" w:rsidRDefault="004037D1" w:rsidP="004037D1">
      <w:pPr>
        <w:pStyle w:val="PL"/>
        <w:rPr>
          <w:rFonts w:cs="Courier New"/>
          <w:szCs w:val="16"/>
        </w:rPr>
      </w:pPr>
      <w:r>
        <w:rPr>
          <w:rFonts w:cs="Courier New"/>
          <w:szCs w:val="16"/>
        </w:rPr>
        <w:t xml:space="preserve">          type: object</w:t>
      </w:r>
    </w:p>
    <w:p w14:paraId="59C6CDBD"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ACF9F81" w14:textId="77777777" w:rsidR="004037D1" w:rsidRDefault="004037D1" w:rsidP="004037D1">
      <w:pPr>
        <w:pStyle w:val="PL"/>
        <w:rPr>
          <w:rFonts w:cs="Courier New"/>
          <w:szCs w:val="16"/>
        </w:rPr>
      </w:pPr>
      <w:r>
        <w:rPr>
          <w:rFonts w:cs="Courier New"/>
          <w:szCs w:val="16"/>
        </w:rPr>
        <w:t xml:space="preserve">            $ref: '#/components/schemas/</w:t>
      </w:r>
      <w:proofErr w:type="spellStart"/>
      <w:r>
        <w:rPr>
          <w:rFonts w:cs="Courier New"/>
          <w:szCs w:val="16"/>
        </w:rPr>
        <w:t>AsSessionMediaComponentRm</w:t>
      </w:r>
      <w:proofErr w:type="spellEnd"/>
      <w:r>
        <w:rPr>
          <w:rFonts w:cs="Courier New"/>
          <w:szCs w:val="16"/>
        </w:rPr>
        <w:t>'</w:t>
      </w:r>
    </w:p>
    <w:p w14:paraId="4A26FB85" w14:textId="77777777" w:rsidR="004037D1" w:rsidRDefault="004037D1" w:rsidP="004037D1">
      <w:pPr>
        <w:pStyle w:val="PL"/>
      </w:pPr>
      <w:r>
        <w:t xml:space="preserve">          </w:t>
      </w:r>
      <w:proofErr w:type="spellStart"/>
      <w:r>
        <w:t>minProperties</w:t>
      </w:r>
      <w:proofErr w:type="spellEnd"/>
      <w:r>
        <w:t>: 1</w:t>
      </w:r>
    </w:p>
    <w:p w14:paraId="548BE71F" w14:textId="77777777" w:rsidR="004037D1" w:rsidRDefault="004037D1" w:rsidP="004037D1">
      <w:pPr>
        <w:pStyle w:val="PL"/>
        <w:rPr>
          <w:rFonts w:cs="Courier New"/>
          <w:szCs w:val="16"/>
        </w:rPr>
      </w:pPr>
      <w:r>
        <w:rPr>
          <w:rFonts w:cs="Courier New"/>
          <w:szCs w:val="16"/>
        </w:rPr>
        <w:t xml:space="preserve">          description: &gt;</w:t>
      </w:r>
    </w:p>
    <w:p w14:paraId="162E66E2" w14:textId="77777777" w:rsidR="004037D1" w:rsidRDefault="004037D1" w:rsidP="004037D1">
      <w:pPr>
        <w:pStyle w:val="PL"/>
        <w:rPr>
          <w:rFonts w:cs="Arial"/>
          <w:szCs w:val="18"/>
        </w:rPr>
      </w:pPr>
      <w:r>
        <w:rPr>
          <w:rFonts w:cs="Courier New"/>
          <w:szCs w:val="16"/>
        </w:rPr>
        <w:t xml:space="preserve">            Contains </w:t>
      </w:r>
      <w:r>
        <w:rPr>
          <w:rFonts w:cs="Arial"/>
          <w:szCs w:val="18"/>
        </w:rPr>
        <w:t xml:space="preserve">media component </w:t>
      </w:r>
      <w:r w:rsidRPr="007642A5">
        <w:rPr>
          <w:rFonts w:cs="Arial"/>
          <w:szCs w:val="18"/>
        </w:rPr>
        <w:t>data for a single-modal data flow(s)</w:t>
      </w:r>
      <w:r>
        <w:rPr>
          <w:rFonts w:cs="Arial"/>
          <w:szCs w:val="18"/>
        </w:rPr>
        <w:t>.</w:t>
      </w:r>
    </w:p>
    <w:p w14:paraId="0D2D9EAE" w14:textId="77777777" w:rsidR="004037D1" w:rsidRDefault="004037D1" w:rsidP="004037D1">
      <w:pPr>
        <w:pStyle w:val="PL"/>
        <w:rPr>
          <w:rFonts w:cs="Courier New"/>
          <w:szCs w:val="16"/>
        </w:rPr>
      </w:pPr>
      <w:r>
        <w:rPr>
          <w:rFonts w:cs="Arial"/>
          <w:szCs w:val="18"/>
        </w:rPr>
        <w:t xml:space="preserve">            The key of the map is the </w:t>
      </w:r>
      <w:proofErr w:type="spellStart"/>
      <w:r>
        <w:t>medCompN</w:t>
      </w:r>
      <w:proofErr w:type="spellEnd"/>
      <w:r>
        <w:t xml:space="preserve"> </w:t>
      </w:r>
      <w:r>
        <w:rPr>
          <w:rFonts w:cs="Arial"/>
          <w:szCs w:val="18"/>
        </w:rPr>
        <w:t>attribute</w:t>
      </w:r>
      <w:r>
        <w:t>.</w:t>
      </w:r>
    </w:p>
    <w:p w14:paraId="2A2D43FE" w14:textId="77777777" w:rsidR="004037D1" w:rsidRDefault="004037D1" w:rsidP="004037D1">
      <w:pPr>
        <w:pStyle w:val="PL"/>
        <w:rPr>
          <w:rFonts w:cs="Courier New"/>
          <w:szCs w:val="16"/>
        </w:rPr>
      </w:pPr>
      <w:r>
        <w:rPr>
          <w:rFonts w:cs="Courier New"/>
          <w:szCs w:val="16"/>
        </w:rPr>
        <w:t xml:space="preserve">        </w:t>
      </w:r>
      <w:proofErr w:type="spellStart"/>
      <w:r>
        <w:rPr>
          <w:rFonts w:hint="eastAsia"/>
          <w:lang w:eastAsia="zh-CN"/>
        </w:rPr>
        <w:t>p</w:t>
      </w:r>
      <w:r>
        <w:rPr>
          <w:lang w:eastAsia="zh-CN"/>
        </w:rPr>
        <w:t>duSetQos</w:t>
      </w:r>
      <w:proofErr w:type="spellEnd"/>
      <w:r>
        <w:rPr>
          <w:rFonts w:cs="Courier New"/>
          <w:szCs w:val="16"/>
        </w:rPr>
        <w:t>:</w:t>
      </w:r>
    </w:p>
    <w:p w14:paraId="25962564" w14:textId="77777777" w:rsidR="004037D1" w:rsidRDefault="004037D1" w:rsidP="004037D1">
      <w:pPr>
        <w:pStyle w:val="PL"/>
        <w:rPr>
          <w:rFonts w:cs="Courier New"/>
          <w:szCs w:val="16"/>
        </w:rPr>
      </w:pPr>
      <w:r>
        <w:rPr>
          <w:rFonts w:cs="Courier New"/>
          <w:szCs w:val="16"/>
        </w:rPr>
        <w:t xml:space="preserve">          $ref: '</w:t>
      </w:r>
      <w:r>
        <w:t>TS29571_CommonData.yaml</w:t>
      </w:r>
      <w:r>
        <w:rPr>
          <w:rFonts w:cs="Courier New"/>
          <w:szCs w:val="16"/>
          <w:lang w:val="en-US"/>
        </w:rPr>
        <w:t>#/components/schemas/</w:t>
      </w:r>
      <w:proofErr w:type="spellStart"/>
      <w:r>
        <w:rPr>
          <w:rFonts w:hint="eastAsia"/>
          <w:lang w:eastAsia="zh-CN"/>
        </w:rPr>
        <w:t>P</w:t>
      </w:r>
      <w:r>
        <w:rPr>
          <w:lang w:eastAsia="zh-CN"/>
        </w:rPr>
        <w:t>duSetQosParaRm</w:t>
      </w:r>
      <w:proofErr w:type="spellEnd"/>
      <w:r>
        <w:rPr>
          <w:rFonts w:cs="Courier New"/>
          <w:szCs w:val="16"/>
        </w:rPr>
        <w:t>'</w:t>
      </w:r>
    </w:p>
    <w:p w14:paraId="0C253710" w14:textId="77777777" w:rsidR="004037D1" w:rsidRDefault="004037D1" w:rsidP="004037D1">
      <w:pPr>
        <w:pStyle w:val="PL"/>
      </w:pPr>
      <w:r>
        <w:t xml:space="preserve">        </w:t>
      </w:r>
      <w:proofErr w:type="spellStart"/>
      <w:r>
        <w:rPr>
          <w:rFonts w:hint="eastAsia"/>
          <w:lang w:eastAsia="zh-CN"/>
        </w:rPr>
        <w:t>r</w:t>
      </w:r>
      <w:r>
        <w:rPr>
          <w:lang w:eastAsia="zh-CN"/>
        </w:rPr>
        <w:t>TLatencyInd</w:t>
      </w:r>
      <w:proofErr w:type="spellEnd"/>
      <w:r>
        <w:t>:</w:t>
      </w:r>
    </w:p>
    <w:p w14:paraId="0ABE0A1A" w14:textId="77777777" w:rsidR="004037D1" w:rsidRDefault="004037D1" w:rsidP="004037D1">
      <w:pPr>
        <w:pStyle w:val="PL"/>
      </w:pPr>
      <w:r>
        <w:t xml:space="preserve">          type: </w:t>
      </w:r>
      <w:proofErr w:type="spellStart"/>
      <w:r>
        <w:t>boolean</w:t>
      </w:r>
      <w:proofErr w:type="spellEnd"/>
    </w:p>
    <w:p w14:paraId="37963E25" w14:textId="77777777" w:rsidR="004037D1" w:rsidRDefault="004037D1" w:rsidP="004037D1">
      <w:pPr>
        <w:pStyle w:val="PL"/>
      </w:pPr>
      <w:r>
        <w:t xml:space="preserve">          description: &gt;</w:t>
      </w:r>
    </w:p>
    <w:p w14:paraId="19DADBD9" w14:textId="77777777" w:rsidR="004037D1" w:rsidRDefault="004037D1" w:rsidP="004037D1">
      <w:pPr>
        <w:pStyle w:val="PL"/>
      </w:pPr>
      <w:r>
        <w:t xml:space="preserve">            I</w:t>
      </w:r>
      <w:r w:rsidRPr="00DF44E6">
        <w:t xml:space="preserve">ndicates the service data flow needs to meet the </w:t>
      </w:r>
      <w:r>
        <w:t>R</w:t>
      </w:r>
      <w:r w:rsidRPr="00DF44E6">
        <w:t>ound-</w:t>
      </w:r>
      <w:r>
        <w:t>T</w:t>
      </w:r>
      <w:r w:rsidRPr="00DF44E6">
        <w:t>rip (RT) latency requirement of</w:t>
      </w:r>
    </w:p>
    <w:p w14:paraId="7C30D577" w14:textId="77777777" w:rsidR="004037D1" w:rsidRDefault="004037D1" w:rsidP="004037D1">
      <w:pPr>
        <w:pStyle w:val="PL"/>
      </w:pPr>
      <w:r>
        <w:t xml:space="preserve">           </w:t>
      </w:r>
      <w:r w:rsidRPr="00DF44E6">
        <w:t xml:space="preserve"> the service</w:t>
      </w:r>
      <w:r>
        <w:t>, when it is included and set to "true".</w:t>
      </w:r>
    </w:p>
    <w:p w14:paraId="787A3AED" w14:textId="77777777" w:rsidR="004037D1" w:rsidRPr="008E36D1" w:rsidRDefault="004037D1" w:rsidP="004037D1">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w:t>
      </w:r>
    </w:p>
    <w:p w14:paraId="04338A51" w14:textId="77777777" w:rsidR="004037D1" w:rsidRDefault="004037D1" w:rsidP="004037D1">
      <w:pPr>
        <w:pStyle w:val="PL"/>
        <w:rPr>
          <w:rFonts w:cs="Courier New"/>
          <w:szCs w:val="16"/>
        </w:rPr>
      </w:pPr>
      <w:r>
        <w:rPr>
          <w:rFonts w:cs="Courier New"/>
          <w:szCs w:val="16"/>
        </w:rPr>
        <w:t xml:space="preserve">        </w:t>
      </w:r>
      <w:proofErr w:type="spellStart"/>
      <w:r>
        <w:t>pduSetProtDesc</w:t>
      </w:r>
      <w:proofErr w:type="spellEnd"/>
      <w:r>
        <w:t>:</w:t>
      </w:r>
    </w:p>
    <w:p w14:paraId="484DEE69" w14:textId="77777777" w:rsidR="004037D1" w:rsidRDefault="004037D1" w:rsidP="004037D1">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70C019B1" w14:textId="77777777" w:rsidR="004037D1" w:rsidRDefault="004037D1" w:rsidP="004037D1">
      <w:pPr>
        <w:pStyle w:val="PL"/>
      </w:pPr>
      <w:r>
        <w:t xml:space="preserve">        </w:t>
      </w:r>
      <w:proofErr w:type="spellStart"/>
      <w:r>
        <w:rPr>
          <w:lang w:eastAsia="zh-CN"/>
        </w:rPr>
        <w:t>periodInfo</w:t>
      </w:r>
      <w:proofErr w:type="spellEnd"/>
      <w:r>
        <w:t>:</w:t>
      </w:r>
    </w:p>
    <w:p w14:paraId="14A69C8E" w14:textId="77777777" w:rsidR="004037D1" w:rsidRDefault="004037D1" w:rsidP="004037D1">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t>#/components/schemas/</w:t>
      </w:r>
      <w:proofErr w:type="spellStart"/>
      <w:r w:rsidRPr="003E43E1">
        <w:t>Periodicity</w:t>
      </w:r>
      <w:r>
        <w:t>Info</w:t>
      </w:r>
      <w:proofErr w:type="spellEnd"/>
      <w:r>
        <w:t>'</w:t>
      </w:r>
    </w:p>
    <w:p w14:paraId="56D0B3CC" w14:textId="77777777" w:rsidR="004037D1" w:rsidRDefault="004037D1" w:rsidP="004037D1">
      <w:pPr>
        <w:pStyle w:val="PL"/>
      </w:pPr>
      <w:r>
        <w:t xml:space="preserve">        </w:t>
      </w:r>
      <w:proofErr w:type="spellStart"/>
      <w:r>
        <w:rPr>
          <w:lang w:eastAsia="zh-CN"/>
        </w:rPr>
        <w:t>qosDuration</w:t>
      </w:r>
      <w:proofErr w:type="spellEnd"/>
      <w:r>
        <w:t>:</w:t>
      </w:r>
    </w:p>
    <w:p w14:paraId="1F8E8C80" w14:textId="77777777" w:rsidR="004037D1" w:rsidRDefault="004037D1" w:rsidP="004037D1">
      <w:pPr>
        <w:pStyle w:val="PL"/>
      </w:pPr>
      <w:r>
        <w:t xml:space="preserve">          $ref: '</w:t>
      </w:r>
      <w:r>
        <w:rPr>
          <w:rFonts w:cs="Courier New"/>
          <w:szCs w:val="16"/>
        </w:rPr>
        <w:t>TS29571_CommonData.yaml</w:t>
      </w:r>
      <w:r>
        <w:t>#/components/schemas/</w:t>
      </w:r>
      <w:proofErr w:type="spellStart"/>
      <w:r>
        <w:t>DurationSecRm</w:t>
      </w:r>
      <w:proofErr w:type="spellEnd"/>
      <w:r>
        <w:t>'</w:t>
      </w:r>
    </w:p>
    <w:p w14:paraId="3AB0D9DA" w14:textId="77777777" w:rsidR="004037D1" w:rsidRDefault="004037D1" w:rsidP="004037D1">
      <w:pPr>
        <w:pStyle w:val="PL"/>
      </w:pPr>
      <w:r>
        <w:t xml:space="preserve">        </w:t>
      </w:r>
      <w:proofErr w:type="spellStart"/>
      <w:r>
        <w:rPr>
          <w:lang w:eastAsia="zh-CN"/>
        </w:rPr>
        <w:t>qosInactInt</w:t>
      </w:r>
      <w:proofErr w:type="spellEnd"/>
      <w:r>
        <w:t>:</w:t>
      </w:r>
    </w:p>
    <w:p w14:paraId="2DA24162" w14:textId="77777777" w:rsidR="004037D1" w:rsidRDefault="004037D1" w:rsidP="004037D1">
      <w:pPr>
        <w:pStyle w:val="PL"/>
      </w:pPr>
      <w:r>
        <w:t xml:space="preserve">          $ref: '</w:t>
      </w:r>
      <w:r>
        <w:rPr>
          <w:rFonts w:cs="Courier New"/>
          <w:szCs w:val="16"/>
        </w:rPr>
        <w:t>TS29571_CommonData.yaml</w:t>
      </w:r>
      <w:r>
        <w:t>#/components/schemas/</w:t>
      </w:r>
      <w:proofErr w:type="spellStart"/>
      <w:r>
        <w:t>DurationSecRm</w:t>
      </w:r>
      <w:proofErr w:type="spellEnd"/>
      <w:r>
        <w:t>'</w:t>
      </w:r>
    </w:p>
    <w:p w14:paraId="44B3277D" w14:textId="77777777" w:rsidR="004037D1" w:rsidRDefault="004037D1" w:rsidP="004037D1">
      <w:pPr>
        <w:pStyle w:val="PL"/>
      </w:pPr>
      <w:r>
        <w:t xml:space="preserve">        </w:t>
      </w:r>
      <w:proofErr w:type="spellStart"/>
      <w:r>
        <w:rPr>
          <w:lang w:eastAsia="zh-CN"/>
        </w:rPr>
        <w:t>rtt</w:t>
      </w:r>
      <w:r>
        <w:rPr>
          <w:rFonts w:hint="eastAsia"/>
          <w:lang w:eastAsia="zh-CN"/>
        </w:rPr>
        <w:t>Mon</w:t>
      </w:r>
      <w:proofErr w:type="spellEnd"/>
      <w:r>
        <w:t>:</w:t>
      </w:r>
    </w:p>
    <w:p w14:paraId="27FECCEA" w14:textId="77777777" w:rsidR="004037D1" w:rsidRDefault="004037D1" w:rsidP="004037D1">
      <w:pPr>
        <w:pStyle w:val="PL"/>
      </w:pPr>
      <w:r>
        <w:t xml:space="preserve">          $ref: '</w:t>
      </w:r>
      <w:r>
        <w:rPr>
          <w:rFonts w:cs="Courier New"/>
          <w:szCs w:val="16"/>
          <w:lang w:val="en-US"/>
        </w:rPr>
        <w:t>#/components/schemas/</w:t>
      </w:r>
      <w:proofErr w:type="spellStart"/>
      <w:r>
        <w:t>QosMonitoringInformationRm</w:t>
      </w:r>
      <w:proofErr w:type="spellEnd"/>
      <w:r>
        <w:t>'</w:t>
      </w:r>
    </w:p>
    <w:p w14:paraId="7507F310" w14:textId="77777777" w:rsidR="004037D1" w:rsidRDefault="004037D1" w:rsidP="004037D1">
      <w:pPr>
        <w:pStyle w:val="PL"/>
      </w:pPr>
      <w:r>
        <w:t xml:space="preserve">        </w:t>
      </w:r>
      <w:proofErr w:type="spellStart"/>
      <w:r>
        <w:t>qosMonDatRate</w:t>
      </w:r>
      <w:proofErr w:type="spellEnd"/>
      <w:r>
        <w:t>:</w:t>
      </w:r>
    </w:p>
    <w:p w14:paraId="4D04A6A5" w14:textId="77777777" w:rsidR="004037D1" w:rsidRDefault="004037D1" w:rsidP="004037D1">
      <w:pPr>
        <w:pStyle w:val="PL"/>
      </w:pPr>
      <w:r>
        <w:t xml:space="preserve">          $ref: '</w:t>
      </w:r>
      <w:r>
        <w:rPr>
          <w:rFonts w:cs="Courier New"/>
          <w:szCs w:val="16"/>
          <w:lang w:val="en-US"/>
        </w:rPr>
        <w:t>#/components/schemas/</w:t>
      </w:r>
      <w:proofErr w:type="spellStart"/>
      <w:r>
        <w:t>QosMonitoringInformationRm</w:t>
      </w:r>
      <w:proofErr w:type="spellEnd"/>
      <w:r>
        <w:t>'</w:t>
      </w:r>
    </w:p>
    <w:p w14:paraId="4679EF44" w14:textId="77777777" w:rsidR="004037D1" w:rsidRDefault="004037D1" w:rsidP="004037D1">
      <w:pPr>
        <w:pStyle w:val="PL"/>
        <w:rPr>
          <w:rFonts w:cs="Courier New"/>
          <w:szCs w:val="16"/>
        </w:rPr>
      </w:pPr>
      <w:r>
        <w:rPr>
          <w:rFonts w:cs="Courier New"/>
          <w:szCs w:val="16"/>
        </w:rPr>
        <w:t xml:space="preserve">        </w:t>
      </w:r>
      <w:proofErr w:type="spellStart"/>
      <w:r>
        <w:rPr>
          <w:lang w:eastAsia="zh-CN"/>
        </w:rPr>
        <w:t>avrgWndw</w:t>
      </w:r>
      <w:proofErr w:type="spellEnd"/>
      <w:r>
        <w:rPr>
          <w:rFonts w:cs="Courier New"/>
          <w:szCs w:val="16"/>
        </w:rPr>
        <w:t>:</w:t>
      </w:r>
    </w:p>
    <w:p w14:paraId="4EDCF00D" w14:textId="77777777" w:rsidR="004037D1" w:rsidRDefault="004037D1" w:rsidP="004037D1">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proofErr w:type="spellStart"/>
      <w:r>
        <w:rPr>
          <w:lang w:eastAsia="zh-CN"/>
        </w:rPr>
        <w:t>AverWindowRm</w:t>
      </w:r>
      <w:proofErr w:type="spellEnd"/>
      <w:r>
        <w:rPr>
          <w:rFonts w:cs="Courier New"/>
          <w:szCs w:val="16"/>
        </w:rPr>
        <w:t>'</w:t>
      </w:r>
    </w:p>
    <w:p w14:paraId="0CF1EF3A" w14:textId="77777777" w:rsidR="004037D1" w:rsidRDefault="004037D1" w:rsidP="004037D1">
      <w:pPr>
        <w:pStyle w:val="PL"/>
      </w:pPr>
      <w:r>
        <w:t xml:space="preserve">        </w:t>
      </w:r>
      <w:proofErr w:type="spellStart"/>
      <w:r>
        <w:rPr>
          <w:lang w:eastAsia="zh-CN"/>
        </w:rPr>
        <w:t>qosMonConReq</w:t>
      </w:r>
      <w:proofErr w:type="spellEnd"/>
      <w:r>
        <w:rPr>
          <w:lang w:eastAsia="zh-CN"/>
        </w:rPr>
        <w:t>:</w:t>
      </w:r>
    </w:p>
    <w:p w14:paraId="38734901" w14:textId="77777777" w:rsidR="004037D1" w:rsidRDefault="004037D1" w:rsidP="004037D1">
      <w:pPr>
        <w:pStyle w:val="PL"/>
      </w:pPr>
      <w:r>
        <w:t xml:space="preserve">          $ref: '</w:t>
      </w:r>
      <w:r>
        <w:rPr>
          <w:rFonts w:cs="Courier New"/>
          <w:szCs w:val="16"/>
          <w:lang w:val="en-US"/>
        </w:rPr>
        <w:t>#/components/schemas/</w:t>
      </w:r>
      <w:proofErr w:type="spellStart"/>
      <w:r>
        <w:t>QosMonitoringInformationRm</w:t>
      </w:r>
      <w:proofErr w:type="spellEnd"/>
      <w:r>
        <w:t>'</w:t>
      </w:r>
    </w:p>
    <w:p w14:paraId="25CAFC97" w14:textId="0ED09386" w:rsidR="00122434" w:rsidRDefault="00122434" w:rsidP="00122434">
      <w:pPr>
        <w:pStyle w:val="PL"/>
        <w:rPr>
          <w:ins w:id="309" w:author="Huawei" w:date="2023-10-28T11:13:00Z"/>
        </w:rPr>
      </w:pPr>
      <w:ins w:id="310" w:author="Huawei" w:date="2023-10-28T11:13:00Z">
        <w:r>
          <w:t xml:space="preserve">        </w:t>
        </w:r>
        <w:proofErr w:type="spellStart"/>
        <w:r>
          <w:t>listUe</w:t>
        </w:r>
      </w:ins>
      <w:ins w:id="311" w:author="Ericsson_Maria Liang" w:date="2023-11-10T00:58:00Z">
        <w:r w:rsidR="001B6AB1">
          <w:t>Cons</w:t>
        </w:r>
      </w:ins>
      <w:ins w:id="312" w:author="Huawei" w:date="2023-10-28T11:13:00Z">
        <w:r>
          <w:t>DtRt</w:t>
        </w:r>
        <w:proofErr w:type="spellEnd"/>
        <w:r>
          <w:t>:</w:t>
        </w:r>
      </w:ins>
    </w:p>
    <w:p w14:paraId="7748E832" w14:textId="77777777" w:rsidR="00122434" w:rsidRDefault="00122434" w:rsidP="00122434">
      <w:pPr>
        <w:pStyle w:val="PL"/>
        <w:rPr>
          <w:ins w:id="313" w:author="Huawei" w:date="2023-10-28T11:13:00Z"/>
        </w:rPr>
      </w:pPr>
      <w:ins w:id="314" w:author="Huawei" w:date="2023-10-28T11:13:00Z">
        <w:r>
          <w:t xml:space="preserve">          type: array</w:t>
        </w:r>
      </w:ins>
    </w:p>
    <w:p w14:paraId="4300C0F9" w14:textId="77777777" w:rsidR="00122434" w:rsidRDefault="00122434" w:rsidP="00122434">
      <w:pPr>
        <w:pStyle w:val="PL"/>
        <w:rPr>
          <w:ins w:id="315" w:author="Huawei" w:date="2023-10-28T11:13:00Z"/>
        </w:rPr>
      </w:pPr>
      <w:ins w:id="316" w:author="Huawei" w:date="2023-10-28T11:13:00Z">
        <w:r>
          <w:t xml:space="preserve">          items:</w:t>
        </w:r>
      </w:ins>
    </w:p>
    <w:p w14:paraId="0EF7DF36" w14:textId="77777777" w:rsidR="00122434" w:rsidRDefault="00122434" w:rsidP="00122434">
      <w:pPr>
        <w:pStyle w:val="PL"/>
        <w:rPr>
          <w:ins w:id="317" w:author="Huawei" w:date="2023-10-28T11:13:00Z"/>
          <w:rFonts w:cs="Courier New"/>
          <w:szCs w:val="16"/>
        </w:rPr>
      </w:pPr>
      <w:ins w:id="318" w:author="Huawei" w:date="2023-10-28T11:13:00Z">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w:t>
        </w:r>
        <w:proofErr w:type="spellStart"/>
        <w:r>
          <w:rPr>
            <w:rFonts w:cs="Courier New"/>
            <w:szCs w:val="16"/>
          </w:rPr>
          <w:t>IpAddr</w:t>
        </w:r>
        <w:proofErr w:type="spellEnd"/>
        <w:r>
          <w:rPr>
            <w:rFonts w:cs="Courier New"/>
            <w:szCs w:val="16"/>
          </w:rPr>
          <w:t>'</w:t>
        </w:r>
      </w:ins>
    </w:p>
    <w:p w14:paraId="563ACA6C" w14:textId="77777777" w:rsidR="00122434" w:rsidRDefault="00122434" w:rsidP="00122434">
      <w:pPr>
        <w:pStyle w:val="PL"/>
        <w:rPr>
          <w:ins w:id="319" w:author="Huawei" w:date="2023-10-28T11:13:00Z"/>
        </w:rPr>
      </w:pPr>
      <w:ins w:id="320" w:author="Huawei" w:date="2023-10-28T11:13:00Z">
        <w:r>
          <w:t xml:space="preserve">          </w:t>
        </w:r>
        <w:proofErr w:type="spellStart"/>
        <w:r>
          <w:t>minItems</w:t>
        </w:r>
        <w:proofErr w:type="spellEnd"/>
        <w:r>
          <w:t>: 1</w:t>
        </w:r>
      </w:ins>
    </w:p>
    <w:p w14:paraId="287466BB" w14:textId="77777777" w:rsidR="00122434" w:rsidRDefault="00122434" w:rsidP="00122434">
      <w:pPr>
        <w:pStyle w:val="PL"/>
        <w:rPr>
          <w:ins w:id="321" w:author="Huawei" w:date="2023-10-28T11:13:00Z"/>
        </w:rPr>
      </w:pPr>
      <w:ins w:id="322" w:author="Huawei" w:date="2023-10-28T11:13:00Z">
        <w:r>
          <w:t xml:space="preserve">          description: &gt;</w:t>
        </w:r>
      </w:ins>
    </w:p>
    <w:p w14:paraId="1495D114" w14:textId="77777777" w:rsidR="00122434" w:rsidRPr="0012174A" w:rsidRDefault="00122434" w:rsidP="00122434">
      <w:pPr>
        <w:pStyle w:val="PL"/>
        <w:rPr>
          <w:ins w:id="323" w:author="Huawei" w:date="2023-10-28T11:13:00Z"/>
        </w:rPr>
      </w:pPr>
      <w:ins w:id="324" w:author="Huawei" w:date="2023-10-28T11:13:00Z">
        <w:r>
          <w:t xml:space="preserve">            </w:t>
        </w:r>
        <w:r w:rsidRPr="00176399">
          <w:rPr>
            <w:rFonts w:eastAsia="Times New Roman" w:cs="Arial"/>
            <w:szCs w:val="18"/>
          </w:rPr>
          <w:t xml:space="preserve">Identifies </w:t>
        </w:r>
        <w:r>
          <w:t>the list of UE addresses subject for Consolidated Data Rate monitoring.</w:t>
        </w:r>
      </w:ins>
    </w:p>
    <w:p w14:paraId="39C48966" w14:textId="77777777" w:rsidR="004037D1" w:rsidRPr="00122434" w:rsidRDefault="004037D1" w:rsidP="004037D1">
      <w:pPr>
        <w:pStyle w:val="PL"/>
      </w:pPr>
    </w:p>
    <w:p w14:paraId="43D7E652" w14:textId="77777777" w:rsidR="004037D1" w:rsidRDefault="004037D1" w:rsidP="004037D1">
      <w:pPr>
        <w:pStyle w:val="PL"/>
      </w:pPr>
      <w:r>
        <w:t xml:space="preserve">    </w:t>
      </w:r>
      <w:proofErr w:type="spellStart"/>
      <w:r>
        <w:t>QosMonitoringInformation</w:t>
      </w:r>
      <w:proofErr w:type="spellEnd"/>
      <w:r>
        <w:t>:</w:t>
      </w:r>
    </w:p>
    <w:p w14:paraId="4CABB094" w14:textId="77777777" w:rsidR="004037D1" w:rsidRDefault="004037D1" w:rsidP="004037D1">
      <w:pPr>
        <w:pStyle w:val="PL"/>
      </w:pPr>
      <w:r>
        <w:t xml:space="preserve">      description: Represents QoS monitoring information.</w:t>
      </w:r>
    </w:p>
    <w:p w14:paraId="71A200F8" w14:textId="77777777" w:rsidR="004037D1" w:rsidRDefault="004037D1" w:rsidP="004037D1">
      <w:pPr>
        <w:pStyle w:val="PL"/>
      </w:pPr>
      <w:r>
        <w:t xml:space="preserve">      type: object</w:t>
      </w:r>
    </w:p>
    <w:p w14:paraId="6F0C16D0" w14:textId="77777777" w:rsidR="004037D1" w:rsidRDefault="004037D1" w:rsidP="004037D1">
      <w:pPr>
        <w:pStyle w:val="PL"/>
      </w:pPr>
      <w:r>
        <w:t xml:space="preserve">      properties:</w:t>
      </w:r>
    </w:p>
    <w:p w14:paraId="3DD418FB"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0CCF32EC" w14:textId="77777777" w:rsidR="004037D1" w:rsidRDefault="004037D1" w:rsidP="004037D1">
      <w:pPr>
        <w:pStyle w:val="PL"/>
      </w:pPr>
      <w:r>
        <w:t xml:space="preserve">          type: array</w:t>
      </w:r>
    </w:p>
    <w:p w14:paraId="03E14421" w14:textId="77777777" w:rsidR="004037D1" w:rsidRDefault="004037D1" w:rsidP="004037D1">
      <w:pPr>
        <w:pStyle w:val="PL"/>
        <w:rPr>
          <w:rFonts w:cs="Courier New"/>
          <w:szCs w:val="16"/>
        </w:rPr>
      </w:pPr>
      <w:r>
        <w:t xml:space="preserve">          items:</w:t>
      </w:r>
    </w:p>
    <w:p w14:paraId="73FF68E5" w14:textId="77777777" w:rsidR="004037D1" w:rsidRDefault="004037D1" w:rsidP="004037D1">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28682143" w14:textId="77777777" w:rsidR="004037D1" w:rsidRDefault="004037D1" w:rsidP="004037D1">
      <w:pPr>
        <w:pStyle w:val="PL"/>
        <w:rPr>
          <w:rFonts w:cs="Courier New"/>
          <w:szCs w:val="16"/>
        </w:rPr>
      </w:pPr>
      <w:r>
        <w:t xml:space="preserve">          </w:t>
      </w:r>
      <w:proofErr w:type="spellStart"/>
      <w:r>
        <w:t>minItems</w:t>
      </w:r>
      <w:proofErr w:type="spellEnd"/>
      <w:r>
        <w:t>: 1</w:t>
      </w:r>
    </w:p>
    <w:p w14:paraId="3DD0DBC9" w14:textId="77777777" w:rsidR="004037D1" w:rsidRDefault="004037D1" w:rsidP="004037D1">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108C7CB3" w14:textId="77777777" w:rsidR="004037D1" w:rsidRDefault="004037D1" w:rsidP="004037D1">
      <w:pPr>
        <w:pStyle w:val="PL"/>
      </w:pPr>
      <w:r>
        <w:t xml:space="preserve">          type: array</w:t>
      </w:r>
    </w:p>
    <w:p w14:paraId="789887DC" w14:textId="77777777" w:rsidR="004037D1" w:rsidRDefault="004037D1" w:rsidP="004037D1">
      <w:pPr>
        <w:pStyle w:val="PL"/>
        <w:rPr>
          <w:rFonts w:cs="Courier New"/>
          <w:szCs w:val="16"/>
        </w:rPr>
      </w:pPr>
      <w:r>
        <w:t xml:space="preserve">          items:</w:t>
      </w:r>
    </w:p>
    <w:p w14:paraId="0EA102E7" w14:textId="77777777" w:rsidR="004037D1" w:rsidRDefault="004037D1" w:rsidP="004037D1">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51F914AF" w14:textId="77777777" w:rsidR="004037D1" w:rsidRDefault="004037D1" w:rsidP="004037D1">
      <w:pPr>
        <w:pStyle w:val="PL"/>
      </w:pPr>
      <w:r>
        <w:t xml:space="preserve">          </w:t>
      </w:r>
      <w:proofErr w:type="spellStart"/>
      <w:r>
        <w:t>minItems</w:t>
      </w:r>
      <w:proofErr w:type="spellEnd"/>
      <w:r>
        <w:t>: 1</w:t>
      </w:r>
    </w:p>
    <w:p w14:paraId="5B9B6353" w14:textId="77777777" w:rsidR="004037D1" w:rsidRDefault="004037D1" w:rsidP="004037D1">
      <w:pPr>
        <w:pStyle w:val="PL"/>
      </w:pPr>
      <w:r>
        <w:t xml:space="preserve">        </w:t>
      </w:r>
      <w:proofErr w:type="spellStart"/>
      <w:r>
        <w:rPr>
          <w:lang w:eastAsia="zh-CN"/>
        </w:rPr>
        <w:t>repThreshDl</w:t>
      </w:r>
      <w:proofErr w:type="spellEnd"/>
      <w:r>
        <w:t>:</w:t>
      </w:r>
    </w:p>
    <w:p w14:paraId="733E5A9D" w14:textId="77777777" w:rsidR="004037D1" w:rsidRDefault="004037D1" w:rsidP="004037D1">
      <w:pPr>
        <w:pStyle w:val="PL"/>
      </w:pPr>
      <w:r>
        <w:t xml:space="preserve">          $ref: '</w:t>
      </w:r>
      <w:r>
        <w:rPr>
          <w:rFonts w:cs="Courier New"/>
          <w:szCs w:val="16"/>
        </w:rPr>
        <w:t>TS29571_CommonData.yaml</w:t>
      </w:r>
      <w:r>
        <w:t>#/components/schemas/</w:t>
      </w:r>
      <w:proofErr w:type="spellStart"/>
      <w:r>
        <w:t>Uinteger</w:t>
      </w:r>
      <w:proofErr w:type="spellEnd"/>
      <w:r>
        <w:t>'</w:t>
      </w:r>
    </w:p>
    <w:p w14:paraId="3A2735B7" w14:textId="77777777" w:rsidR="004037D1" w:rsidRDefault="004037D1" w:rsidP="004037D1">
      <w:pPr>
        <w:pStyle w:val="PL"/>
      </w:pPr>
      <w:r>
        <w:t xml:space="preserve">        </w:t>
      </w:r>
      <w:proofErr w:type="spellStart"/>
      <w:r>
        <w:rPr>
          <w:lang w:eastAsia="zh-CN"/>
        </w:rPr>
        <w:t>repThreshUl</w:t>
      </w:r>
      <w:proofErr w:type="spellEnd"/>
      <w:r>
        <w:t>:</w:t>
      </w:r>
    </w:p>
    <w:p w14:paraId="0D4490EA" w14:textId="77777777" w:rsidR="004037D1" w:rsidRDefault="004037D1" w:rsidP="004037D1">
      <w:pPr>
        <w:pStyle w:val="PL"/>
      </w:pPr>
      <w:r>
        <w:t xml:space="preserve">          $ref: '</w:t>
      </w:r>
      <w:r>
        <w:rPr>
          <w:rFonts w:cs="Courier New"/>
          <w:szCs w:val="16"/>
        </w:rPr>
        <w:t>TS29571_CommonData.yaml</w:t>
      </w:r>
      <w:r>
        <w:t>#/components/schemas/</w:t>
      </w:r>
      <w:proofErr w:type="spellStart"/>
      <w:r>
        <w:t>Uinteger</w:t>
      </w:r>
      <w:proofErr w:type="spellEnd"/>
      <w:r>
        <w:t>'</w:t>
      </w:r>
    </w:p>
    <w:p w14:paraId="1A7815E9" w14:textId="77777777" w:rsidR="004037D1" w:rsidRDefault="004037D1" w:rsidP="004037D1">
      <w:pPr>
        <w:pStyle w:val="PL"/>
      </w:pPr>
      <w:r>
        <w:t xml:space="preserve">        </w:t>
      </w:r>
      <w:proofErr w:type="spellStart"/>
      <w:r>
        <w:rPr>
          <w:lang w:eastAsia="zh-CN"/>
        </w:rPr>
        <w:t>repThreshRp</w:t>
      </w:r>
      <w:proofErr w:type="spellEnd"/>
      <w:r>
        <w:t>:</w:t>
      </w:r>
    </w:p>
    <w:p w14:paraId="0BED4844" w14:textId="77777777" w:rsidR="004037D1" w:rsidRDefault="004037D1" w:rsidP="004037D1">
      <w:pPr>
        <w:pStyle w:val="PL"/>
      </w:pPr>
      <w:r>
        <w:t xml:space="preserve">          $ref: '</w:t>
      </w:r>
      <w:r>
        <w:rPr>
          <w:rFonts w:cs="Courier New"/>
          <w:szCs w:val="16"/>
        </w:rPr>
        <w:t>TS29571_CommonData.yaml</w:t>
      </w:r>
      <w:r>
        <w:t>#/components/schemas/</w:t>
      </w:r>
      <w:proofErr w:type="spellStart"/>
      <w:r>
        <w:t>Uinteger</w:t>
      </w:r>
      <w:proofErr w:type="spellEnd"/>
      <w:r>
        <w:t>'</w:t>
      </w:r>
    </w:p>
    <w:p w14:paraId="28FA0A28" w14:textId="77777777" w:rsidR="004037D1" w:rsidRDefault="004037D1" w:rsidP="004037D1">
      <w:pPr>
        <w:pStyle w:val="PL"/>
      </w:pPr>
      <w:r>
        <w:t xml:space="preserve">        </w:t>
      </w:r>
      <w:proofErr w:type="spellStart"/>
      <w:r>
        <w:rPr>
          <w:lang w:eastAsia="zh-CN"/>
        </w:rPr>
        <w:t>conThreshDl</w:t>
      </w:r>
      <w:proofErr w:type="spellEnd"/>
      <w:r>
        <w:t>:</w:t>
      </w:r>
    </w:p>
    <w:p w14:paraId="1B6475E1" w14:textId="77777777" w:rsidR="004037D1" w:rsidRPr="00F07ED9" w:rsidRDefault="004037D1" w:rsidP="0040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780AE7F1" w14:textId="77777777" w:rsidR="004037D1" w:rsidRDefault="004037D1" w:rsidP="004037D1">
      <w:pPr>
        <w:pStyle w:val="PL"/>
      </w:pPr>
      <w:r>
        <w:t xml:space="preserve">        </w:t>
      </w:r>
      <w:proofErr w:type="spellStart"/>
      <w:r>
        <w:rPr>
          <w:lang w:eastAsia="zh-CN"/>
        </w:rPr>
        <w:t>conThreshUl</w:t>
      </w:r>
      <w:proofErr w:type="spellEnd"/>
      <w:r>
        <w:t>:</w:t>
      </w:r>
    </w:p>
    <w:p w14:paraId="5570F306" w14:textId="77777777" w:rsidR="004037D1" w:rsidRPr="00662F4D" w:rsidRDefault="004037D1" w:rsidP="0040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69280B5D" w14:textId="77777777" w:rsidR="004037D1" w:rsidRDefault="004037D1" w:rsidP="004037D1">
      <w:pPr>
        <w:pStyle w:val="PL"/>
      </w:pPr>
      <w:r>
        <w:lastRenderedPageBreak/>
        <w:t xml:space="preserve">        </w:t>
      </w:r>
      <w:proofErr w:type="spellStart"/>
      <w:r>
        <w:t>waitTime</w:t>
      </w:r>
      <w:proofErr w:type="spellEnd"/>
      <w:r>
        <w:t>:</w:t>
      </w:r>
    </w:p>
    <w:p w14:paraId="4048D4FD" w14:textId="77777777" w:rsidR="004037D1" w:rsidRDefault="004037D1" w:rsidP="004037D1">
      <w:pPr>
        <w:pStyle w:val="PL"/>
      </w:pPr>
      <w:r>
        <w:t xml:space="preserve">          $ref: '</w:t>
      </w:r>
      <w:r>
        <w:rPr>
          <w:rFonts w:cs="Courier New"/>
          <w:szCs w:val="16"/>
        </w:rPr>
        <w:t>TS29571_CommonData.yaml</w:t>
      </w:r>
      <w:r>
        <w:t>#/components/schemas/</w:t>
      </w:r>
      <w:proofErr w:type="spellStart"/>
      <w:r>
        <w:t>DurationSec</w:t>
      </w:r>
      <w:proofErr w:type="spellEnd"/>
      <w:r>
        <w:t>'</w:t>
      </w:r>
    </w:p>
    <w:p w14:paraId="451FBE75" w14:textId="77777777" w:rsidR="004037D1" w:rsidRDefault="004037D1" w:rsidP="004037D1">
      <w:pPr>
        <w:pStyle w:val="PL"/>
      </w:pPr>
      <w:r>
        <w:t xml:space="preserve">        </w:t>
      </w:r>
      <w:proofErr w:type="spellStart"/>
      <w:r>
        <w:t>repPeriod</w:t>
      </w:r>
      <w:proofErr w:type="spellEnd"/>
      <w:r>
        <w:t>:</w:t>
      </w:r>
    </w:p>
    <w:p w14:paraId="6DDA7275" w14:textId="77777777" w:rsidR="004037D1" w:rsidRDefault="004037D1" w:rsidP="004037D1">
      <w:pPr>
        <w:pStyle w:val="PL"/>
      </w:pPr>
      <w:r>
        <w:t xml:space="preserve">          $ref: '</w:t>
      </w:r>
      <w:r>
        <w:rPr>
          <w:rFonts w:cs="Courier New"/>
          <w:szCs w:val="16"/>
        </w:rPr>
        <w:t>TS29571_CommonData.yaml</w:t>
      </w:r>
      <w:r>
        <w:t>#/components/schemas/</w:t>
      </w:r>
      <w:proofErr w:type="spellStart"/>
      <w:r>
        <w:t>DurationSec</w:t>
      </w:r>
      <w:proofErr w:type="spellEnd"/>
      <w:r>
        <w:t>'</w:t>
      </w:r>
    </w:p>
    <w:p w14:paraId="7065D82E" w14:textId="77777777" w:rsidR="004037D1" w:rsidRDefault="004037D1" w:rsidP="004037D1">
      <w:pPr>
        <w:pStyle w:val="PL"/>
      </w:pPr>
      <w:r>
        <w:t xml:space="preserve">        </w:t>
      </w:r>
      <w:proofErr w:type="spellStart"/>
      <w:r>
        <w:t>repThreshDatRateDl</w:t>
      </w:r>
      <w:proofErr w:type="spellEnd"/>
      <w:r>
        <w:t>:</w:t>
      </w:r>
    </w:p>
    <w:p w14:paraId="0E234949" w14:textId="77777777" w:rsidR="004037D1" w:rsidRDefault="004037D1" w:rsidP="004037D1">
      <w:pPr>
        <w:pStyle w:val="PL"/>
      </w:pPr>
      <w:r>
        <w:t xml:space="preserve">          $ref: '</w:t>
      </w:r>
      <w:r>
        <w:rPr>
          <w:rFonts w:cs="Courier New"/>
          <w:szCs w:val="16"/>
        </w:rPr>
        <w:t>TS29571_CommonData.yaml</w:t>
      </w:r>
      <w:r>
        <w:t>#/components/schemas/</w:t>
      </w:r>
      <w:proofErr w:type="spellStart"/>
      <w:r>
        <w:t>BitRate</w:t>
      </w:r>
      <w:proofErr w:type="spellEnd"/>
      <w:r>
        <w:t>'</w:t>
      </w:r>
    </w:p>
    <w:p w14:paraId="7ABF30A2" w14:textId="77777777" w:rsidR="004037D1" w:rsidRDefault="004037D1" w:rsidP="004037D1">
      <w:pPr>
        <w:pStyle w:val="PL"/>
      </w:pPr>
      <w:r>
        <w:t xml:space="preserve">        </w:t>
      </w:r>
      <w:proofErr w:type="spellStart"/>
      <w:r>
        <w:t>repThreshDatRateUl</w:t>
      </w:r>
      <w:proofErr w:type="spellEnd"/>
      <w:r>
        <w:t>:</w:t>
      </w:r>
    </w:p>
    <w:p w14:paraId="13B9C31F" w14:textId="47BAC485" w:rsidR="004037D1" w:rsidRDefault="004037D1" w:rsidP="004037D1">
      <w:pPr>
        <w:pStyle w:val="PL"/>
        <w:rPr>
          <w:ins w:id="325" w:author="Huawei" w:date="2023-11-16T13:36:00Z"/>
        </w:rPr>
      </w:pPr>
      <w:r>
        <w:t xml:space="preserve">          $ref: '</w:t>
      </w:r>
      <w:r>
        <w:rPr>
          <w:rFonts w:cs="Courier New"/>
          <w:szCs w:val="16"/>
        </w:rPr>
        <w:t>TS29571_CommonData.yaml</w:t>
      </w:r>
      <w:r>
        <w:t>#/components/schemas/</w:t>
      </w:r>
      <w:proofErr w:type="spellStart"/>
      <w:r>
        <w:t>BitRate</w:t>
      </w:r>
      <w:proofErr w:type="spellEnd"/>
      <w:r>
        <w:t>'</w:t>
      </w:r>
    </w:p>
    <w:p w14:paraId="4B854BF9" w14:textId="77777777" w:rsidR="001D1F2B" w:rsidRDefault="001D1F2B" w:rsidP="001D1F2B">
      <w:pPr>
        <w:pStyle w:val="PL"/>
        <w:rPr>
          <w:ins w:id="326" w:author="Huawei" w:date="2023-11-16T13:38:00Z"/>
        </w:rPr>
      </w:pPr>
      <w:ins w:id="327" w:author="Huawei" w:date="2023-11-16T13:38:00Z">
        <w:r>
          <w:t xml:space="preserve">        </w:t>
        </w:r>
        <w:proofErr w:type="spellStart"/>
        <w:r>
          <w:rPr>
            <w:lang w:eastAsia="zh-CN"/>
          </w:rPr>
          <w:t>consDataRateThrDl</w:t>
        </w:r>
        <w:proofErr w:type="spellEnd"/>
        <w:r>
          <w:t>:</w:t>
        </w:r>
      </w:ins>
    </w:p>
    <w:p w14:paraId="53C05B35" w14:textId="77777777" w:rsidR="001D1F2B" w:rsidRDefault="001D1F2B" w:rsidP="001D1F2B">
      <w:pPr>
        <w:pStyle w:val="PL"/>
        <w:rPr>
          <w:ins w:id="328" w:author="Huawei" w:date="2023-11-16T13:38:00Z"/>
        </w:rPr>
      </w:pPr>
      <w:ins w:id="329" w:author="Huawei" w:date="2023-11-16T13:38:00Z">
        <w:r>
          <w:t xml:space="preserve">          $ref: '</w:t>
        </w:r>
        <w:r>
          <w:rPr>
            <w:rFonts w:cs="Courier New"/>
            <w:szCs w:val="16"/>
          </w:rPr>
          <w:t>TS29571_CommonData.yaml</w:t>
        </w:r>
        <w:r>
          <w:t>#/components/schemas/</w:t>
        </w:r>
        <w:proofErr w:type="spellStart"/>
        <w:r>
          <w:t>BitRate</w:t>
        </w:r>
        <w:proofErr w:type="spellEnd"/>
        <w:r>
          <w:t>'</w:t>
        </w:r>
      </w:ins>
    </w:p>
    <w:p w14:paraId="1577F299" w14:textId="77777777" w:rsidR="001D1F2B" w:rsidRDefault="001D1F2B" w:rsidP="001D1F2B">
      <w:pPr>
        <w:pStyle w:val="PL"/>
        <w:rPr>
          <w:ins w:id="330" w:author="Huawei" w:date="2023-11-16T13:38:00Z"/>
        </w:rPr>
      </w:pPr>
      <w:ins w:id="331" w:author="Huawei" w:date="2023-11-16T13:38:00Z">
        <w:r>
          <w:t xml:space="preserve">        </w:t>
        </w:r>
        <w:proofErr w:type="spellStart"/>
        <w:r>
          <w:rPr>
            <w:lang w:eastAsia="zh-CN"/>
          </w:rPr>
          <w:t>consDataRateThrUl</w:t>
        </w:r>
        <w:proofErr w:type="spellEnd"/>
        <w:r>
          <w:t>:</w:t>
        </w:r>
      </w:ins>
    </w:p>
    <w:p w14:paraId="6311F423" w14:textId="38CBC3F7" w:rsidR="003142E0" w:rsidRPr="001D1F2B" w:rsidRDefault="001D1F2B" w:rsidP="004037D1">
      <w:pPr>
        <w:pStyle w:val="PL"/>
      </w:pPr>
      <w:ins w:id="332" w:author="Huawei" w:date="2023-11-16T13:38:00Z">
        <w:r>
          <w:t xml:space="preserve">          $ref: 'TS29571_CommonData.yaml#/components/schemas/</w:t>
        </w:r>
        <w:proofErr w:type="spellStart"/>
        <w:r>
          <w:t>BitRate</w:t>
        </w:r>
        <w:proofErr w:type="spellEnd"/>
        <w:r>
          <w:t>'</w:t>
        </w:r>
      </w:ins>
    </w:p>
    <w:p w14:paraId="587F30EF" w14:textId="77777777" w:rsidR="004037D1" w:rsidRDefault="004037D1" w:rsidP="004037D1">
      <w:pPr>
        <w:pStyle w:val="PL"/>
      </w:pPr>
      <w:r>
        <w:t xml:space="preserve">      required:</w:t>
      </w:r>
    </w:p>
    <w:p w14:paraId="22853544" w14:textId="77777777" w:rsidR="004037D1" w:rsidRDefault="004037D1" w:rsidP="004037D1">
      <w:pPr>
        <w:pStyle w:val="PL"/>
      </w:pPr>
      <w:r>
        <w:t xml:space="preserve">        - </w:t>
      </w:r>
      <w:proofErr w:type="spellStart"/>
      <w:r>
        <w:t>reqQosMonParams</w:t>
      </w:r>
      <w:proofErr w:type="spellEnd"/>
    </w:p>
    <w:p w14:paraId="6B592F84" w14:textId="77777777" w:rsidR="004037D1" w:rsidRDefault="004037D1" w:rsidP="004037D1">
      <w:pPr>
        <w:pStyle w:val="PL"/>
      </w:pPr>
      <w:r>
        <w:t xml:space="preserve">        - </w:t>
      </w:r>
      <w:proofErr w:type="spellStart"/>
      <w:r>
        <w:t>repFreqs</w:t>
      </w:r>
      <w:proofErr w:type="spellEnd"/>
    </w:p>
    <w:p w14:paraId="5780D589" w14:textId="77777777" w:rsidR="004037D1" w:rsidRDefault="004037D1" w:rsidP="004037D1">
      <w:pPr>
        <w:pStyle w:val="PL"/>
      </w:pPr>
    </w:p>
    <w:p w14:paraId="048CC8E8" w14:textId="77777777" w:rsidR="004037D1" w:rsidRDefault="004037D1" w:rsidP="004037D1">
      <w:pPr>
        <w:pStyle w:val="PL"/>
      </w:pPr>
      <w:r>
        <w:t xml:space="preserve">    </w:t>
      </w:r>
      <w:proofErr w:type="spellStart"/>
      <w:r>
        <w:t>QosMonitoringInformationRm</w:t>
      </w:r>
      <w:proofErr w:type="spellEnd"/>
      <w:r>
        <w:t>:</w:t>
      </w:r>
    </w:p>
    <w:p w14:paraId="2804217B" w14:textId="77777777" w:rsidR="004037D1" w:rsidRDefault="004037D1" w:rsidP="004037D1">
      <w:pPr>
        <w:pStyle w:val="PL"/>
      </w:pPr>
      <w:r>
        <w:t xml:space="preserve">      description: &gt;</w:t>
      </w:r>
    </w:p>
    <w:p w14:paraId="4185442D" w14:textId="77777777" w:rsidR="004037D1" w:rsidRDefault="004037D1" w:rsidP="004037D1">
      <w:pPr>
        <w:pStyle w:val="PL"/>
      </w:pPr>
      <w:r>
        <w:t xml:space="preserve">        Represents the same as the </w:t>
      </w:r>
      <w:proofErr w:type="spellStart"/>
      <w:r>
        <w:t>QosMonitoringInformation</w:t>
      </w:r>
      <w:proofErr w:type="spellEnd"/>
      <w:r>
        <w:t xml:space="preserve"> data type but with</w:t>
      </w:r>
    </w:p>
    <w:p w14:paraId="309539AE" w14:textId="77777777" w:rsidR="004037D1" w:rsidRDefault="004037D1" w:rsidP="004037D1">
      <w:pPr>
        <w:pStyle w:val="PL"/>
      </w:pPr>
      <w:r>
        <w:t xml:space="preserve">        the </w:t>
      </w:r>
      <w:proofErr w:type="spellStart"/>
      <w:r>
        <w:t>nullable:true</w:t>
      </w:r>
      <w:proofErr w:type="spellEnd"/>
      <w:r>
        <w:t xml:space="preserve"> property.</w:t>
      </w:r>
    </w:p>
    <w:p w14:paraId="67D29F0D" w14:textId="77777777" w:rsidR="004037D1" w:rsidRDefault="004037D1" w:rsidP="004037D1">
      <w:pPr>
        <w:pStyle w:val="PL"/>
      </w:pPr>
      <w:r>
        <w:t xml:space="preserve">      type: object</w:t>
      </w:r>
    </w:p>
    <w:p w14:paraId="162CA392" w14:textId="77777777" w:rsidR="004037D1" w:rsidRDefault="004037D1" w:rsidP="004037D1">
      <w:pPr>
        <w:pStyle w:val="PL"/>
      </w:pPr>
      <w:r>
        <w:t xml:space="preserve">      properties:</w:t>
      </w:r>
    </w:p>
    <w:p w14:paraId="498BD674"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14AF05BF" w14:textId="77777777" w:rsidR="004037D1" w:rsidRDefault="004037D1" w:rsidP="004037D1">
      <w:pPr>
        <w:pStyle w:val="PL"/>
      </w:pPr>
      <w:r>
        <w:t xml:space="preserve">          type: array</w:t>
      </w:r>
    </w:p>
    <w:p w14:paraId="197C2F8E" w14:textId="77777777" w:rsidR="004037D1" w:rsidRDefault="004037D1" w:rsidP="004037D1">
      <w:pPr>
        <w:pStyle w:val="PL"/>
        <w:rPr>
          <w:rFonts w:cs="Courier New"/>
          <w:szCs w:val="16"/>
        </w:rPr>
      </w:pPr>
      <w:r>
        <w:t xml:space="preserve">          items:</w:t>
      </w:r>
    </w:p>
    <w:p w14:paraId="4C3912C8" w14:textId="77777777" w:rsidR="004037D1" w:rsidRDefault="004037D1" w:rsidP="004037D1">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44926556" w14:textId="77777777" w:rsidR="004037D1" w:rsidRDefault="004037D1" w:rsidP="004037D1">
      <w:pPr>
        <w:pStyle w:val="PL"/>
        <w:rPr>
          <w:rFonts w:cs="Courier New"/>
          <w:szCs w:val="16"/>
        </w:rPr>
      </w:pPr>
      <w:r>
        <w:t xml:space="preserve">          </w:t>
      </w:r>
      <w:proofErr w:type="spellStart"/>
      <w:r>
        <w:t>minItems</w:t>
      </w:r>
      <w:proofErr w:type="spellEnd"/>
      <w:r>
        <w:t>: 1</w:t>
      </w:r>
    </w:p>
    <w:p w14:paraId="3F46768C" w14:textId="77777777" w:rsidR="004037D1" w:rsidRDefault="004037D1" w:rsidP="004037D1">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0D3EBEB1" w14:textId="77777777" w:rsidR="004037D1" w:rsidRDefault="004037D1" w:rsidP="004037D1">
      <w:pPr>
        <w:pStyle w:val="PL"/>
      </w:pPr>
      <w:r>
        <w:t xml:space="preserve">          type: array</w:t>
      </w:r>
    </w:p>
    <w:p w14:paraId="3B263A02" w14:textId="77777777" w:rsidR="004037D1" w:rsidRDefault="004037D1" w:rsidP="004037D1">
      <w:pPr>
        <w:pStyle w:val="PL"/>
        <w:rPr>
          <w:rFonts w:cs="Courier New"/>
          <w:szCs w:val="16"/>
        </w:rPr>
      </w:pPr>
      <w:r>
        <w:t xml:space="preserve">          items:</w:t>
      </w:r>
    </w:p>
    <w:p w14:paraId="448C30EC" w14:textId="77777777" w:rsidR="004037D1" w:rsidRDefault="004037D1" w:rsidP="004037D1">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513DB18A" w14:textId="77777777" w:rsidR="004037D1" w:rsidRDefault="004037D1" w:rsidP="004037D1">
      <w:pPr>
        <w:pStyle w:val="PL"/>
      </w:pPr>
      <w:r>
        <w:t xml:space="preserve">          </w:t>
      </w:r>
      <w:proofErr w:type="spellStart"/>
      <w:r>
        <w:t>minItems</w:t>
      </w:r>
      <w:proofErr w:type="spellEnd"/>
      <w:r>
        <w:t>: 1</w:t>
      </w:r>
    </w:p>
    <w:p w14:paraId="46D0D2E0" w14:textId="77777777" w:rsidR="004037D1" w:rsidRDefault="004037D1" w:rsidP="004037D1">
      <w:pPr>
        <w:pStyle w:val="PL"/>
      </w:pPr>
      <w:r>
        <w:t xml:space="preserve">        </w:t>
      </w:r>
      <w:proofErr w:type="spellStart"/>
      <w:r>
        <w:rPr>
          <w:lang w:eastAsia="zh-CN"/>
        </w:rPr>
        <w:t>repThreshDl</w:t>
      </w:r>
      <w:proofErr w:type="spellEnd"/>
      <w:r>
        <w:t>:</w:t>
      </w:r>
    </w:p>
    <w:p w14:paraId="5436A9C0" w14:textId="77777777" w:rsidR="004037D1" w:rsidRDefault="004037D1" w:rsidP="004037D1">
      <w:pPr>
        <w:pStyle w:val="PL"/>
      </w:pPr>
      <w:r>
        <w:t xml:space="preserve">          $ref: '</w:t>
      </w:r>
      <w:r>
        <w:rPr>
          <w:rFonts w:cs="Courier New"/>
          <w:szCs w:val="16"/>
        </w:rPr>
        <w:t>TS29571_CommonData.yaml</w:t>
      </w:r>
      <w:r>
        <w:t>#/components/schemas/</w:t>
      </w:r>
      <w:proofErr w:type="spellStart"/>
      <w:r>
        <w:t>UintegerRm</w:t>
      </w:r>
      <w:proofErr w:type="spellEnd"/>
      <w:r>
        <w:t>'</w:t>
      </w:r>
    </w:p>
    <w:p w14:paraId="501B0470" w14:textId="77777777" w:rsidR="004037D1" w:rsidRDefault="004037D1" w:rsidP="004037D1">
      <w:pPr>
        <w:pStyle w:val="PL"/>
      </w:pPr>
      <w:r>
        <w:t xml:space="preserve">        </w:t>
      </w:r>
      <w:proofErr w:type="spellStart"/>
      <w:r>
        <w:rPr>
          <w:lang w:eastAsia="zh-CN"/>
        </w:rPr>
        <w:t>repThreshUl</w:t>
      </w:r>
      <w:proofErr w:type="spellEnd"/>
      <w:r>
        <w:t>:</w:t>
      </w:r>
    </w:p>
    <w:p w14:paraId="378626C9" w14:textId="77777777" w:rsidR="004037D1" w:rsidRDefault="004037D1" w:rsidP="004037D1">
      <w:pPr>
        <w:pStyle w:val="PL"/>
      </w:pPr>
      <w:r>
        <w:t xml:space="preserve">          $ref: '</w:t>
      </w:r>
      <w:r>
        <w:rPr>
          <w:rFonts w:cs="Courier New"/>
          <w:szCs w:val="16"/>
        </w:rPr>
        <w:t>TS29571_CommonData.yaml</w:t>
      </w:r>
      <w:r>
        <w:t>#/components/schemas/</w:t>
      </w:r>
      <w:proofErr w:type="spellStart"/>
      <w:r>
        <w:t>UintegerRm</w:t>
      </w:r>
      <w:proofErr w:type="spellEnd"/>
      <w:r>
        <w:t>'</w:t>
      </w:r>
    </w:p>
    <w:p w14:paraId="308ACEA7" w14:textId="77777777" w:rsidR="004037D1" w:rsidRDefault="004037D1" w:rsidP="004037D1">
      <w:pPr>
        <w:pStyle w:val="PL"/>
      </w:pPr>
      <w:r>
        <w:t xml:space="preserve">        </w:t>
      </w:r>
      <w:proofErr w:type="spellStart"/>
      <w:r>
        <w:rPr>
          <w:lang w:eastAsia="zh-CN"/>
        </w:rPr>
        <w:t>repThreshRp</w:t>
      </w:r>
      <w:proofErr w:type="spellEnd"/>
      <w:r>
        <w:t>:</w:t>
      </w:r>
    </w:p>
    <w:p w14:paraId="5826AA25" w14:textId="77777777" w:rsidR="004037D1" w:rsidRDefault="004037D1" w:rsidP="004037D1">
      <w:pPr>
        <w:pStyle w:val="PL"/>
      </w:pPr>
      <w:r>
        <w:t xml:space="preserve">          $ref: '</w:t>
      </w:r>
      <w:r>
        <w:rPr>
          <w:rFonts w:cs="Courier New"/>
          <w:szCs w:val="16"/>
        </w:rPr>
        <w:t>TS29571_CommonData.yaml</w:t>
      </w:r>
      <w:r>
        <w:t>#/components/schemas/</w:t>
      </w:r>
      <w:proofErr w:type="spellStart"/>
      <w:r>
        <w:t>UintegerRm</w:t>
      </w:r>
      <w:proofErr w:type="spellEnd"/>
      <w:r>
        <w:t>'</w:t>
      </w:r>
    </w:p>
    <w:p w14:paraId="5E5A203C" w14:textId="77777777" w:rsidR="004037D1" w:rsidRDefault="004037D1" w:rsidP="004037D1">
      <w:pPr>
        <w:pStyle w:val="PL"/>
      </w:pPr>
      <w:r>
        <w:t xml:space="preserve">        </w:t>
      </w:r>
      <w:proofErr w:type="spellStart"/>
      <w:r>
        <w:rPr>
          <w:lang w:eastAsia="zh-CN"/>
        </w:rPr>
        <w:t>conThreshDl</w:t>
      </w:r>
      <w:proofErr w:type="spellEnd"/>
      <w:r>
        <w:t>:</w:t>
      </w:r>
    </w:p>
    <w:p w14:paraId="429392FC" w14:textId="77777777" w:rsidR="004037D1" w:rsidRPr="00F07ED9" w:rsidRDefault="004037D1" w:rsidP="0040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327AAAAF" w14:textId="77777777" w:rsidR="004037D1" w:rsidRDefault="004037D1" w:rsidP="004037D1">
      <w:pPr>
        <w:pStyle w:val="PL"/>
      </w:pPr>
      <w:r>
        <w:t xml:space="preserve">        </w:t>
      </w:r>
      <w:proofErr w:type="spellStart"/>
      <w:r>
        <w:rPr>
          <w:lang w:eastAsia="zh-CN"/>
        </w:rPr>
        <w:t>conThreshUl</w:t>
      </w:r>
      <w:proofErr w:type="spellEnd"/>
      <w:r>
        <w:t>:</w:t>
      </w:r>
    </w:p>
    <w:p w14:paraId="26F2CCF3" w14:textId="77777777" w:rsidR="004037D1" w:rsidRPr="00485A40" w:rsidRDefault="004037D1" w:rsidP="0040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4BAD43CB" w14:textId="77777777" w:rsidR="004037D1" w:rsidRDefault="004037D1" w:rsidP="004037D1">
      <w:pPr>
        <w:pStyle w:val="PL"/>
      </w:pPr>
      <w:r>
        <w:t xml:space="preserve">        </w:t>
      </w:r>
      <w:proofErr w:type="spellStart"/>
      <w:r>
        <w:t>waitTime</w:t>
      </w:r>
      <w:proofErr w:type="spellEnd"/>
      <w:r>
        <w:t>:</w:t>
      </w:r>
    </w:p>
    <w:p w14:paraId="510EA174" w14:textId="77777777" w:rsidR="004037D1" w:rsidRDefault="004037D1" w:rsidP="004037D1">
      <w:pPr>
        <w:pStyle w:val="PL"/>
      </w:pPr>
      <w:r>
        <w:t xml:space="preserve">          $ref: '</w:t>
      </w:r>
      <w:r>
        <w:rPr>
          <w:rFonts w:cs="Courier New"/>
          <w:szCs w:val="16"/>
        </w:rPr>
        <w:t>TS29571_CommonData.yaml</w:t>
      </w:r>
      <w:r>
        <w:t>#/components/schemas/</w:t>
      </w:r>
      <w:proofErr w:type="spellStart"/>
      <w:r>
        <w:t>DurationSecRm</w:t>
      </w:r>
      <w:proofErr w:type="spellEnd"/>
      <w:r>
        <w:t>'</w:t>
      </w:r>
    </w:p>
    <w:p w14:paraId="3954CFC2" w14:textId="77777777" w:rsidR="004037D1" w:rsidRDefault="004037D1" w:rsidP="004037D1">
      <w:pPr>
        <w:pStyle w:val="PL"/>
      </w:pPr>
      <w:r>
        <w:t xml:space="preserve">        </w:t>
      </w:r>
      <w:proofErr w:type="spellStart"/>
      <w:r>
        <w:t>repPeriod</w:t>
      </w:r>
      <w:proofErr w:type="spellEnd"/>
      <w:r>
        <w:t>:</w:t>
      </w:r>
    </w:p>
    <w:p w14:paraId="05B31F8B" w14:textId="77777777" w:rsidR="004037D1" w:rsidRDefault="004037D1" w:rsidP="004037D1">
      <w:pPr>
        <w:pStyle w:val="PL"/>
      </w:pPr>
      <w:r>
        <w:t xml:space="preserve">          $ref: '</w:t>
      </w:r>
      <w:r>
        <w:rPr>
          <w:rFonts w:cs="Courier New"/>
          <w:szCs w:val="16"/>
        </w:rPr>
        <w:t>TS29571_CommonData.yaml</w:t>
      </w:r>
      <w:r>
        <w:t>#/components/schemas/</w:t>
      </w:r>
      <w:proofErr w:type="spellStart"/>
      <w:r>
        <w:t>DurationSecRm</w:t>
      </w:r>
      <w:proofErr w:type="spellEnd"/>
      <w:r>
        <w:t>'</w:t>
      </w:r>
    </w:p>
    <w:p w14:paraId="43CDD7B6" w14:textId="77777777" w:rsidR="004037D1" w:rsidRDefault="004037D1" w:rsidP="004037D1">
      <w:pPr>
        <w:pStyle w:val="PL"/>
      </w:pPr>
      <w:r>
        <w:t xml:space="preserve">        </w:t>
      </w:r>
      <w:proofErr w:type="spellStart"/>
      <w:r>
        <w:t>repThreshDatRateDl</w:t>
      </w:r>
      <w:proofErr w:type="spellEnd"/>
      <w:r>
        <w:t>:</w:t>
      </w:r>
    </w:p>
    <w:p w14:paraId="4AD92E25" w14:textId="77777777" w:rsidR="004037D1" w:rsidRDefault="004037D1" w:rsidP="004037D1">
      <w:pPr>
        <w:pStyle w:val="PL"/>
      </w:pPr>
      <w:r>
        <w:t xml:space="preserve">          $ref: '</w:t>
      </w:r>
      <w:r>
        <w:rPr>
          <w:rFonts w:cs="Courier New"/>
          <w:szCs w:val="16"/>
        </w:rPr>
        <w:t>TS29571_CommonData.yaml</w:t>
      </w:r>
      <w:r>
        <w:t>#/components/schemas/</w:t>
      </w:r>
      <w:proofErr w:type="spellStart"/>
      <w:r>
        <w:t>BitRateRm</w:t>
      </w:r>
      <w:proofErr w:type="spellEnd"/>
      <w:r>
        <w:t>'</w:t>
      </w:r>
    </w:p>
    <w:p w14:paraId="08CC10CB" w14:textId="77777777" w:rsidR="004037D1" w:rsidRDefault="004037D1" w:rsidP="004037D1">
      <w:pPr>
        <w:pStyle w:val="PL"/>
      </w:pPr>
      <w:r>
        <w:t xml:space="preserve">        </w:t>
      </w:r>
      <w:proofErr w:type="spellStart"/>
      <w:r>
        <w:t>repThreshDatRateUl</w:t>
      </w:r>
      <w:proofErr w:type="spellEnd"/>
      <w:r>
        <w:t>:</w:t>
      </w:r>
    </w:p>
    <w:p w14:paraId="17ACFCF0" w14:textId="77777777" w:rsidR="004037D1" w:rsidRDefault="004037D1" w:rsidP="004037D1">
      <w:pPr>
        <w:pStyle w:val="PL"/>
      </w:pPr>
      <w:r>
        <w:t xml:space="preserve">          $ref: '</w:t>
      </w:r>
      <w:r>
        <w:rPr>
          <w:rFonts w:cs="Courier New"/>
          <w:szCs w:val="16"/>
        </w:rPr>
        <w:t>TS29571_CommonData.yaml</w:t>
      </w:r>
      <w:r>
        <w:t>#/components/schemas/</w:t>
      </w:r>
      <w:proofErr w:type="spellStart"/>
      <w:r>
        <w:t>BitRateRm</w:t>
      </w:r>
      <w:proofErr w:type="spellEnd"/>
      <w:r>
        <w:t>'</w:t>
      </w:r>
    </w:p>
    <w:p w14:paraId="7C29B05F" w14:textId="77777777" w:rsidR="001D1F2B" w:rsidRDefault="001D1F2B" w:rsidP="001D1F2B">
      <w:pPr>
        <w:pStyle w:val="PL"/>
        <w:rPr>
          <w:ins w:id="333" w:author="Huawei" w:date="2023-11-16T13:38:00Z"/>
        </w:rPr>
      </w:pPr>
      <w:ins w:id="334" w:author="Huawei" w:date="2023-11-16T13:38:00Z">
        <w:r>
          <w:t xml:space="preserve">        </w:t>
        </w:r>
        <w:proofErr w:type="spellStart"/>
        <w:r>
          <w:rPr>
            <w:lang w:eastAsia="zh-CN"/>
          </w:rPr>
          <w:t>consDataRateThrDl</w:t>
        </w:r>
        <w:proofErr w:type="spellEnd"/>
        <w:r>
          <w:t>:</w:t>
        </w:r>
      </w:ins>
    </w:p>
    <w:p w14:paraId="66601DF3" w14:textId="39D407B7" w:rsidR="001D1F2B" w:rsidRDefault="001D1F2B" w:rsidP="001D1F2B">
      <w:pPr>
        <w:pStyle w:val="PL"/>
        <w:rPr>
          <w:ins w:id="335" w:author="Huawei" w:date="2023-11-16T13:38:00Z"/>
        </w:rPr>
      </w:pPr>
      <w:ins w:id="336" w:author="Huawei" w:date="2023-11-16T13:38:00Z">
        <w:r>
          <w:t xml:space="preserve">          $ref: '</w:t>
        </w:r>
        <w:r>
          <w:rPr>
            <w:rFonts w:cs="Courier New"/>
            <w:szCs w:val="16"/>
          </w:rPr>
          <w:t>TS29571_CommonData.yaml</w:t>
        </w:r>
        <w:r>
          <w:t>#/components/schemas/</w:t>
        </w:r>
        <w:proofErr w:type="spellStart"/>
        <w:r>
          <w:t>BitRateRm</w:t>
        </w:r>
        <w:proofErr w:type="spellEnd"/>
        <w:r>
          <w:t>'</w:t>
        </w:r>
      </w:ins>
    </w:p>
    <w:p w14:paraId="1069F3C8" w14:textId="77777777" w:rsidR="001D1F2B" w:rsidRDefault="001D1F2B" w:rsidP="001D1F2B">
      <w:pPr>
        <w:pStyle w:val="PL"/>
        <w:rPr>
          <w:ins w:id="337" w:author="Huawei" w:date="2023-11-16T13:38:00Z"/>
        </w:rPr>
      </w:pPr>
      <w:ins w:id="338" w:author="Huawei" w:date="2023-11-16T13:38:00Z">
        <w:r>
          <w:t xml:space="preserve">        </w:t>
        </w:r>
        <w:proofErr w:type="spellStart"/>
        <w:r>
          <w:rPr>
            <w:lang w:eastAsia="zh-CN"/>
          </w:rPr>
          <w:t>consDataRateThrUl</w:t>
        </w:r>
        <w:proofErr w:type="spellEnd"/>
        <w:r>
          <w:t>:</w:t>
        </w:r>
      </w:ins>
    </w:p>
    <w:p w14:paraId="4BBA06D6" w14:textId="1638CE1A" w:rsidR="001D1F2B" w:rsidRDefault="001D1F2B" w:rsidP="001D1F2B">
      <w:pPr>
        <w:pStyle w:val="PL"/>
        <w:rPr>
          <w:ins w:id="339" w:author="Huawei" w:date="2023-11-16T13:38:00Z"/>
        </w:rPr>
      </w:pPr>
      <w:ins w:id="340" w:author="Huawei" w:date="2023-11-16T13:38:00Z">
        <w:r>
          <w:t xml:space="preserve">          $ref: 'TS29571_CommonData.yaml#/components/schemas/</w:t>
        </w:r>
        <w:proofErr w:type="spellStart"/>
        <w:r>
          <w:t>BitRateRm</w:t>
        </w:r>
        <w:proofErr w:type="spellEnd"/>
        <w:r>
          <w:t>'</w:t>
        </w:r>
      </w:ins>
    </w:p>
    <w:p w14:paraId="627037B6" w14:textId="77777777" w:rsidR="004037D1" w:rsidRPr="001D1F2B" w:rsidRDefault="004037D1" w:rsidP="004037D1">
      <w:pPr>
        <w:pStyle w:val="PL"/>
      </w:pPr>
    </w:p>
    <w:p w14:paraId="0616279F" w14:textId="77777777" w:rsidR="004037D1" w:rsidRDefault="004037D1" w:rsidP="004037D1">
      <w:pPr>
        <w:pStyle w:val="PL"/>
      </w:pPr>
      <w:r>
        <w:t xml:space="preserve">    </w:t>
      </w:r>
      <w:proofErr w:type="spellStart"/>
      <w:r>
        <w:t>QosMonitoringReport</w:t>
      </w:r>
      <w:proofErr w:type="spellEnd"/>
      <w:r>
        <w:t>:</w:t>
      </w:r>
    </w:p>
    <w:p w14:paraId="1AFAC4D2" w14:textId="77777777" w:rsidR="004037D1" w:rsidRDefault="004037D1" w:rsidP="004037D1">
      <w:pPr>
        <w:pStyle w:val="PL"/>
      </w:pPr>
      <w:r>
        <w:t xml:space="preserve">      description: Represents a QoS monitoring report.</w:t>
      </w:r>
    </w:p>
    <w:p w14:paraId="215D7FC3" w14:textId="77777777" w:rsidR="004037D1" w:rsidRDefault="004037D1" w:rsidP="004037D1">
      <w:pPr>
        <w:pStyle w:val="PL"/>
      </w:pPr>
      <w:r>
        <w:t xml:space="preserve">      type: object</w:t>
      </w:r>
    </w:p>
    <w:p w14:paraId="1AFB1CA8" w14:textId="77777777" w:rsidR="004037D1" w:rsidRDefault="004037D1" w:rsidP="004037D1">
      <w:pPr>
        <w:pStyle w:val="PL"/>
      </w:pPr>
      <w:r>
        <w:t xml:space="preserve">      properties:</w:t>
      </w:r>
    </w:p>
    <w:p w14:paraId="2E871114" w14:textId="77777777" w:rsidR="004037D1" w:rsidRDefault="004037D1" w:rsidP="004037D1">
      <w:pPr>
        <w:pStyle w:val="PL"/>
      </w:pPr>
      <w:r>
        <w:t xml:space="preserve">        </w:t>
      </w:r>
      <w:proofErr w:type="spellStart"/>
      <w:r>
        <w:t>ulDelays</w:t>
      </w:r>
      <w:proofErr w:type="spellEnd"/>
      <w:r>
        <w:t>:</w:t>
      </w:r>
    </w:p>
    <w:p w14:paraId="0EA70103" w14:textId="77777777" w:rsidR="004037D1" w:rsidRDefault="004037D1" w:rsidP="004037D1">
      <w:pPr>
        <w:pStyle w:val="PL"/>
      </w:pPr>
      <w:r>
        <w:t xml:space="preserve">          type: array</w:t>
      </w:r>
    </w:p>
    <w:p w14:paraId="37DE9447" w14:textId="77777777" w:rsidR="004037D1" w:rsidRDefault="004037D1" w:rsidP="004037D1">
      <w:pPr>
        <w:pStyle w:val="PL"/>
      </w:pPr>
      <w:r>
        <w:t xml:space="preserve">          items:</w:t>
      </w:r>
    </w:p>
    <w:p w14:paraId="70EB2681" w14:textId="77777777" w:rsidR="004037D1" w:rsidRDefault="004037D1" w:rsidP="004037D1">
      <w:pPr>
        <w:pStyle w:val="PL"/>
      </w:pPr>
      <w:r>
        <w:t xml:space="preserve">            $ref: '</w:t>
      </w:r>
      <w:r>
        <w:rPr>
          <w:rFonts w:cs="Courier New"/>
          <w:szCs w:val="16"/>
        </w:rPr>
        <w:t>TS29571_CommonData.yaml</w:t>
      </w:r>
      <w:r>
        <w:t>#/components/schemas/</w:t>
      </w:r>
      <w:proofErr w:type="spellStart"/>
      <w:r>
        <w:t>Uinteger</w:t>
      </w:r>
      <w:proofErr w:type="spellEnd"/>
      <w:r>
        <w:t>'</w:t>
      </w:r>
    </w:p>
    <w:p w14:paraId="08312458" w14:textId="77777777" w:rsidR="004037D1" w:rsidRDefault="004037D1" w:rsidP="004037D1">
      <w:pPr>
        <w:pStyle w:val="PL"/>
      </w:pPr>
      <w:r>
        <w:t xml:space="preserve">          </w:t>
      </w:r>
      <w:proofErr w:type="spellStart"/>
      <w:r>
        <w:t>minItems</w:t>
      </w:r>
      <w:proofErr w:type="spellEnd"/>
      <w:r>
        <w:t>: 1</w:t>
      </w:r>
    </w:p>
    <w:p w14:paraId="604BF2A6" w14:textId="77777777" w:rsidR="004037D1" w:rsidRDefault="004037D1" w:rsidP="004037D1">
      <w:pPr>
        <w:pStyle w:val="PL"/>
      </w:pPr>
      <w:r>
        <w:t xml:space="preserve">        </w:t>
      </w:r>
      <w:proofErr w:type="spellStart"/>
      <w:r>
        <w:t>dlDelays</w:t>
      </w:r>
      <w:proofErr w:type="spellEnd"/>
      <w:r>
        <w:t>:</w:t>
      </w:r>
    </w:p>
    <w:p w14:paraId="5CA8AA5D" w14:textId="77777777" w:rsidR="004037D1" w:rsidRDefault="004037D1" w:rsidP="004037D1">
      <w:pPr>
        <w:pStyle w:val="PL"/>
      </w:pPr>
      <w:r>
        <w:t xml:space="preserve">          type: array</w:t>
      </w:r>
    </w:p>
    <w:p w14:paraId="4D9C8661" w14:textId="77777777" w:rsidR="004037D1" w:rsidRDefault="004037D1" w:rsidP="004037D1">
      <w:pPr>
        <w:pStyle w:val="PL"/>
      </w:pPr>
      <w:r>
        <w:t xml:space="preserve">          items:</w:t>
      </w:r>
    </w:p>
    <w:p w14:paraId="08DC13DA" w14:textId="77777777" w:rsidR="004037D1" w:rsidRDefault="004037D1" w:rsidP="004037D1">
      <w:pPr>
        <w:pStyle w:val="PL"/>
      </w:pPr>
      <w:r>
        <w:t xml:space="preserve">            $ref: '</w:t>
      </w:r>
      <w:r>
        <w:rPr>
          <w:rFonts w:cs="Courier New"/>
          <w:szCs w:val="16"/>
        </w:rPr>
        <w:t>TS29571_CommonData.yaml</w:t>
      </w:r>
      <w:r>
        <w:t>#/components/schemas/</w:t>
      </w:r>
      <w:proofErr w:type="spellStart"/>
      <w:r>
        <w:t>Uinteger</w:t>
      </w:r>
      <w:proofErr w:type="spellEnd"/>
      <w:r>
        <w:t>'</w:t>
      </w:r>
    </w:p>
    <w:p w14:paraId="7DF25926" w14:textId="77777777" w:rsidR="004037D1" w:rsidRDefault="004037D1" w:rsidP="004037D1">
      <w:pPr>
        <w:pStyle w:val="PL"/>
      </w:pPr>
      <w:r>
        <w:t xml:space="preserve">          </w:t>
      </w:r>
      <w:proofErr w:type="spellStart"/>
      <w:r>
        <w:t>minItems</w:t>
      </w:r>
      <w:proofErr w:type="spellEnd"/>
      <w:r>
        <w:t>: 1</w:t>
      </w:r>
    </w:p>
    <w:p w14:paraId="55530788" w14:textId="77777777" w:rsidR="004037D1" w:rsidRDefault="004037D1" w:rsidP="004037D1">
      <w:pPr>
        <w:pStyle w:val="PL"/>
      </w:pPr>
      <w:r>
        <w:t xml:space="preserve">        </w:t>
      </w:r>
      <w:proofErr w:type="spellStart"/>
      <w:r>
        <w:t>rtDelays</w:t>
      </w:r>
      <w:proofErr w:type="spellEnd"/>
      <w:r>
        <w:t>:</w:t>
      </w:r>
    </w:p>
    <w:p w14:paraId="6D54C8A4" w14:textId="77777777" w:rsidR="004037D1" w:rsidRDefault="004037D1" w:rsidP="004037D1">
      <w:pPr>
        <w:pStyle w:val="PL"/>
      </w:pPr>
      <w:r>
        <w:t xml:space="preserve">          type: array</w:t>
      </w:r>
    </w:p>
    <w:p w14:paraId="68A22C6B" w14:textId="77777777" w:rsidR="004037D1" w:rsidRDefault="004037D1" w:rsidP="004037D1">
      <w:pPr>
        <w:pStyle w:val="PL"/>
      </w:pPr>
      <w:r>
        <w:t xml:space="preserve">          items:</w:t>
      </w:r>
    </w:p>
    <w:p w14:paraId="308EF3FE" w14:textId="77777777" w:rsidR="004037D1" w:rsidRDefault="004037D1" w:rsidP="004037D1">
      <w:pPr>
        <w:pStyle w:val="PL"/>
      </w:pPr>
      <w:r>
        <w:t xml:space="preserve">            $ref: '</w:t>
      </w:r>
      <w:r>
        <w:rPr>
          <w:rFonts w:cs="Courier New"/>
          <w:szCs w:val="16"/>
        </w:rPr>
        <w:t>TS29571_CommonData.yaml</w:t>
      </w:r>
      <w:r>
        <w:t>#/components/schemas/</w:t>
      </w:r>
      <w:proofErr w:type="spellStart"/>
      <w:r>
        <w:t>Uinteger</w:t>
      </w:r>
      <w:proofErr w:type="spellEnd"/>
      <w:r>
        <w:t>'</w:t>
      </w:r>
    </w:p>
    <w:p w14:paraId="7733190F" w14:textId="77777777" w:rsidR="004037D1" w:rsidRDefault="004037D1" w:rsidP="004037D1">
      <w:pPr>
        <w:pStyle w:val="PL"/>
      </w:pPr>
      <w:r>
        <w:t xml:space="preserve">          </w:t>
      </w:r>
      <w:proofErr w:type="spellStart"/>
      <w:r>
        <w:t>minItems</w:t>
      </w:r>
      <w:proofErr w:type="spellEnd"/>
      <w:r>
        <w:t>: 1</w:t>
      </w:r>
    </w:p>
    <w:p w14:paraId="7E5540B8" w14:textId="77777777" w:rsidR="004037D1" w:rsidRDefault="004037D1" w:rsidP="004037D1">
      <w:pPr>
        <w:pStyle w:val="PL"/>
      </w:pPr>
      <w:r>
        <w:t xml:space="preserve">        </w:t>
      </w:r>
      <w:proofErr w:type="spellStart"/>
      <w:r>
        <w:t>pdmf</w:t>
      </w:r>
      <w:proofErr w:type="spellEnd"/>
      <w:r>
        <w:t>:</w:t>
      </w:r>
    </w:p>
    <w:p w14:paraId="27A0BED1" w14:textId="77777777" w:rsidR="004037D1" w:rsidRDefault="004037D1" w:rsidP="004037D1">
      <w:pPr>
        <w:pStyle w:val="PL"/>
      </w:pPr>
      <w:r>
        <w:t xml:space="preserve">          type: </w:t>
      </w:r>
      <w:proofErr w:type="spellStart"/>
      <w:r>
        <w:t>boolean</w:t>
      </w:r>
      <w:proofErr w:type="spellEnd"/>
    </w:p>
    <w:p w14:paraId="5CC52806" w14:textId="77777777" w:rsidR="004037D1" w:rsidRDefault="004037D1" w:rsidP="004037D1">
      <w:pPr>
        <w:pStyle w:val="PL"/>
      </w:pPr>
      <w:r>
        <w:t xml:space="preserve">          description: </w:t>
      </w:r>
      <w:r w:rsidRPr="00497590">
        <w:rPr>
          <w:color w:val="000000"/>
          <w:lang w:val="en-US" w:eastAsia="fr-FR"/>
        </w:rPr>
        <w:t>Represents the packet delay measurement failure indicator.</w:t>
      </w:r>
    </w:p>
    <w:p w14:paraId="129D4EB1" w14:textId="77777777" w:rsidR="004037D1" w:rsidRDefault="004037D1" w:rsidP="004037D1">
      <w:pPr>
        <w:pStyle w:val="PL"/>
      </w:pPr>
      <w:r>
        <w:lastRenderedPageBreak/>
        <w:t xml:space="preserve">        </w:t>
      </w:r>
      <w:proofErr w:type="spellStart"/>
      <w:r>
        <w:t>ulDataRate</w:t>
      </w:r>
      <w:proofErr w:type="spellEnd"/>
      <w:r>
        <w:t>:</w:t>
      </w:r>
    </w:p>
    <w:p w14:paraId="37E08DFB" w14:textId="77777777" w:rsidR="004037D1" w:rsidRDefault="004037D1" w:rsidP="004037D1">
      <w:pPr>
        <w:pStyle w:val="PL"/>
      </w:pPr>
      <w:r>
        <w:t xml:space="preserve">          $ref: '</w:t>
      </w:r>
      <w:r>
        <w:rPr>
          <w:rFonts w:cs="Courier New"/>
          <w:szCs w:val="16"/>
        </w:rPr>
        <w:t>TS29571_CommonData.yaml</w:t>
      </w:r>
      <w:r>
        <w:t>#/components/schemas/</w:t>
      </w:r>
      <w:proofErr w:type="spellStart"/>
      <w:r>
        <w:t>BitRate</w:t>
      </w:r>
      <w:proofErr w:type="spellEnd"/>
      <w:r>
        <w:t>'</w:t>
      </w:r>
    </w:p>
    <w:p w14:paraId="3CB39A12" w14:textId="77777777" w:rsidR="004037D1" w:rsidRDefault="004037D1" w:rsidP="004037D1">
      <w:pPr>
        <w:pStyle w:val="PL"/>
      </w:pPr>
      <w:r>
        <w:t xml:space="preserve">        </w:t>
      </w:r>
      <w:proofErr w:type="spellStart"/>
      <w:r>
        <w:t>dlDataRate</w:t>
      </w:r>
      <w:proofErr w:type="spellEnd"/>
      <w:r>
        <w:t>:</w:t>
      </w:r>
    </w:p>
    <w:p w14:paraId="512A6DBE" w14:textId="710BC579" w:rsidR="004037D1" w:rsidRDefault="004037D1" w:rsidP="004037D1">
      <w:pPr>
        <w:pStyle w:val="PL"/>
        <w:rPr>
          <w:ins w:id="341" w:author="Huawei" w:date="2023-11-16T13:39:00Z"/>
        </w:rPr>
      </w:pPr>
      <w:r>
        <w:t xml:space="preserve">          $ref: '</w:t>
      </w:r>
      <w:r>
        <w:rPr>
          <w:rFonts w:cs="Courier New"/>
          <w:szCs w:val="16"/>
        </w:rPr>
        <w:t>TS29571_CommonData.yaml</w:t>
      </w:r>
      <w:r>
        <w:t>#/components/schemas/</w:t>
      </w:r>
      <w:proofErr w:type="spellStart"/>
      <w:r>
        <w:t>BitRate</w:t>
      </w:r>
      <w:proofErr w:type="spellEnd"/>
      <w:r>
        <w:t>'</w:t>
      </w:r>
    </w:p>
    <w:p w14:paraId="7E0F4C66" w14:textId="07DDE89F" w:rsidR="00861E28" w:rsidRDefault="00861E28" w:rsidP="00861E28">
      <w:pPr>
        <w:pStyle w:val="PL"/>
        <w:rPr>
          <w:ins w:id="342" w:author="Huawei" w:date="2023-11-16T13:39:00Z"/>
        </w:rPr>
      </w:pPr>
      <w:ins w:id="343" w:author="Huawei" w:date="2023-11-16T13:39:00Z">
        <w:r>
          <w:t xml:space="preserve">        </w:t>
        </w:r>
        <w:proofErr w:type="spellStart"/>
        <w:r>
          <w:t>ulAggrDataRate</w:t>
        </w:r>
        <w:proofErr w:type="spellEnd"/>
        <w:r>
          <w:t>:</w:t>
        </w:r>
      </w:ins>
    </w:p>
    <w:p w14:paraId="2BF2EA5B" w14:textId="77777777" w:rsidR="00861E28" w:rsidRDefault="00861E28" w:rsidP="00861E28">
      <w:pPr>
        <w:pStyle w:val="PL"/>
        <w:rPr>
          <w:ins w:id="344" w:author="Huawei" w:date="2023-11-16T13:39:00Z"/>
        </w:rPr>
      </w:pPr>
      <w:ins w:id="345" w:author="Huawei" w:date="2023-11-16T13:39:00Z">
        <w:r>
          <w:t xml:space="preserve">          $ref: '</w:t>
        </w:r>
        <w:r>
          <w:rPr>
            <w:rFonts w:cs="Courier New"/>
            <w:szCs w:val="16"/>
          </w:rPr>
          <w:t>TS29571_CommonData.yaml</w:t>
        </w:r>
        <w:r>
          <w:t>#/components/schemas/</w:t>
        </w:r>
        <w:proofErr w:type="spellStart"/>
        <w:r>
          <w:t>BitRate</w:t>
        </w:r>
        <w:proofErr w:type="spellEnd"/>
        <w:r>
          <w:t>'</w:t>
        </w:r>
      </w:ins>
    </w:p>
    <w:p w14:paraId="21155DEE" w14:textId="66475836" w:rsidR="00861E28" w:rsidRDefault="00861E28" w:rsidP="00861E28">
      <w:pPr>
        <w:pStyle w:val="PL"/>
        <w:rPr>
          <w:ins w:id="346" w:author="Huawei" w:date="2023-11-16T13:39:00Z"/>
        </w:rPr>
      </w:pPr>
      <w:ins w:id="347" w:author="Huawei" w:date="2023-11-16T13:39:00Z">
        <w:r>
          <w:t xml:space="preserve">        </w:t>
        </w:r>
        <w:proofErr w:type="spellStart"/>
        <w:r>
          <w:t>dlAggrDataRate</w:t>
        </w:r>
        <w:proofErr w:type="spellEnd"/>
        <w:r>
          <w:t>:</w:t>
        </w:r>
      </w:ins>
    </w:p>
    <w:p w14:paraId="6BA3981C" w14:textId="50F8FD91" w:rsidR="00861E28" w:rsidRPr="00861E28" w:rsidRDefault="00861E28" w:rsidP="004037D1">
      <w:pPr>
        <w:pStyle w:val="PL"/>
      </w:pPr>
      <w:ins w:id="348" w:author="Huawei" w:date="2023-11-16T13:39:00Z">
        <w:r>
          <w:t xml:space="preserve">          $ref: '</w:t>
        </w:r>
        <w:r>
          <w:rPr>
            <w:rFonts w:cs="Courier New"/>
            <w:szCs w:val="16"/>
          </w:rPr>
          <w:t>TS29571_CommonData.yaml</w:t>
        </w:r>
        <w:r>
          <w:t>#/components/schemas/</w:t>
        </w:r>
        <w:proofErr w:type="spellStart"/>
        <w:r>
          <w:t>BitRate</w:t>
        </w:r>
        <w:proofErr w:type="spellEnd"/>
        <w:r>
          <w:t>'</w:t>
        </w:r>
      </w:ins>
    </w:p>
    <w:p w14:paraId="63C0FD9E" w14:textId="77777777" w:rsidR="004037D1" w:rsidRDefault="004037D1" w:rsidP="004037D1">
      <w:pPr>
        <w:pStyle w:val="PL"/>
      </w:pPr>
      <w:r>
        <w:t xml:space="preserve">        </w:t>
      </w:r>
      <w:proofErr w:type="spellStart"/>
      <w:r>
        <w:t>ulConInfo</w:t>
      </w:r>
      <w:proofErr w:type="spellEnd"/>
      <w:r>
        <w:t>:</w:t>
      </w:r>
    </w:p>
    <w:p w14:paraId="7DCE904E" w14:textId="77777777" w:rsidR="004037D1" w:rsidRDefault="004037D1" w:rsidP="004037D1">
      <w:pPr>
        <w:pStyle w:val="PL"/>
      </w:pPr>
      <w:r>
        <w:t xml:space="preserve">          $ref: '</w:t>
      </w:r>
      <w:r>
        <w:rPr>
          <w:rFonts w:cs="Courier New"/>
          <w:szCs w:val="16"/>
        </w:rPr>
        <w:t>TS29571_CommonData.yaml</w:t>
      </w:r>
      <w:r>
        <w:t>#/components/schemas/</w:t>
      </w:r>
      <w:proofErr w:type="spellStart"/>
      <w:r>
        <w:t>Uinteger</w:t>
      </w:r>
      <w:proofErr w:type="spellEnd"/>
      <w:r>
        <w:t>'</w:t>
      </w:r>
    </w:p>
    <w:p w14:paraId="7882EE7A" w14:textId="77777777" w:rsidR="004037D1" w:rsidRDefault="004037D1" w:rsidP="004037D1">
      <w:pPr>
        <w:pStyle w:val="PL"/>
        <w:rPr>
          <w:rFonts w:cs="Courier New"/>
          <w:szCs w:val="16"/>
        </w:rPr>
      </w:pPr>
      <w:r>
        <w:rPr>
          <w:rFonts w:cs="Courier New"/>
          <w:szCs w:val="16"/>
        </w:rPr>
        <w:t xml:space="preserve">        </w:t>
      </w:r>
      <w:proofErr w:type="spellStart"/>
      <w:r>
        <w:t>dlConInfo</w:t>
      </w:r>
      <w:proofErr w:type="spellEnd"/>
      <w:r>
        <w:rPr>
          <w:rFonts w:cs="Courier New"/>
          <w:szCs w:val="16"/>
        </w:rPr>
        <w:t>:</w:t>
      </w:r>
    </w:p>
    <w:p w14:paraId="5203BF1F" w14:textId="77777777" w:rsidR="004037D1" w:rsidRDefault="004037D1" w:rsidP="004037D1">
      <w:pPr>
        <w:pStyle w:val="PL"/>
      </w:pPr>
      <w:r>
        <w:t xml:space="preserve">          $ref: '</w:t>
      </w:r>
      <w:r>
        <w:rPr>
          <w:rFonts w:cs="Courier New"/>
          <w:szCs w:val="16"/>
        </w:rPr>
        <w:t>TS29571_CommonData.yaml</w:t>
      </w:r>
      <w:r>
        <w:t>#/components/schemas/</w:t>
      </w:r>
      <w:proofErr w:type="spellStart"/>
      <w:r>
        <w:t>Uinteger</w:t>
      </w:r>
      <w:proofErr w:type="spellEnd"/>
      <w:r>
        <w:t>'</w:t>
      </w:r>
    </w:p>
    <w:p w14:paraId="74C7EB64" w14:textId="77777777" w:rsidR="004037D1" w:rsidRDefault="004037D1" w:rsidP="004037D1">
      <w:pPr>
        <w:pStyle w:val="PL"/>
      </w:pPr>
      <w:r>
        <w:t xml:space="preserve">        </w:t>
      </w:r>
      <w:r>
        <w:rPr>
          <w:rFonts w:hint="eastAsia"/>
          <w:lang w:val="en-US" w:eastAsia="zh-CN"/>
        </w:rPr>
        <w:t>ci</w:t>
      </w:r>
      <w:r>
        <w:t>mf:</w:t>
      </w:r>
    </w:p>
    <w:p w14:paraId="349E4115" w14:textId="77777777" w:rsidR="004037D1" w:rsidRDefault="004037D1" w:rsidP="004037D1">
      <w:pPr>
        <w:pStyle w:val="PL"/>
        <w:tabs>
          <w:tab w:val="clear" w:pos="384"/>
          <w:tab w:val="left" w:pos="385"/>
        </w:tabs>
      </w:pPr>
      <w:r>
        <w:t xml:space="preserve">          type: </w:t>
      </w:r>
      <w:proofErr w:type="spellStart"/>
      <w:r>
        <w:t>boolean</w:t>
      </w:r>
      <w:proofErr w:type="spellEnd"/>
    </w:p>
    <w:p w14:paraId="36338FE2" w14:textId="77777777" w:rsidR="004037D1" w:rsidRDefault="004037D1" w:rsidP="004037D1">
      <w:pPr>
        <w:pStyle w:val="PL"/>
        <w:rPr>
          <w:rFonts w:cs="Courier New"/>
          <w:szCs w:val="16"/>
        </w:rPr>
      </w:pPr>
      <w:r>
        <w:t xml:space="preserve">          description: </w:t>
      </w:r>
      <w:r>
        <w:rPr>
          <w:rFonts w:cs="Courier New"/>
          <w:szCs w:val="16"/>
        </w:rPr>
        <w:t>&gt;</w:t>
      </w:r>
    </w:p>
    <w:p w14:paraId="73238EFD" w14:textId="77777777" w:rsidR="004037D1" w:rsidRDefault="004037D1" w:rsidP="004037D1">
      <w:pPr>
        <w:pStyle w:val="PL"/>
        <w:tabs>
          <w:tab w:val="clear" w:pos="384"/>
          <w:tab w:val="left" w:pos="385"/>
        </w:tabs>
      </w:pPr>
      <w:r>
        <w:t xml:space="preserve">            </w:t>
      </w:r>
      <w:r w:rsidRPr="00454F81">
        <w:t xml:space="preserve">Represents the </w:t>
      </w:r>
      <w:r w:rsidRPr="00454F81">
        <w:rPr>
          <w:rFonts w:hint="eastAsia"/>
        </w:rPr>
        <w:t>congestion information</w:t>
      </w:r>
      <w:r w:rsidRPr="00454F81">
        <w:t xml:space="preserve"> measurement failure indicator. When set to </w:t>
      </w:r>
      <w:r>
        <w:rPr>
          <w:noProof/>
        </w:rPr>
        <w:t>"</w:t>
      </w:r>
      <w:r w:rsidRPr="00454F81">
        <w:t>true</w:t>
      </w:r>
      <w:r>
        <w:rPr>
          <w:noProof/>
        </w:rPr>
        <w:t>"</w:t>
      </w:r>
      <w:r w:rsidRPr="00454F81">
        <w:t>,</w:t>
      </w:r>
    </w:p>
    <w:p w14:paraId="36318176" w14:textId="77777777" w:rsidR="004037D1" w:rsidRDefault="004037D1" w:rsidP="004037D1">
      <w:pPr>
        <w:pStyle w:val="PL"/>
        <w:tabs>
          <w:tab w:val="clear" w:pos="384"/>
          <w:tab w:val="left" w:pos="385"/>
        </w:tabs>
      </w:pPr>
      <w:r>
        <w:t xml:space="preserve">           </w:t>
      </w:r>
      <w:r w:rsidRPr="00454F81">
        <w:t xml:space="preserve"> it indicates that a </w:t>
      </w:r>
      <w:r w:rsidRPr="00454F81">
        <w:rPr>
          <w:rFonts w:hint="eastAsia"/>
        </w:rPr>
        <w:t>congestion information</w:t>
      </w:r>
      <w:r w:rsidRPr="00454F81">
        <w:t xml:space="preserve"> failure has occurred.</w:t>
      </w:r>
      <w:r>
        <w:t xml:space="preserve"> </w:t>
      </w:r>
      <w:r w:rsidRPr="00454F81">
        <w:t>Default value is false</w:t>
      </w:r>
    </w:p>
    <w:p w14:paraId="244067F5" w14:textId="77777777" w:rsidR="004037D1" w:rsidRDefault="004037D1" w:rsidP="004037D1">
      <w:pPr>
        <w:pStyle w:val="PL"/>
        <w:tabs>
          <w:tab w:val="clear" w:pos="384"/>
          <w:tab w:val="left" w:pos="385"/>
        </w:tabs>
      </w:pPr>
      <w:r>
        <w:t xml:space="preserve">            </w:t>
      </w:r>
      <w:r w:rsidRPr="00454F81">
        <w:t>if omitted.</w:t>
      </w:r>
    </w:p>
    <w:p w14:paraId="55E0DE8C" w14:textId="77777777" w:rsidR="004037D1" w:rsidRDefault="004037D1" w:rsidP="004037D1">
      <w:pPr>
        <w:pStyle w:val="PL"/>
      </w:pPr>
    </w:p>
    <w:p w14:paraId="2EC671B5" w14:textId="77777777" w:rsidR="004037D1" w:rsidRDefault="004037D1" w:rsidP="004037D1">
      <w:pPr>
        <w:pStyle w:val="PL"/>
      </w:pPr>
      <w:r>
        <w:t xml:space="preserve">    </w:t>
      </w:r>
      <w:proofErr w:type="spellStart"/>
      <w:r>
        <w:t>UserPlaneNotificationData</w:t>
      </w:r>
      <w:proofErr w:type="spellEnd"/>
      <w:r>
        <w:t>:</w:t>
      </w:r>
    </w:p>
    <w:p w14:paraId="0E050639" w14:textId="77777777" w:rsidR="004037D1" w:rsidRDefault="004037D1" w:rsidP="004037D1">
      <w:pPr>
        <w:pStyle w:val="PL"/>
      </w:pPr>
      <w:r>
        <w:t xml:space="preserve">      description: Represents the parameters to be conveyed in a user plane event(s) notification.</w:t>
      </w:r>
    </w:p>
    <w:p w14:paraId="71CC6789" w14:textId="77777777" w:rsidR="004037D1" w:rsidRDefault="004037D1" w:rsidP="004037D1">
      <w:pPr>
        <w:pStyle w:val="PL"/>
      </w:pPr>
      <w:r>
        <w:t xml:space="preserve">      type: object</w:t>
      </w:r>
    </w:p>
    <w:p w14:paraId="49ACE0C4" w14:textId="77777777" w:rsidR="004037D1" w:rsidRDefault="004037D1" w:rsidP="004037D1">
      <w:pPr>
        <w:pStyle w:val="PL"/>
      </w:pPr>
      <w:r>
        <w:t xml:space="preserve">      properties:</w:t>
      </w:r>
    </w:p>
    <w:p w14:paraId="08378B8F" w14:textId="77777777" w:rsidR="004037D1" w:rsidRDefault="004037D1" w:rsidP="004037D1">
      <w:pPr>
        <w:pStyle w:val="PL"/>
      </w:pPr>
      <w:r>
        <w:t xml:space="preserve">        transaction:</w:t>
      </w:r>
    </w:p>
    <w:p w14:paraId="55F1A3F2" w14:textId="77777777" w:rsidR="004037D1" w:rsidRDefault="004037D1" w:rsidP="004037D1">
      <w:pPr>
        <w:pStyle w:val="PL"/>
      </w:pPr>
      <w:r>
        <w:t xml:space="preserve">          $ref: 'TS29122_CommonData.yaml#/components/schemas/Link'</w:t>
      </w:r>
    </w:p>
    <w:p w14:paraId="322B6131" w14:textId="77777777" w:rsidR="004037D1" w:rsidRDefault="004037D1" w:rsidP="004037D1">
      <w:pPr>
        <w:pStyle w:val="PL"/>
      </w:pPr>
      <w:r>
        <w:t xml:space="preserve">        </w:t>
      </w:r>
      <w:proofErr w:type="spellStart"/>
      <w:r>
        <w:t>eventReports</w:t>
      </w:r>
      <w:proofErr w:type="spellEnd"/>
      <w:r>
        <w:t>:</w:t>
      </w:r>
    </w:p>
    <w:p w14:paraId="453C6C51" w14:textId="77777777" w:rsidR="004037D1" w:rsidRDefault="004037D1" w:rsidP="004037D1">
      <w:pPr>
        <w:pStyle w:val="PL"/>
      </w:pPr>
      <w:r>
        <w:t xml:space="preserve">          type: array</w:t>
      </w:r>
    </w:p>
    <w:p w14:paraId="3A143F42" w14:textId="77777777" w:rsidR="004037D1" w:rsidRDefault="004037D1" w:rsidP="004037D1">
      <w:pPr>
        <w:pStyle w:val="PL"/>
      </w:pPr>
      <w:r>
        <w:t xml:space="preserve">          items:</w:t>
      </w:r>
    </w:p>
    <w:p w14:paraId="35CBAD08" w14:textId="77777777" w:rsidR="004037D1" w:rsidRDefault="004037D1" w:rsidP="004037D1">
      <w:pPr>
        <w:pStyle w:val="PL"/>
      </w:pPr>
      <w:r>
        <w:t xml:space="preserve">            $ref: '#/components/schemas/</w:t>
      </w:r>
      <w:proofErr w:type="spellStart"/>
      <w:r>
        <w:t>UserPlaneEventReport</w:t>
      </w:r>
      <w:proofErr w:type="spellEnd"/>
      <w:r>
        <w:t>'</w:t>
      </w:r>
    </w:p>
    <w:p w14:paraId="61B9CE84" w14:textId="77777777" w:rsidR="004037D1" w:rsidRDefault="004037D1" w:rsidP="004037D1">
      <w:pPr>
        <w:pStyle w:val="PL"/>
      </w:pPr>
      <w:r>
        <w:t xml:space="preserve">          </w:t>
      </w:r>
      <w:proofErr w:type="spellStart"/>
      <w:r>
        <w:t>minItems</w:t>
      </w:r>
      <w:proofErr w:type="spellEnd"/>
      <w:r>
        <w:t>: 1</w:t>
      </w:r>
    </w:p>
    <w:p w14:paraId="30348A27" w14:textId="77777777" w:rsidR="004037D1" w:rsidRDefault="004037D1" w:rsidP="004037D1">
      <w:pPr>
        <w:pStyle w:val="PL"/>
      </w:pPr>
      <w:r>
        <w:t xml:space="preserve">          description: Contains the reported event and applicable information</w:t>
      </w:r>
    </w:p>
    <w:p w14:paraId="6AA4B8BB" w14:textId="77777777" w:rsidR="004037D1" w:rsidRDefault="004037D1" w:rsidP="004037D1">
      <w:pPr>
        <w:pStyle w:val="PL"/>
      </w:pPr>
      <w:r>
        <w:t xml:space="preserve">      required:</w:t>
      </w:r>
    </w:p>
    <w:p w14:paraId="4C4FD179" w14:textId="77777777" w:rsidR="004037D1" w:rsidRDefault="004037D1" w:rsidP="004037D1">
      <w:pPr>
        <w:pStyle w:val="PL"/>
      </w:pPr>
      <w:r>
        <w:t xml:space="preserve">        - transaction</w:t>
      </w:r>
    </w:p>
    <w:p w14:paraId="2D23EC3F" w14:textId="77777777" w:rsidR="004037D1" w:rsidRDefault="004037D1" w:rsidP="004037D1">
      <w:pPr>
        <w:pStyle w:val="PL"/>
      </w:pPr>
      <w:r>
        <w:t xml:space="preserve">        - </w:t>
      </w:r>
      <w:proofErr w:type="spellStart"/>
      <w:r>
        <w:t>eventReports</w:t>
      </w:r>
      <w:proofErr w:type="spellEnd"/>
    </w:p>
    <w:p w14:paraId="562AE5D5" w14:textId="77777777" w:rsidR="004037D1" w:rsidRDefault="004037D1" w:rsidP="004037D1">
      <w:pPr>
        <w:pStyle w:val="PL"/>
      </w:pPr>
    </w:p>
    <w:p w14:paraId="46BFF804" w14:textId="77777777" w:rsidR="004037D1" w:rsidRDefault="004037D1" w:rsidP="004037D1">
      <w:pPr>
        <w:pStyle w:val="PL"/>
      </w:pPr>
      <w:r>
        <w:t xml:space="preserve">    </w:t>
      </w:r>
      <w:proofErr w:type="spellStart"/>
      <w:r>
        <w:t>UserPlaneEventReport</w:t>
      </w:r>
      <w:proofErr w:type="spellEnd"/>
      <w:r>
        <w:t>:</w:t>
      </w:r>
    </w:p>
    <w:p w14:paraId="4D9A90E9" w14:textId="77777777" w:rsidR="004037D1" w:rsidRDefault="004037D1" w:rsidP="004037D1">
      <w:pPr>
        <w:pStyle w:val="PL"/>
      </w:pPr>
      <w:r>
        <w:t xml:space="preserve">      description: Represents an event report for user plane.</w:t>
      </w:r>
    </w:p>
    <w:p w14:paraId="3DB62438" w14:textId="77777777" w:rsidR="004037D1" w:rsidRDefault="004037D1" w:rsidP="004037D1">
      <w:pPr>
        <w:pStyle w:val="PL"/>
      </w:pPr>
      <w:r>
        <w:t xml:space="preserve">      type: object</w:t>
      </w:r>
    </w:p>
    <w:p w14:paraId="0F984F90" w14:textId="77777777" w:rsidR="004037D1" w:rsidRDefault="004037D1" w:rsidP="004037D1">
      <w:pPr>
        <w:pStyle w:val="PL"/>
      </w:pPr>
      <w:r>
        <w:t xml:space="preserve">      properties:</w:t>
      </w:r>
    </w:p>
    <w:p w14:paraId="61310B45" w14:textId="77777777" w:rsidR="004037D1" w:rsidRDefault="004037D1" w:rsidP="004037D1">
      <w:pPr>
        <w:pStyle w:val="PL"/>
      </w:pPr>
      <w:r>
        <w:t xml:space="preserve">        event:</w:t>
      </w:r>
    </w:p>
    <w:p w14:paraId="318A4C9B" w14:textId="77777777" w:rsidR="004037D1" w:rsidRDefault="004037D1" w:rsidP="004037D1">
      <w:pPr>
        <w:pStyle w:val="PL"/>
      </w:pPr>
      <w:r>
        <w:t xml:space="preserve">          $ref: '#/components/schemas/</w:t>
      </w:r>
      <w:proofErr w:type="spellStart"/>
      <w:r>
        <w:t>UserPlaneEvent</w:t>
      </w:r>
      <w:proofErr w:type="spellEnd"/>
      <w:r>
        <w:t>'</w:t>
      </w:r>
    </w:p>
    <w:p w14:paraId="21A9976C" w14:textId="77777777" w:rsidR="004037D1" w:rsidRDefault="004037D1" w:rsidP="004037D1">
      <w:pPr>
        <w:pStyle w:val="PL"/>
      </w:pPr>
      <w:r>
        <w:t xml:space="preserve">        </w:t>
      </w:r>
      <w:proofErr w:type="spellStart"/>
      <w:r>
        <w:t>accumulatedUsage</w:t>
      </w:r>
      <w:proofErr w:type="spellEnd"/>
      <w:r>
        <w:t>:</w:t>
      </w:r>
    </w:p>
    <w:p w14:paraId="0222DE28" w14:textId="77777777" w:rsidR="004037D1" w:rsidRDefault="004037D1" w:rsidP="004037D1">
      <w:pPr>
        <w:pStyle w:val="PL"/>
      </w:pPr>
      <w:r>
        <w:t xml:space="preserve">          $ref: 'TS29122_CommonData.yaml#/components/schemas/</w:t>
      </w:r>
      <w:proofErr w:type="spellStart"/>
      <w:r>
        <w:t>AccumulatedUsage</w:t>
      </w:r>
      <w:proofErr w:type="spellEnd"/>
      <w:r>
        <w:t>'</w:t>
      </w:r>
    </w:p>
    <w:p w14:paraId="0EB168CB" w14:textId="77777777" w:rsidR="004037D1" w:rsidRDefault="004037D1" w:rsidP="004037D1">
      <w:pPr>
        <w:pStyle w:val="PL"/>
      </w:pPr>
      <w:r>
        <w:t xml:space="preserve">        </w:t>
      </w:r>
      <w:proofErr w:type="spellStart"/>
      <w:r>
        <w:t>flowIds</w:t>
      </w:r>
      <w:proofErr w:type="spellEnd"/>
      <w:r>
        <w:t>:</w:t>
      </w:r>
    </w:p>
    <w:p w14:paraId="470DF96F" w14:textId="77777777" w:rsidR="004037D1" w:rsidRDefault="004037D1" w:rsidP="004037D1">
      <w:pPr>
        <w:pStyle w:val="PL"/>
      </w:pPr>
      <w:r>
        <w:t xml:space="preserve">          type: array</w:t>
      </w:r>
    </w:p>
    <w:p w14:paraId="7E26DEF4" w14:textId="77777777" w:rsidR="004037D1" w:rsidRDefault="004037D1" w:rsidP="004037D1">
      <w:pPr>
        <w:pStyle w:val="PL"/>
      </w:pPr>
      <w:r>
        <w:t xml:space="preserve">          items:</w:t>
      </w:r>
    </w:p>
    <w:p w14:paraId="3444295B" w14:textId="77777777" w:rsidR="004037D1" w:rsidRDefault="004037D1" w:rsidP="004037D1">
      <w:pPr>
        <w:pStyle w:val="PL"/>
      </w:pPr>
      <w:r>
        <w:t xml:space="preserve">            type: integer</w:t>
      </w:r>
    </w:p>
    <w:p w14:paraId="35F3657F" w14:textId="77777777" w:rsidR="004037D1" w:rsidRDefault="004037D1" w:rsidP="004037D1">
      <w:pPr>
        <w:pStyle w:val="PL"/>
      </w:pPr>
      <w:r>
        <w:t xml:space="preserve">          </w:t>
      </w:r>
      <w:proofErr w:type="spellStart"/>
      <w:r>
        <w:t>minItems</w:t>
      </w:r>
      <w:proofErr w:type="spellEnd"/>
      <w:r>
        <w:t>: 1</w:t>
      </w:r>
    </w:p>
    <w:p w14:paraId="55898005" w14:textId="77777777" w:rsidR="004037D1" w:rsidRDefault="004037D1" w:rsidP="004037D1">
      <w:pPr>
        <w:pStyle w:val="PL"/>
      </w:pPr>
      <w:r>
        <w:t xml:space="preserve">          description: &gt;</w:t>
      </w:r>
    </w:p>
    <w:p w14:paraId="17011337" w14:textId="77777777" w:rsidR="004037D1" w:rsidRDefault="004037D1" w:rsidP="004037D1">
      <w:pPr>
        <w:pStyle w:val="PL"/>
      </w:pPr>
      <w:r>
        <w:t xml:space="preserve">            Identifies the affected flows that were sent during event subscription. It might be</w:t>
      </w:r>
    </w:p>
    <w:p w14:paraId="1F4ADED4" w14:textId="77777777" w:rsidR="004037D1" w:rsidRDefault="004037D1" w:rsidP="004037D1">
      <w:pPr>
        <w:pStyle w:val="PL"/>
      </w:pPr>
      <w:r>
        <w:t xml:space="preserve">            omitted when the reported event applies to all the flows sent during the subscription.</w:t>
      </w:r>
    </w:p>
    <w:p w14:paraId="16532730" w14:textId="77777777" w:rsidR="004037D1" w:rsidRDefault="004037D1" w:rsidP="004037D1">
      <w:pPr>
        <w:pStyle w:val="PL"/>
      </w:pPr>
      <w:r>
        <w:t xml:space="preserve">        </w:t>
      </w:r>
      <w:proofErr w:type="spellStart"/>
      <w:r>
        <w:t>multiModFlows</w:t>
      </w:r>
      <w:proofErr w:type="spellEnd"/>
      <w:r>
        <w:t>:</w:t>
      </w:r>
    </w:p>
    <w:p w14:paraId="0F130A72" w14:textId="77777777" w:rsidR="004037D1" w:rsidRDefault="004037D1" w:rsidP="004037D1">
      <w:pPr>
        <w:pStyle w:val="PL"/>
      </w:pPr>
      <w:r>
        <w:t xml:space="preserve">          type: array</w:t>
      </w:r>
    </w:p>
    <w:p w14:paraId="68847F1E" w14:textId="77777777" w:rsidR="004037D1" w:rsidRDefault="004037D1" w:rsidP="004037D1">
      <w:pPr>
        <w:pStyle w:val="PL"/>
      </w:pPr>
      <w:r>
        <w:t xml:space="preserve">          items:</w:t>
      </w:r>
    </w:p>
    <w:p w14:paraId="3E0D9B95" w14:textId="77777777" w:rsidR="004037D1" w:rsidRDefault="004037D1" w:rsidP="004037D1">
      <w:pPr>
        <w:pStyle w:val="PL"/>
      </w:pPr>
      <w:r>
        <w:t xml:space="preserve">            $ref: '#/components/schemas/</w:t>
      </w:r>
      <w:proofErr w:type="spellStart"/>
      <w:r>
        <w:t>MultiModalFlows</w:t>
      </w:r>
      <w:proofErr w:type="spellEnd"/>
      <w:r>
        <w:t>'</w:t>
      </w:r>
    </w:p>
    <w:p w14:paraId="2B167C5F" w14:textId="77777777" w:rsidR="004037D1" w:rsidRDefault="004037D1" w:rsidP="004037D1">
      <w:pPr>
        <w:pStyle w:val="PL"/>
      </w:pPr>
      <w:r>
        <w:t xml:space="preserve">          </w:t>
      </w:r>
      <w:proofErr w:type="spellStart"/>
      <w:r>
        <w:t>minItems</w:t>
      </w:r>
      <w:proofErr w:type="spellEnd"/>
      <w:r>
        <w:t>: 1</w:t>
      </w:r>
    </w:p>
    <w:p w14:paraId="18AE08CE" w14:textId="77777777" w:rsidR="004037D1" w:rsidRDefault="004037D1" w:rsidP="004037D1">
      <w:pPr>
        <w:pStyle w:val="PL"/>
      </w:pPr>
      <w:r>
        <w:t xml:space="preserve">          description: &gt;</w:t>
      </w:r>
    </w:p>
    <w:p w14:paraId="67947477" w14:textId="77777777" w:rsidR="004037D1" w:rsidRDefault="004037D1" w:rsidP="004037D1">
      <w:pPr>
        <w:pStyle w:val="PL"/>
      </w:pPr>
      <w:r>
        <w:t xml:space="preserve">            Identifies the </w:t>
      </w:r>
      <w:proofErr w:type="spellStart"/>
      <w:r>
        <w:rPr>
          <w:lang w:eastAsia="zh-CN"/>
        </w:rPr>
        <w:t>the</w:t>
      </w:r>
      <w:proofErr w:type="spellEnd"/>
      <w:r>
        <w:rPr>
          <w:lang w:eastAsia="zh-CN"/>
        </w:rPr>
        <w:t xml:space="preserve"> flow filters for the single-modal data flows </w:t>
      </w:r>
      <w:proofErr w:type="spellStart"/>
      <w:r>
        <w:rPr>
          <w:lang w:eastAsia="zh-CN"/>
        </w:rPr>
        <w:t>that</w:t>
      </w:r>
      <w:r>
        <w:t>were</w:t>
      </w:r>
      <w:proofErr w:type="spellEnd"/>
      <w:r>
        <w:t xml:space="preserve"> sent</w:t>
      </w:r>
    </w:p>
    <w:p w14:paraId="4544EAD2" w14:textId="77777777" w:rsidR="004037D1" w:rsidRDefault="004037D1" w:rsidP="004037D1">
      <w:pPr>
        <w:pStyle w:val="PL"/>
      </w:pPr>
      <w:r>
        <w:t xml:space="preserve">            during event</w:t>
      </w:r>
      <w:r w:rsidRPr="00FC04B1">
        <w:t xml:space="preserve"> </w:t>
      </w:r>
      <w:r>
        <w:t>subscription.</w:t>
      </w:r>
    </w:p>
    <w:p w14:paraId="7FF16236" w14:textId="77777777" w:rsidR="004037D1" w:rsidRDefault="004037D1" w:rsidP="004037D1">
      <w:pPr>
        <w:pStyle w:val="PL"/>
      </w:pPr>
      <w:r>
        <w:t xml:space="preserve">            It may be omitted when the reported event applies to all the</w:t>
      </w:r>
    </w:p>
    <w:p w14:paraId="6A51AF58" w14:textId="77777777" w:rsidR="004037D1" w:rsidRDefault="004037D1" w:rsidP="004037D1">
      <w:pPr>
        <w:pStyle w:val="PL"/>
      </w:pPr>
      <w:r>
        <w:t xml:space="preserve">            single-modal data flows sent during the subscription.</w:t>
      </w:r>
    </w:p>
    <w:p w14:paraId="5AC0BB61" w14:textId="77777777" w:rsidR="004037D1" w:rsidRDefault="004037D1" w:rsidP="004037D1">
      <w:pPr>
        <w:pStyle w:val="PL"/>
        <w:rPr>
          <w:lang w:eastAsia="zh-CN"/>
        </w:rPr>
      </w:pPr>
      <w:r>
        <w:rPr>
          <w:lang w:eastAsia="zh-CN"/>
        </w:rPr>
        <w:t xml:space="preserve">        </w:t>
      </w:r>
      <w:proofErr w:type="spellStart"/>
      <w:r>
        <w:rPr>
          <w:lang w:eastAsia="zh-CN"/>
        </w:rPr>
        <w:t>appliedQosRef</w:t>
      </w:r>
      <w:proofErr w:type="spellEnd"/>
      <w:r>
        <w:rPr>
          <w:lang w:eastAsia="zh-CN"/>
        </w:rPr>
        <w:t>:</w:t>
      </w:r>
    </w:p>
    <w:p w14:paraId="2EE14E1C" w14:textId="77777777" w:rsidR="004037D1" w:rsidRDefault="004037D1" w:rsidP="004037D1">
      <w:pPr>
        <w:pStyle w:val="PL"/>
        <w:rPr>
          <w:lang w:eastAsia="zh-CN"/>
        </w:rPr>
      </w:pPr>
      <w:r>
        <w:rPr>
          <w:lang w:eastAsia="zh-CN"/>
        </w:rPr>
        <w:t xml:space="preserve">          type: string</w:t>
      </w:r>
    </w:p>
    <w:p w14:paraId="147E41CB" w14:textId="77777777" w:rsidR="004037D1" w:rsidRDefault="004037D1" w:rsidP="004037D1">
      <w:pPr>
        <w:pStyle w:val="PL"/>
      </w:pPr>
      <w:r>
        <w:t xml:space="preserve">          description: &gt;</w:t>
      </w:r>
    </w:p>
    <w:p w14:paraId="4AAED65F" w14:textId="77777777" w:rsidR="004037D1" w:rsidRDefault="004037D1" w:rsidP="004037D1">
      <w:pPr>
        <w:pStyle w:val="PL"/>
      </w:pPr>
      <w:r>
        <w:t xml:space="preserve">            </w:t>
      </w:r>
      <w:r>
        <w:rPr>
          <w:lang w:eastAsia="zh-CN"/>
        </w:rPr>
        <w:t>The currently applied QoS reference. Applicable for event</w:t>
      </w:r>
      <w:r>
        <w:t xml:space="preserve"> QOS_NOT_GUARANTEED or</w:t>
      </w:r>
    </w:p>
    <w:p w14:paraId="3062DB3F" w14:textId="77777777" w:rsidR="004037D1" w:rsidRDefault="004037D1" w:rsidP="004037D1">
      <w:pPr>
        <w:pStyle w:val="PL"/>
      </w:pPr>
      <w:r>
        <w:t xml:space="preserve">            SUCCESSFUL_RESOURCES_ALLOCATION.</w:t>
      </w:r>
    </w:p>
    <w:p w14:paraId="5B81C678" w14:textId="77777777" w:rsidR="004037D1" w:rsidRDefault="004037D1" w:rsidP="004037D1">
      <w:pPr>
        <w:pStyle w:val="PL"/>
      </w:pPr>
      <w:r w:rsidRPr="003107D3">
        <w:t xml:space="preserve">  </w:t>
      </w:r>
      <w:r>
        <w:t xml:space="preserve"> </w:t>
      </w:r>
      <w:r w:rsidRPr="00167648">
        <w:t xml:space="preserve"> </w:t>
      </w:r>
      <w:r w:rsidRPr="003107D3">
        <w:t xml:space="preserve">    </w:t>
      </w:r>
      <w:proofErr w:type="spellStart"/>
      <w:r>
        <w:t>altQosNotSuppInd</w:t>
      </w:r>
      <w:proofErr w:type="spellEnd"/>
      <w:r>
        <w:t>:</w:t>
      </w:r>
    </w:p>
    <w:p w14:paraId="1CA7C77B" w14:textId="77777777" w:rsidR="004037D1" w:rsidRPr="003107D3" w:rsidRDefault="004037D1" w:rsidP="004037D1">
      <w:pPr>
        <w:pStyle w:val="PL"/>
      </w:pPr>
      <w:r w:rsidRPr="003107D3">
        <w:t xml:space="preserve">          type: </w:t>
      </w:r>
      <w:proofErr w:type="spellStart"/>
      <w:r>
        <w:t>boolean</w:t>
      </w:r>
      <w:proofErr w:type="spellEnd"/>
    </w:p>
    <w:p w14:paraId="6B9C8403" w14:textId="77777777" w:rsidR="004037D1" w:rsidRDefault="004037D1" w:rsidP="004037D1">
      <w:pPr>
        <w:pStyle w:val="PL"/>
      </w:pPr>
      <w:r w:rsidRPr="003107D3">
        <w:t xml:space="preserve">          description: </w:t>
      </w:r>
      <w:r>
        <w:t>&gt;</w:t>
      </w:r>
    </w:p>
    <w:p w14:paraId="6E81481F" w14:textId="77777777" w:rsidR="004037D1" w:rsidRDefault="004037D1" w:rsidP="004037D1">
      <w:pPr>
        <w:pStyle w:val="PL"/>
      </w:pPr>
      <w:r>
        <w:t xml:space="preserve">            When present and set to true it indicates that the Alternative QoS profiles are not</w:t>
      </w:r>
    </w:p>
    <w:p w14:paraId="70B8AFCA" w14:textId="77777777" w:rsidR="004037D1" w:rsidRPr="00203402" w:rsidRDefault="004037D1" w:rsidP="004037D1">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783CD330" w14:textId="77777777" w:rsidR="004037D1" w:rsidRDefault="004037D1" w:rsidP="004037D1">
      <w:pPr>
        <w:pStyle w:val="PL"/>
      </w:pPr>
      <w:r>
        <w:t xml:space="preserve">        </w:t>
      </w:r>
      <w:proofErr w:type="spellStart"/>
      <w:r>
        <w:t>plmnId</w:t>
      </w:r>
      <w:proofErr w:type="spellEnd"/>
      <w:r>
        <w:t>:</w:t>
      </w:r>
    </w:p>
    <w:p w14:paraId="507ECD8D" w14:textId="77777777" w:rsidR="004037D1" w:rsidRPr="00E826AB" w:rsidRDefault="004037D1" w:rsidP="004037D1">
      <w:pPr>
        <w:pStyle w:val="PL"/>
      </w:pPr>
      <w:r>
        <w:t xml:space="preserve">          $ref: 'TS29571_CommonData.yaml#/components/schemas/</w:t>
      </w:r>
      <w:proofErr w:type="spellStart"/>
      <w:r>
        <w:t>PlmnIdNid</w:t>
      </w:r>
      <w:proofErr w:type="spellEnd"/>
      <w:r>
        <w:t>'</w:t>
      </w:r>
    </w:p>
    <w:p w14:paraId="2BA07077" w14:textId="77777777" w:rsidR="004037D1" w:rsidRDefault="004037D1" w:rsidP="004037D1">
      <w:pPr>
        <w:pStyle w:val="PL"/>
      </w:pPr>
      <w:r>
        <w:t xml:space="preserve">        </w:t>
      </w:r>
      <w:proofErr w:type="spellStart"/>
      <w:r>
        <w:rPr>
          <w:rFonts w:hint="eastAsia"/>
          <w:lang w:eastAsia="zh-CN"/>
        </w:rPr>
        <w:t>qosMonReport</w:t>
      </w:r>
      <w:r>
        <w:rPr>
          <w:lang w:eastAsia="zh-CN"/>
        </w:rPr>
        <w:t>s</w:t>
      </w:r>
      <w:proofErr w:type="spellEnd"/>
      <w:r>
        <w:t>:</w:t>
      </w:r>
    </w:p>
    <w:p w14:paraId="450761B1" w14:textId="77777777" w:rsidR="004037D1" w:rsidRDefault="004037D1" w:rsidP="004037D1">
      <w:pPr>
        <w:pStyle w:val="PL"/>
      </w:pPr>
      <w:r>
        <w:t xml:space="preserve">          type: array</w:t>
      </w:r>
    </w:p>
    <w:p w14:paraId="473BA2AF" w14:textId="77777777" w:rsidR="004037D1" w:rsidRDefault="004037D1" w:rsidP="004037D1">
      <w:pPr>
        <w:pStyle w:val="PL"/>
      </w:pPr>
      <w:r>
        <w:t xml:space="preserve">          items:</w:t>
      </w:r>
    </w:p>
    <w:p w14:paraId="55DCF62E" w14:textId="77777777" w:rsidR="004037D1" w:rsidRDefault="004037D1" w:rsidP="004037D1">
      <w:pPr>
        <w:pStyle w:val="PL"/>
      </w:pPr>
      <w:r>
        <w:t xml:space="preserve">            $ref: '</w:t>
      </w:r>
      <w:r>
        <w:rPr>
          <w:rFonts w:cs="Courier New"/>
          <w:szCs w:val="16"/>
          <w:lang w:val="en-US"/>
        </w:rPr>
        <w:t>#/components/schemas/</w:t>
      </w:r>
      <w:proofErr w:type="spellStart"/>
      <w:r>
        <w:t>QosMonitoringReport</w:t>
      </w:r>
      <w:proofErr w:type="spellEnd"/>
      <w:r>
        <w:t>'</w:t>
      </w:r>
    </w:p>
    <w:p w14:paraId="18DD1E0D" w14:textId="77777777" w:rsidR="004037D1" w:rsidRDefault="004037D1" w:rsidP="004037D1">
      <w:pPr>
        <w:pStyle w:val="PL"/>
      </w:pPr>
      <w:r>
        <w:t xml:space="preserve">          </w:t>
      </w:r>
      <w:proofErr w:type="spellStart"/>
      <w:r>
        <w:t>minItems</w:t>
      </w:r>
      <w:proofErr w:type="spellEnd"/>
      <w:r>
        <w:t>: 1</w:t>
      </w:r>
    </w:p>
    <w:p w14:paraId="75D69C4E" w14:textId="77777777" w:rsidR="004037D1" w:rsidRDefault="004037D1" w:rsidP="004037D1">
      <w:pPr>
        <w:pStyle w:val="PL"/>
      </w:pPr>
      <w:r>
        <w:lastRenderedPageBreak/>
        <w:t xml:space="preserve">          description: Contains the QoS Monitoring Reporting information</w:t>
      </w:r>
    </w:p>
    <w:p w14:paraId="45375665" w14:textId="77777777" w:rsidR="004037D1" w:rsidRDefault="004037D1" w:rsidP="004037D1">
      <w:pPr>
        <w:pStyle w:val="PL"/>
      </w:pPr>
      <w:r>
        <w:t xml:space="preserve">        </w:t>
      </w:r>
      <w:proofErr w:type="spellStart"/>
      <w:r>
        <w:rPr>
          <w:rFonts w:hint="eastAsia"/>
          <w:lang w:val="en-US" w:eastAsia="zh-CN"/>
        </w:rPr>
        <w:t>pdv</w:t>
      </w:r>
      <w:r>
        <w:rPr>
          <w:rFonts w:hint="eastAsia"/>
          <w:lang w:eastAsia="zh-CN"/>
        </w:rPr>
        <w:t>MonReport</w:t>
      </w:r>
      <w:r>
        <w:rPr>
          <w:lang w:eastAsia="zh-CN"/>
        </w:rPr>
        <w:t>s</w:t>
      </w:r>
      <w:proofErr w:type="spellEnd"/>
      <w:r>
        <w:t>:</w:t>
      </w:r>
    </w:p>
    <w:p w14:paraId="76FA367B" w14:textId="77777777" w:rsidR="004037D1" w:rsidRDefault="004037D1" w:rsidP="004037D1">
      <w:pPr>
        <w:pStyle w:val="PL"/>
      </w:pPr>
      <w:r>
        <w:t xml:space="preserve">          type: array</w:t>
      </w:r>
    </w:p>
    <w:p w14:paraId="78090C0F" w14:textId="77777777" w:rsidR="004037D1" w:rsidRPr="00340DDC" w:rsidRDefault="004037D1" w:rsidP="004037D1">
      <w:pPr>
        <w:pStyle w:val="PL"/>
      </w:pPr>
      <w:r>
        <w:t xml:space="preserve">          items:</w:t>
      </w:r>
    </w:p>
    <w:p w14:paraId="0E209390" w14:textId="77777777" w:rsidR="004037D1" w:rsidRDefault="004037D1" w:rsidP="004037D1">
      <w:pPr>
        <w:pStyle w:val="PL"/>
      </w:pPr>
      <w:r>
        <w:t xml:space="preserve">            </w:t>
      </w:r>
      <w:bookmarkStart w:id="349" w:name="OLE_LINK4"/>
      <w:r>
        <w:t>$ref: '</w:t>
      </w:r>
      <w:r>
        <w:rPr>
          <w:rFonts w:cs="Courier New"/>
          <w:szCs w:val="16"/>
        </w:rPr>
        <w:t>TS29514_Npcf_PolicyAuthorization.yaml</w:t>
      </w:r>
      <w:r>
        <w:rPr>
          <w:rFonts w:cs="Courier New"/>
          <w:szCs w:val="16"/>
          <w:lang w:val="en-US"/>
        </w:rPr>
        <w:t>#/components/schemas/</w:t>
      </w:r>
      <w:proofErr w:type="spellStart"/>
      <w:r>
        <w:rPr>
          <w:rFonts w:cs="Courier New" w:hint="eastAsia"/>
          <w:szCs w:val="16"/>
          <w:lang w:val="en-US" w:eastAsia="zh-CN"/>
        </w:rPr>
        <w:t>Pdv</w:t>
      </w:r>
      <w:r>
        <w:t>MonitoringReport</w:t>
      </w:r>
      <w:proofErr w:type="spellEnd"/>
      <w:r>
        <w:t>'</w:t>
      </w:r>
      <w:bookmarkEnd w:id="349"/>
    </w:p>
    <w:p w14:paraId="12C9B563" w14:textId="77777777" w:rsidR="004037D1" w:rsidRDefault="004037D1" w:rsidP="004037D1">
      <w:pPr>
        <w:pStyle w:val="PL"/>
      </w:pPr>
      <w:r>
        <w:t xml:space="preserve">          </w:t>
      </w:r>
      <w:proofErr w:type="spellStart"/>
      <w:r>
        <w:t>minItems</w:t>
      </w:r>
      <w:proofErr w:type="spellEnd"/>
      <w:r>
        <w:t>: 1</w:t>
      </w:r>
    </w:p>
    <w:p w14:paraId="5F4041AC" w14:textId="77777777" w:rsidR="004037D1" w:rsidRPr="00340DDC" w:rsidRDefault="004037D1" w:rsidP="004037D1">
      <w:pPr>
        <w:pStyle w:val="PL"/>
      </w:pPr>
      <w:r>
        <w:t xml:space="preserve">          description: Contains the </w:t>
      </w:r>
      <w:r>
        <w:rPr>
          <w:rFonts w:hint="eastAsia"/>
          <w:lang w:val="en-US" w:eastAsia="zh-CN"/>
        </w:rPr>
        <w:t>PDV</w:t>
      </w:r>
      <w:r>
        <w:rPr>
          <w:lang w:eastAsia="zh-CN"/>
        </w:rPr>
        <w:t xml:space="preserve"> Monitoring Reporting information</w:t>
      </w:r>
    </w:p>
    <w:p w14:paraId="3F2451DB"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6F650763" w14:textId="77777777" w:rsidR="004037D1" w:rsidRPr="00815909" w:rsidRDefault="004037D1" w:rsidP="004037D1">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11D95016" w14:textId="77777777" w:rsidR="004037D1" w:rsidRPr="00C577B0" w:rsidRDefault="004037D1" w:rsidP="0040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w:t>
      </w:r>
      <w:proofErr w:type="spellStart"/>
      <w:r w:rsidRPr="00C577B0">
        <w:rPr>
          <w:rFonts w:ascii="Courier New" w:hAnsi="Courier New"/>
          <w:sz w:val="16"/>
        </w:rPr>
        <w:t>batOffse</w:t>
      </w:r>
      <w:r>
        <w:rPr>
          <w:rFonts w:ascii="Courier New" w:hAnsi="Courier New"/>
          <w:sz w:val="16"/>
        </w:rPr>
        <w:t>tInfo</w:t>
      </w:r>
      <w:proofErr w:type="spellEnd"/>
      <w:r w:rsidRPr="00C577B0">
        <w:rPr>
          <w:rFonts w:ascii="Courier New" w:hAnsi="Courier New"/>
          <w:sz w:val="16"/>
        </w:rPr>
        <w:t>:</w:t>
      </w:r>
    </w:p>
    <w:p w14:paraId="58E21DDA" w14:textId="77777777" w:rsidR="004037D1" w:rsidRDefault="004037D1" w:rsidP="0040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$ref: 'TS29514_Npcf_PolicyAuthorization.yaml#/components/schemas/BatOffsetInfo'</w:t>
      </w:r>
    </w:p>
    <w:p w14:paraId="75A0276F" w14:textId="00F5A637" w:rsidR="004037D1" w:rsidRPr="00C577B0" w:rsidRDefault="004037D1" w:rsidP="0040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w:t>
      </w:r>
      <w:proofErr w:type="spellStart"/>
      <w:r>
        <w:rPr>
          <w:rFonts w:ascii="Courier New" w:hAnsi="Courier New"/>
          <w:sz w:val="16"/>
        </w:rPr>
        <w:t>rttMonReports</w:t>
      </w:r>
      <w:proofErr w:type="spellEnd"/>
      <w:r w:rsidRPr="00C577B0">
        <w:rPr>
          <w:rFonts w:ascii="Courier New" w:hAnsi="Courier New"/>
          <w:sz w:val="16"/>
        </w:rPr>
        <w:t>:</w:t>
      </w:r>
    </w:p>
    <w:p w14:paraId="1C15B51A" w14:textId="77777777" w:rsidR="004037D1" w:rsidRDefault="004037D1" w:rsidP="004037D1">
      <w:pPr>
        <w:pStyle w:val="PL"/>
      </w:pPr>
      <w:r>
        <w:t xml:space="preserve">          type: array</w:t>
      </w:r>
    </w:p>
    <w:p w14:paraId="07D16FF4" w14:textId="77777777" w:rsidR="004037D1" w:rsidRPr="00340DDC" w:rsidRDefault="004037D1" w:rsidP="004037D1">
      <w:pPr>
        <w:pStyle w:val="PL"/>
      </w:pPr>
      <w:r>
        <w:t xml:space="preserve">          items:</w:t>
      </w:r>
    </w:p>
    <w:p w14:paraId="08C09E63" w14:textId="77777777" w:rsidR="004037D1" w:rsidRDefault="004037D1" w:rsidP="004037D1">
      <w:pPr>
        <w:pStyle w:val="PL"/>
      </w:pPr>
      <w:r>
        <w:t xml:space="preserve">            $ref: '</w:t>
      </w:r>
      <w:r>
        <w:rPr>
          <w:rFonts w:cs="Courier New"/>
          <w:szCs w:val="16"/>
          <w:lang w:val="en-US"/>
        </w:rPr>
        <w:t>#/components/schemas/</w:t>
      </w:r>
      <w:proofErr w:type="spellStart"/>
      <w:r>
        <w:t>QosMonitoringReport</w:t>
      </w:r>
      <w:proofErr w:type="spellEnd"/>
      <w:r>
        <w:t>'</w:t>
      </w:r>
    </w:p>
    <w:p w14:paraId="6088FF06" w14:textId="77777777" w:rsidR="004037D1" w:rsidRDefault="004037D1" w:rsidP="004037D1">
      <w:pPr>
        <w:pStyle w:val="PL"/>
      </w:pPr>
      <w:r>
        <w:t xml:space="preserve">          </w:t>
      </w:r>
      <w:proofErr w:type="spellStart"/>
      <w:r>
        <w:t>minItems</w:t>
      </w:r>
      <w:proofErr w:type="spellEnd"/>
      <w:r>
        <w:t>: 1</w:t>
      </w:r>
    </w:p>
    <w:p w14:paraId="02AC78D4" w14:textId="77777777" w:rsidR="004037D1" w:rsidRPr="00340DDC" w:rsidRDefault="004037D1" w:rsidP="004037D1">
      <w:pPr>
        <w:pStyle w:val="PL"/>
      </w:pPr>
      <w:r>
        <w:t xml:space="preserve">          description: Contains the </w:t>
      </w:r>
      <w:r>
        <w:rPr>
          <w:lang w:val="en-US" w:eastAsia="zh-CN"/>
        </w:rPr>
        <w:t>round trip delay over two SDFs</w:t>
      </w:r>
      <w:r>
        <w:rPr>
          <w:lang w:eastAsia="zh-CN"/>
        </w:rPr>
        <w:t xml:space="preserve"> reporting information</w:t>
      </w:r>
    </w:p>
    <w:p w14:paraId="2DA402DB" w14:textId="77777777" w:rsidR="004037D1" w:rsidRDefault="004037D1" w:rsidP="004037D1">
      <w:pPr>
        <w:pStyle w:val="PL"/>
      </w:pPr>
      <w:r>
        <w:t xml:space="preserve">        </w:t>
      </w:r>
      <w:proofErr w:type="spellStart"/>
      <w:r>
        <w:rPr>
          <w:lang w:val="en-US" w:eastAsia="zh-CN"/>
        </w:rPr>
        <w:t>qosMonDatRate</w:t>
      </w:r>
      <w:proofErr w:type="spellEnd"/>
      <w:r>
        <w:rPr>
          <w:rFonts w:hint="eastAsia"/>
          <w:lang w:eastAsia="zh-CN"/>
        </w:rPr>
        <w:t>Rep</w:t>
      </w:r>
      <w:r>
        <w:rPr>
          <w:lang w:eastAsia="zh-CN"/>
        </w:rPr>
        <w:t>s</w:t>
      </w:r>
      <w:r>
        <w:t>:</w:t>
      </w:r>
    </w:p>
    <w:p w14:paraId="080E5AFD" w14:textId="77777777" w:rsidR="004037D1" w:rsidRDefault="004037D1" w:rsidP="004037D1">
      <w:pPr>
        <w:pStyle w:val="PL"/>
      </w:pPr>
      <w:r>
        <w:t xml:space="preserve">          type: array</w:t>
      </w:r>
    </w:p>
    <w:p w14:paraId="29C554B5" w14:textId="77777777" w:rsidR="004037D1" w:rsidRPr="00340DDC" w:rsidRDefault="004037D1" w:rsidP="004037D1">
      <w:pPr>
        <w:pStyle w:val="PL"/>
      </w:pPr>
      <w:r>
        <w:t xml:space="preserve">          items:</w:t>
      </w:r>
    </w:p>
    <w:p w14:paraId="124F7175" w14:textId="77777777" w:rsidR="004037D1" w:rsidRDefault="004037D1" w:rsidP="004037D1">
      <w:pPr>
        <w:pStyle w:val="PL"/>
      </w:pPr>
      <w:r>
        <w:t xml:space="preserve">            $ref: '</w:t>
      </w:r>
      <w:r>
        <w:rPr>
          <w:rFonts w:cs="Courier New"/>
          <w:szCs w:val="16"/>
        </w:rPr>
        <w:t>TS29514_Npcf_PolicyAuthorization.yaml</w:t>
      </w:r>
      <w:r>
        <w:rPr>
          <w:rFonts w:cs="Courier New"/>
          <w:szCs w:val="16"/>
          <w:lang w:val="en-US"/>
        </w:rPr>
        <w:t>#/components/schemas/</w:t>
      </w:r>
      <w:proofErr w:type="spellStart"/>
      <w:r>
        <w:rPr>
          <w:rFonts w:cs="Courier New"/>
          <w:szCs w:val="16"/>
          <w:lang w:val="en-US" w:eastAsia="zh-CN"/>
        </w:rPr>
        <w:t>Qos</w:t>
      </w:r>
      <w:r>
        <w:t>MonitoringReport</w:t>
      </w:r>
      <w:proofErr w:type="spellEnd"/>
      <w:r>
        <w:t>'</w:t>
      </w:r>
    </w:p>
    <w:p w14:paraId="0CC056D8" w14:textId="51E47192" w:rsidR="004037D1" w:rsidRDefault="004037D1" w:rsidP="004037D1">
      <w:pPr>
        <w:pStyle w:val="PL"/>
        <w:rPr>
          <w:ins w:id="350" w:author="Huawei" w:date="2023-11-16T13:46:00Z"/>
        </w:rPr>
      </w:pPr>
      <w:r>
        <w:t xml:space="preserve">          </w:t>
      </w:r>
      <w:proofErr w:type="spellStart"/>
      <w:r>
        <w:t>minItems</w:t>
      </w:r>
      <w:proofErr w:type="spellEnd"/>
      <w:r>
        <w:t>: 1</w:t>
      </w:r>
    </w:p>
    <w:p w14:paraId="07F1054B" w14:textId="77777777" w:rsidR="004754FB" w:rsidRDefault="004754FB" w:rsidP="004754FB">
      <w:pPr>
        <w:pStyle w:val="PL"/>
        <w:rPr>
          <w:ins w:id="351" w:author="Huawei" w:date="2023-11-16T13:46:00Z"/>
        </w:rPr>
      </w:pPr>
      <w:ins w:id="352" w:author="Huawei" w:date="2023-11-16T13:46:00Z">
        <w:r>
          <w:t xml:space="preserve">          description: &gt;</w:t>
        </w:r>
      </w:ins>
    </w:p>
    <w:p w14:paraId="586D32C2" w14:textId="77777777" w:rsidR="004754FB" w:rsidRDefault="004754FB" w:rsidP="004037D1">
      <w:pPr>
        <w:pStyle w:val="PL"/>
        <w:rPr>
          <w:ins w:id="353" w:author="Huawei" w:date="2023-11-16T13:46:00Z"/>
          <w:rFonts w:cs="Arial"/>
          <w:szCs w:val="18"/>
        </w:rPr>
      </w:pPr>
      <w:ins w:id="354" w:author="Huawei" w:date="2023-11-16T13:46:00Z">
        <w:r>
          <w:t xml:space="preserve">            </w:t>
        </w:r>
        <w:r>
          <w:rPr>
            <w:rFonts w:cs="Arial"/>
            <w:szCs w:val="18"/>
          </w:rPr>
          <w:t>Contains QoS Monitoring for data rate information. It shall be present when the notified</w:t>
        </w:r>
      </w:ins>
    </w:p>
    <w:p w14:paraId="43E5BC30" w14:textId="211649DE" w:rsidR="004754FB" w:rsidRPr="004754FB" w:rsidRDefault="004754FB" w:rsidP="004037D1">
      <w:pPr>
        <w:pStyle w:val="PL"/>
        <w:rPr>
          <w:ins w:id="355" w:author="Huawei" w:date="2023-11-16T13:41:00Z"/>
        </w:rPr>
      </w:pPr>
      <w:ins w:id="356" w:author="Huawei" w:date="2023-11-16T13:46:00Z">
        <w:r>
          <w:t xml:space="preserve">           </w:t>
        </w:r>
        <w:r>
          <w:rPr>
            <w:rFonts w:cs="Arial"/>
            <w:szCs w:val="18"/>
          </w:rPr>
          <w:t xml:space="preserve"> event is </w:t>
        </w:r>
        <w:r>
          <w:t>"QOS_MONITORING" and data rate measurements are available.</w:t>
        </w:r>
      </w:ins>
    </w:p>
    <w:p w14:paraId="2AF518A3" w14:textId="0BCBF073" w:rsidR="00E31A82" w:rsidRDefault="00E31A82" w:rsidP="00E31A82">
      <w:pPr>
        <w:pStyle w:val="PL"/>
        <w:rPr>
          <w:ins w:id="357" w:author="Huawei" w:date="2023-11-16T13:41:00Z"/>
        </w:rPr>
      </w:pPr>
      <w:ins w:id="358" w:author="Huawei" w:date="2023-11-16T13:41:00Z">
        <w:r>
          <w:t xml:space="preserve">        </w:t>
        </w:r>
      </w:ins>
      <w:proofErr w:type="spellStart"/>
      <w:ins w:id="359" w:author="Huawei" w:date="2023-11-16T13:42:00Z">
        <w:r>
          <w:rPr>
            <w:rFonts w:hint="eastAsia"/>
            <w:lang w:eastAsia="zh-CN"/>
          </w:rPr>
          <w:t>a</w:t>
        </w:r>
        <w:r>
          <w:rPr>
            <w:lang w:eastAsia="zh-CN"/>
          </w:rPr>
          <w:t>ggrDataRateRpts</w:t>
        </w:r>
      </w:ins>
      <w:proofErr w:type="spellEnd"/>
      <w:ins w:id="360" w:author="Huawei" w:date="2023-11-16T13:41:00Z">
        <w:r>
          <w:t>:</w:t>
        </w:r>
      </w:ins>
    </w:p>
    <w:p w14:paraId="17BEE9ED" w14:textId="77777777" w:rsidR="00E31A82" w:rsidRDefault="00E31A82" w:rsidP="00E31A82">
      <w:pPr>
        <w:pStyle w:val="PL"/>
        <w:rPr>
          <w:ins w:id="361" w:author="Huawei" w:date="2023-11-16T13:41:00Z"/>
        </w:rPr>
      </w:pPr>
      <w:ins w:id="362" w:author="Huawei" w:date="2023-11-16T13:41:00Z">
        <w:r>
          <w:t xml:space="preserve">          type: array</w:t>
        </w:r>
      </w:ins>
    </w:p>
    <w:p w14:paraId="1220F23B" w14:textId="77777777" w:rsidR="00E31A82" w:rsidRPr="00340DDC" w:rsidRDefault="00E31A82" w:rsidP="00E31A82">
      <w:pPr>
        <w:pStyle w:val="PL"/>
        <w:rPr>
          <w:ins w:id="363" w:author="Huawei" w:date="2023-11-16T13:41:00Z"/>
        </w:rPr>
      </w:pPr>
      <w:ins w:id="364" w:author="Huawei" w:date="2023-11-16T13:41:00Z">
        <w:r>
          <w:t xml:space="preserve">          items:</w:t>
        </w:r>
      </w:ins>
    </w:p>
    <w:p w14:paraId="14F97FB4" w14:textId="77777777" w:rsidR="00E31A82" w:rsidRDefault="00E31A82" w:rsidP="00E31A82">
      <w:pPr>
        <w:pStyle w:val="PL"/>
        <w:rPr>
          <w:ins w:id="365" w:author="Huawei" w:date="2023-11-16T13:41:00Z"/>
        </w:rPr>
      </w:pPr>
      <w:ins w:id="366" w:author="Huawei" w:date="2023-11-16T13:41:00Z">
        <w:r>
          <w:t xml:space="preserve">            $ref: '</w:t>
        </w:r>
        <w:r>
          <w:rPr>
            <w:rFonts w:cs="Courier New"/>
            <w:szCs w:val="16"/>
          </w:rPr>
          <w:t>TS29514_Npcf_PolicyAuthorization.yaml</w:t>
        </w:r>
        <w:r>
          <w:rPr>
            <w:rFonts w:cs="Courier New"/>
            <w:szCs w:val="16"/>
            <w:lang w:val="en-US"/>
          </w:rPr>
          <w:t>#/components/schemas/</w:t>
        </w:r>
        <w:proofErr w:type="spellStart"/>
        <w:r>
          <w:rPr>
            <w:rFonts w:cs="Courier New"/>
            <w:szCs w:val="16"/>
            <w:lang w:val="en-US" w:eastAsia="zh-CN"/>
          </w:rPr>
          <w:t>Qos</w:t>
        </w:r>
        <w:r>
          <w:t>MonitoringReport</w:t>
        </w:r>
        <w:proofErr w:type="spellEnd"/>
        <w:r>
          <w:t>'</w:t>
        </w:r>
      </w:ins>
    </w:p>
    <w:p w14:paraId="496E63BD" w14:textId="0D95B7D4" w:rsidR="00E31A82" w:rsidRDefault="00E31A82" w:rsidP="004037D1">
      <w:pPr>
        <w:pStyle w:val="PL"/>
        <w:rPr>
          <w:ins w:id="367" w:author="Huawei" w:date="2023-11-16T13:44:00Z"/>
        </w:rPr>
      </w:pPr>
      <w:ins w:id="368" w:author="Huawei" w:date="2023-11-16T13:41:00Z">
        <w:r>
          <w:t xml:space="preserve">          </w:t>
        </w:r>
        <w:proofErr w:type="spellStart"/>
        <w:r>
          <w:t>minItems</w:t>
        </w:r>
        <w:proofErr w:type="spellEnd"/>
        <w:r>
          <w:t>: 1</w:t>
        </w:r>
      </w:ins>
    </w:p>
    <w:p w14:paraId="411CDD60" w14:textId="77777777" w:rsidR="008353AF" w:rsidRDefault="008353AF" w:rsidP="004037D1">
      <w:pPr>
        <w:pStyle w:val="PL"/>
        <w:rPr>
          <w:ins w:id="369" w:author="Huawei" w:date="2023-11-16T13:45:00Z"/>
        </w:rPr>
      </w:pPr>
      <w:ins w:id="370" w:author="Huawei" w:date="2023-11-16T13:44:00Z">
        <w:r>
          <w:t xml:space="preserve">          description: &gt;</w:t>
        </w:r>
      </w:ins>
    </w:p>
    <w:p w14:paraId="542049C5" w14:textId="77777777" w:rsidR="008353AF" w:rsidRDefault="008353AF" w:rsidP="004037D1">
      <w:pPr>
        <w:pStyle w:val="PL"/>
        <w:rPr>
          <w:ins w:id="371" w:author="Huawei" w:date="2023-11-16T13:46:00Z"/>
          <w:rFonts w:cs="Arial"/>
          <w:szCs w:val="18"/>
        </w:rPr>
      </w:pPr>
      <w:ins w:id="372" w:author="Huawei" w:date="2023-11-16T13:45:00Z">
        <w:r>
          <w:t xml:space="preserve">            </w:t>
        </w:r>
        <w:r>
          <w:rPr>
            <w:rFonts w:cs="Arial"/>
            <w:szCs w:val="18"/>
          </w:rPr>
          <w:t xml:space="preserve">Contains QoS Monitoring for </w:t>
        </w:r>
        <w:r>
          <w:t xml:space="preserve">aggregated </w:t>
        </w:r>
        <w:r>
          <w:rPr>
            <w:rFonts w:cs="Arial"/>
            <w:szCs w:val="18"/>
          </w:rPr>
          <w:t>data rate information. It shall be present when</w:t>
        </w:r>
      </w:ins>
    </w:p>
    <w:p w14:paraId="43B9F165" w14:textId="7E5D9A7D" w:rsidR="008353AF" w:rsidRPr="008353AF" w:rsidRDefault="008353AF" w:rsidP="004037D1">
      <w:pPr>
        <w:pStyle w:val="PL"/>
      </w:pPr>
      <w:ins w:id="373" w:author="Huawei" w:date="2023-11-16T13:46:00Z">
        <w:r>
          <w:t xml:space="preserve">           </w:t>
        </w:r>
      </w:ins>
      <w:ins w:id="374" w:author="Huawei" w:date="2023-11-16T13:45:00Z">
        <w:r>
          <w:rPr>
            <w:rFonts w:cs="Arial"/>
            <w:szCs w:val="18"/>
          </w:rPr>
          <w:t xml:space="preserve"> the notified event is </w:t>
        </w:r>
        <w:r>
          <w:t>"QOS_MONITORING" and data rate measurements are available.</w:t>
        </w:r>
      </w:ins>
    </w:p>
    <w:p w14:paraId="49D05EEE" w14:textId="77777777" w:rsidR="004037D1" w:rsidRDefault="004037D1" w:rsidP="004037D1">
      <w:pPr>
        <w:pStyle w:val="PL"/>
      </w:pPr>
      <w:r>
        <w:t xml:space="preserve">        </w:t>
      </w:r>
      <w:proofErr w:type="spellStart"/>
      <w:r>
        <w:rPr>
          <w:lang w:eastAsia="zh-CN"/>
        </w:rPr>
        <w:t>qosMonConInfoReps</w:t>
      </w:r>
      <w:proofErr w:type="spellEnd"/>
      <w:r>
        <w:t>:</w:t>
      </w:r>
    </w:p>
    <w:p w14:paraId="59D6AEB8" w14:textId="77777777" w:rsidR="004037D1" w:rsidRDefault="004037D1" w:rsidP="004037D1">
      <w:pPr>
        <w:pStyle w:val="PL"/>
      </w:pPr>
      <w:r>
        <w:t xml:space="preserve">          type: array</w:t>
      </w:r>
    </w:p>
    <w:p w14:paraId="1BF9B604" w14:textId="77777777" w:rsidR="004037D1" w:rsidRDefault="004037D1" w:rsidP="004037D1">
      <w:pPr>
        <w:pStyle w:val="PL"/>
      </w:pPr>
      <w:r>
        <w:t xml:space="preserve">          items:</w:t>
      </w:r>
    </w:p>
    <w:p w14:paraId="55C883E1" w14:textId="77777777" w:rsidR="004037D1" w:rsidRDefault="004037D1" w:rsidP="004037D1">
      <w:pPr>
        <w:pStyle w:val="PL"/>
      </w:pPr>
      <w:r>
        <w:t xml:space="preserve">            $ref: '#/components/schemas/</w:t>
      </w:r>
      <w:proofErr w:type="spellStart"/>
      <w:r>
        <w:t>QosMonitoringReport</w:t>
      </w:r>
      <w:proofErr w:type="spellEnd"/>
      <w:r>
        <w:t>'</w:t>
      </w:r>
    </w:p>
    <w:p w14:paraId="08783312" w14:textId="77777777" w:rsidR="004037D1" w:rsidRDefault="004037D1" w:rsidP="004037D1">
      <w:pPr>
        <w:pStyle w:val="PL"/>
      </w:pPr>
      <w:r>
        <w:t xml:space="preserve">          </w:t>
      </w:r>
      <w:proofErr w:type="spellStart"/>
      <w:r>
        <w:t>minItems</w:t>
      </w:r>
      <w:proofErr w:type="spellEnd"/>
      <w:r>
        <w:t>: 1</w:t>
      </w:r>
    </w:p>
    <w:p w14:paraId="064BF556" w14:textId="77777777" w:rsidR="004037D1" w:rsidRDefault="004037D1" w:rsidP="004037D1">
      <w:pPr>
        <w:pStyle w:val="PL"/>
      </w:pPr>
      <w:r>
        <w:t xml:space="preserve">          description: &gt;</w:t>
      </w:r>
    </w:p>
    <w:p w14:paraId="2B0F95C5" w14:textId="77777777" w:rsidR="004037D1" w:rsidRDefault="004037D1" w:rsidP="004037D1">
      <w:pPr>
        <w:pStyle w:val="PL"/>
        <w:rPr>
          <w:rFonts w:cs="Arial"/>
          <w:szCs w:val="18"/>
        </w:rPr>
      </w:pPr>
      <w:r>
        <w:t xml:space="preserve">            </w:t>
      </w:r>
      <w:r>
        <w:rPr>
          <w:rFonts w:cs="Arial"/>
          <w:szCs w:val="18"/>
        </w:rPr>
        <w:t>Contains QoS Monitoring for congestion information. It shall be present when the</w:t>
      </w:r>
    </w:p>
    <w:p w14:paraId="0FF182E2" w14:textId="77777777" w:rsidR="004037D1" w:rsidRDefault="004037D1" w:rsidP="004037D1">
      <w:pPr>
        <w:pStyle w:val="PL"/>
      </w:pPr>
      <w:r>
        <w:rPr>
          <w:rFonts w:cs="Arial"/>
          <w:szCs w:val="18"/>
        </w:rPr>
        <w:t xml:space="preserve"> </w:t>
      </w:r>
      <w:r>
        <w:t xml:space="preserve">           </w:t>
      </w:r>
      <w:r>
        <w:rPr>
          <w:rFonts w:cs="Arial"/>
          <w:szCs w:val="18"/>
        </w:rPr>
        <w:t xml:space="preserve">notified event is </w:t>
      </w:r>
      <w:r>
        <w:t>"QOS_MONITORING" and congestion measurements are available.</w:t>
      </w:r>
    </w:p>
    <w:p w14:paraId="3F36C330" w14:textId="77777777" w:rsidR="004037D1" w:rsidRDefault="004037D1" w:rsidP="004037D1">
      <w:pPr>
        <w:pStyle w:val="PL"/>
      </w:pPr>
      <w:r>
        <w:t xml:space="preserve">      required:</w:t>
      </w:r>
    </w:p>
    <w:p w14:paraId="32EACCEC" w14:textId="77777777" w:rsidR="004037D1" w:rsidRDefault="004037D1" w:rsidP="004037D1">
      <w:pPr>
        <w:pStyle w:val="PL"/>
      </w:pPr>
      <w:r>
        <w:t xml:space="preserve">        - event</w:t>
      </w:r>
    </w:p>
    <w:p w14:paraId="74C45452" w14:textId="77777777" w:rsidR="004037D1" w:rsidRDefault="004037D1" w:rsidP="004037D1">
      <w:pPr>
        <w:pStyle w:val="PL"/>
      </w:pPr>
    </w:p>
    <w:p w14:paraId="2AE3BEC8" w14:textId="77777777" w:rsidR="004037D1" w:rsidRDefault="004037D1" w:rsidP="004037D1">
      <w:pPr>
        <w:pStyle w:val="PL"/>
      </w:pPr>
      <w:r>
        <w:t xml:space="preserve">    </w:t>
      </w:r>
      <w:proofErr w:type="spellStart"/>
      <w:r>
        <w:rPr>
          <w:lang w:eastAsia="zh-CN"/>
        </w:rPr>
        <w:t>TscQosRequirement</w:t>
      </w:r>
      <w:proofErr w:type="spellEnd"/>
      <w:r>
        <w:t>:</w:t>
      </w:r>
    </w:p>
    <w:p w14:paraId="7E1AD532" w14:textId="77777777" w:rsidR="004037D1" w:rsidRDefault="004037D1" w:rsidP="004037D1">
      <w:pPr>
        <w:pStyle w:val="PL"/>
      </w:pPr>
      <w:r>
        <w:t xml:space="preserve">      description: Represents QoS requirements for time sensitive communication.</w:t>
      </w:r>
    </w:p>
    <w:p w14:paraId="6671D77F" w14:textId="77777777" w:rsidR="004037D1" w:rsidRDefault="004037D1" w:rsidP="004037D1">
      <w:pPr>
        <w:pStyle w:val="PL"/>
      </w:pPr>
      <w:r>
        <w:t xml:space="preserve">      type: object</w:t>
      </w:r>
    </w:p>
    <w:p w14:paraId="3865188D" w14:textId="77777777" w:rsidR="004037D1" w:rsidRDefault="004037D1" w:rsidP="004037D1">
      <w:pPr>
        <w:pStyle w:val="PL"/>
      </w:pPr>
      <w:r>
        <w:t xml:space="preserve">      properties:</w:t>
      </w:r>
    </w:p>
    <w:p w14:paraId="196BA4E7" w14:textId="77777777" w:rsidR="004037D1" w:rsidRDefault="004037D1" w:rsidP="004037D1">
      <w:pPr>
        <w:pStyle w:val="PL"/>
      </w:pPr>
      <w:r>
        <w:t xml:space="preserve">        </w:t>
      </w:r>
      <w:proofErr w:type="spellStart"/>
      <w:r>
        <w:t>reqGbrDl</w:t>
      </w:r>
      <w:proofErr w:type="spellEnd"/>
      <w:r>
        <w:t>:</w:t>
      </w:r>
    </w:p>
    <w:p w14:paraId="51A1F6ED" w14:textId="77777777" w:rsidR="004037D1" w:rsidRDefault="004037D1" w:rsidP="004037D1">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D8AC71A" w14:textId="77777777" w:rsidR="004037D1" w:rsidRDefault="004037D1" w:rsidP="004037D1">
      <w:pPr>
        <w:pStyle w:val="PL"/>
      </w:pPr>
      <w:r>
        <w:t xml:space="preserve">        </w:t>
      </w:r>
      <w:proofErr w:type="spellStart"/>
      <w:r>
        <w:t>reqGbrUl</w:t>
      </w:r>
      <w:proofErr w:type="spellEnd"/>
      <w:r>
        <w:t>:</w:t>
      </w:r>
    </w:p>
    <w:p w14:paraId="60050497" w14:textId="77777777" w:rsidR="004037D1" w:rsidRDefault="004037D1" w:rsidP="004037D1">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B8DEE05" w14:textId="77777777" w:rsidR="004037D1" w:rsidRDefault="004037D1" w:rsidP="004037D1">
      <w:pPr>
        <w:pStyle w:val="PL"/>
      </w:pPr>
      <w:r>
        <w:t xml:space="preserve">        </w:t>
      </w:r>
      <w:proofErr w:type="spellStart"/>
      <w:r>
        <w:t>reqMbrDl</w:t>
      </w:r>
      <w:proofErr w:type="spellEnd"/>
      <w:r>
        <w:t>:</w:t>
      </w:r>
    </w:p>
    <w:p w14:paraId="4EF11580" w14:textId="77777777" w:rsidR="004037D1" w:rsidRDefault="004037D1" w:rsidP="004037D1">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1D2A79E" w14:textId="77777777" w:rsidR="004037D1" w:rsidRDefault="004037D1" w:rsidP="004037D1">
      <w:pPr>
        <w:pStyle w:val="PL"/>
      </w:pPr>
      <w:r>
        <w:t xml:space="preserve">        </w:t>
      </w:r>
      <w:proofErr w:type="spellStart"/>
      <w:r>
        <w:t>reqMbrUl</w:t>
      </w:r>
      <w:proofErr w:type="spellEnd"/>
      <w:r>
        <w:t>:</w:t>
      </w:r>
    </w:p>
    <w:p w14:paraId="59752340" w14:textId="77777777" w:rsidR="004037D1" w:rsidRDefault="004037D1" w:rsidP="004037D1">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DD639B2" w14:textId="77777777" w:rsidR="004037D1" w:rsidRDefault="004037D1" w:rsidP="004037D1">
      <w:pPr>
        <w:pStyle w:val="PL"/>
      </w:pPr>
      <w:r>
        <w:t xml:space="preserve">        </w:t>
      </w:r>
      <w:proofErr w:type="spellStart"/>
      <w:r>
        <w:t>maxTscBurstSize</w:t>
      </w:r>
      <w:proofErr w:type="spellEnd"/>
      <w:r>
        <w:t>:</w:t>
      </w:r>
    </w:p>
    <w:p w14:paraId="1E704DA3" w14:textId="77777777" w:rsidR="004037D1" w:rsidRDefault="004037D1" w:rsidP="004037D1">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555F3650" w14:textId="77777777" w:rsidR="004037D1" w:rsidRDefault="004037D1" w:rsidP="004037D1">
      <w:pPr>
        <w:pStyle w:val="PL"/>
        <w:rPr>
          <w:rFonts w:cs="Courier New"/>
          <w:szCs w:val="16"/>
        </w:rPr>
      </w:pPr>
      <w:r>
        <w:rPr>
          <w:rFonts w:cs="Courier New"/>
          <w:szCs w:val="16"/>
        </w:rPr>
        <w:t xml:space="preserve">        </w:t>
      </w:r>
      <w:r>
        <w:t>req5Gsdelay</w:t>
      </w:r>
      <w:r>
        <w:rPr>
          <w:rFonts w:cs="Courier New"/>
          <w:szCs w:val="16"/>
        </w:rPr>
        <w:t>:</w:t>
      </w:r>
    </w:p>
    <w:p w14:paraId="40B37B92" w14:textId="77777777" w:rsidR="004037D1" w:rsidRDefault="004037D1" w:rsidP="004037D1">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40986815" w14:textId="77777777" w:rsidR="004037D1" w:rsidRDefault="004037D1" w:rsidP="004037D1">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31DDB184" w14:textId="77777777" w:rsidR="004037D1" w:rsidRDefault="004037D1" w:rsidP="004037D1">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20EFDE29" w14:textId="77777777" w:rsidR="004037D1" w:rsidRDefault="004037D1" w:rsidP="004037D1">
      <w:pPr>
        <w:pStyle w:val="PL"/>
        <w:rPr>
          <w:rFonts w:cs="Courier New"/>
          <w:szCs w:val="16"/>
        </w:rPr>
      </w:pPr>
      <w:r>
        <w:rPr>
          <w:rFonts w:cs="Courier New"/>
          <w:szCs w:val="16"/>
        </w:rPr>
        <w:t xml:space="preserve">        priority:</w:t>
      </w:r>
    </w:p>
    <w:p w14:paraId="2D2A9021" w14:textId="77777777" w:rsidR="004037D1" w:rsidRDefault="004037D1" w:rsidP="004037D1">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54E81588" w14:textId="77777777" w:rsidR="004037D1" w:rsidRDefault="004037D1" w:rsidP="004037D1">
      <w:pPr>
        <w:pStyle w:val="PL"/>
        <w:rPr>
          <w:lang w:eastAsia="zh-CN"/>
        </w:rPr>
      </w:pPr>
      <w:r>
        <w:rPr>
          <w:lang w:eastAsia="zh-CN"/>
        </w:rPr>
        <w:t xml:space="preserve">        </w:t>
      </w:r>
      <w:proofErr w:type="spellStart"/>
      <w:r>
        <w:t>tscaiTimeDom</w:t>
      </w:r>
      <w:proofErr w:type="spellEnd"/>
      <w:r>
        <w:rPr>
          <w:lang w:eastAsia="zh-CN"/>
        </w:rPr>
        <w:t>:</w:t>
      </w:r>
    </w:p>
    <w:p w14:paraId="668EF08C" w14:textId="77777777" w:rsidR="004037D1" w:rsidRDefault="004037D1" w:rsidP="004037D1">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4AF2B84"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1F2515B6" w14:textId="77777777" w:rsidR="004037D1" w:rsidRDefault="004037D1" w:rsidP="004037D1">
      <w:pPr>
        <w:pStyle w:val="PL"/>
        <w:rPr>
          <w:rFonts w:cs="Courier New"/>
          <w:szCs w:val="16"/>
        </w:rPr>
      </w:pPr>
      <w:r>
        <w:rPr>
          <w:rFonts w:cs="Courier New"/>
          <w:szCs w:val="16"/>
        </w:rPr>
        <w:t xml:space="preserve">          $ref: 'TS29514_Npcf_PolicyAuthorization.yaml#/components/schemas/TscaiInputContainer'</w:t>
      </w:r>
    </w:p>
    <w:p w14:paraId="6CBEA7C7"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69377421" w14:textId="77777777" w:rsidR="004037D1" w:rsidRDefault="004037D1" w:rsidP="004037D1">
      <w:pPr>
        <w:pStyle w:val="PL"/>
        <w:rPr>
          <w:rFonts w:cs="Courier New"/>
          <w:szCs w:val="16"/>
        </w:rPr>
      </w:pPr>
      <w:r>
        <w:rPr>
          <w:rFonts w:cs="Courier New"/>
          <w:szCs w:val="16"/>
        </w:rPr>
        <w:t xml:space="preserve">          $ref: 'TS29514_Npcf_PolicyAuthorization.yaml#/components/schemas/TscaiInputContainer'</w:t>
      </w:r>
    </w:p>
    <w:p w14:paraId="0F6EF321" w14:textId="77777777" w:rsidR="004037D1" w:rsidRDefault="004037D1" w:rsidP="004037D1">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2E71E400" w14:textId="77777777" w:rsidR="004037D1" w:rsidRDefault="004037D1" w:rsidP="004037D1">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62449184" w14:textId="77777777" w:rsidR="004037D1" w:rsidRDefault="004037D1" w:rsidP="004037D1">
      <w:pPr>
        <w:pStyle w:val="PL"/>
      </w:pPr>
      <w:r>
        <w:t xml:space="preserve">          description: &gt;</w:t>
      </w:r>
    </w:p>
    <w:p w14:paraId="7B8F53A9" w14:textId="77777777" w:rsidR="004037D1" w:rsidRDefault="004037D1" w:rsidP="004037D1">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44896B03" w14:textId="77777777" w:rsidR="004037D1" w:rsidRDefault="004037D1" w:rsidP="004037D1">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66DB2C3A" w14:textId="77777777" w:rsidR="004037D1" w:rsidRDefault="004037D1" w:rsidP="004037D1">
      <w:pPr>
        <w:pStyle w:val="PL"/>
      </w:pPr>
      <w:r>
        <w:t xml:space="preserve">    </w:t>
      </w:r>
      <w:proofErr w:type="spellStart"/>
      <w:r>
        <w:rPr>
          <w:lang w:eastAsia="zh-CN"/>
        </w:rPr>
        <w:t>TscQosRequirement</w:t>
      </w:r>
      <w:r>
        <w:t>Rm</w:t>
      </w:r>
      <w:proofErr w:type="spellEnd"/>
      <w:r>
        <w:t>:</w:t>
      </w:r>
    </w:p>
    <w:p w14:paraId="013C9A9F" w14:textId="77777777" w:rsidR="004037D1" w:rsidRDefault="004037D1" w:rsidP="004037D1">
      <w:pPr>
        <w:pStyle w:val="PL"/>
      </w:pPr>
      <w:r>
        <w:t xml:space="preserve">      description: &gt;</w:t>
      </w:r>
    </w:p>
    <w:p w14:paraId="0D04684F" w14:textId="77777777" w:rsidR="004037D1" w:rsidRDefault="004037D1" w:rsidP="004037D1">
      <w:pPr>
        <w:pStyle w:val="PL"/>
      </w:pPr>
      <w:r>
        <w:t xml:space="preserve">        </w:t>
      </w:r>
      <w:r w:rsidRPr="00A72FF6">
        <w:t xml:space="preserve">Represents the same as the </w:t>
      </w:r>
      <w:proofErr w:type="spellStart"/>
      <w:r w:rsidRPr="00A72FF6">
        <w:t>TscQosRequirement</w:t>
      </w:r>
      <w:proofErr w:type="spellEnd"/>
      <w:r w:rsidRPr="00A72FF6">
        <w:t xml:space="preserve"> data type but with the </w:t>
      </w:r>
      <w:proofErr w:type="spellStart"/>
      <w:r w:rsidRPr="00A72FF6">
        <w:t>nullable:true</w:t>
      </w:r>
      <w:proofErr w:type="spellEnd"/>
      <w:r w:rsidRPr="00A72FF6">
        <w:t xml:space="preserve"> property</w:t>
      </w:r>
      <w:r>
        <w:t>.</w:t>
      </w:r>
    </w:p>
    <w:p w14:paraId="7D22480F" w14:textId="77777777" w:rsidR="004037D1" w:rsidRDefault="004037D1" w:rsidP="004037D1">
      <w:pPr>
        <w:pStyle w:val="PL"/>
      </w:pPr>
      <w:r>
        <w:lastRenderedPageBreak/>
        <w:t xml:space="preserve">      type: object</w:t>
      </w:r>
    </w:p>
    <w:p w14:paraId="273356FB" w14:textId="77777777" w:rsidR="004037D1" w:rsidRDefault="004037D1" w:rsidP="004037D1">
      <w:pPr>
        <w:pStyle w:val="PL"/>
      </w:pPr>
      <w:r>
        <w:t xml:space="preserve">      properties:</w:t>
      </w:r>
    </w:p>
    <w:p w14:paraId="779CB039" w14:textId="77777777" w:rsidR="004037D1" w:rsidRDefault="004037D1" w:rsidP="004037D1">
      <w:pPr>
        <w:pStyle w:val="PL"/>
      </w:pPr>
      <w:r>
        <w:t xml:space="preserve">        </w:t>
      </w:r>
      <w:proofErr w:type="spellStart"/>
      <w:r>
        <w:t>reqGbrDl</w:t>
      </w:r>
      <w:proofErr w:type="spellEnd"/>
      <w:r>
        <w:t>:</w:t>
      </w:r>
    </w:p>
    <w:p w14:paraId="51218121" w14:textId="77777777" w:rsidR="004037D1" w:rsidRDefault="004037D1" w:rsidP="004037D1">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D63A3BC" w14:textId="77777777" w:rsidR="004037D1" w:rsidRDefault="004037D1" w:rsidP="004037D1">
      <w:pPr>
        <w:pStyle w:val="PL"/>
      </w:pPr>
      <w:r>
        <w:t xml:space="preserve">        </w:t>
      </w:r>
      <w:proofErr w:type="spellStart"/>
      <w:r>
        <w:t>reqGbrUl</w:t>
      </w:r>
      <w:proofErr w:type="spellEnd"/>
      <w:r>
        <w:t>:</w:t>
      </w:r>
    </w:p>
    <w:p w14:paraId="428D277B" w14:textId="77777777" w:rsidR="004037D1" w:rsidRDefault="004037D1" w:rsidP="004037D1">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C307EC3" w14:textId="77777777" w:rsidR="004037D1" w:rsidRDefault="004037D1" w:rsidP="004037D1">
      <w:pPr>
        <w:pStyle w:val="PL"/>
      </w:pPr>
      <w:r>
        <w:t xml:space="preserve">        </w:t>
      </w:r>
      <w:proofErr w:type="spellStart"/>
      <w:r>
        <w:t>reqMbrDl</w:t>
      </w:r>
      <w:proofErr w:type="spellEnd"/>
      <w:r>
        <w:t>:</w:t>
      </w:r>
    </w:p>
    <w:p w14:paraId="2B7BD9F4" w14:textId="77777777" w:rsidR="004037D1" w:rsidRDefault="004037D1" w:rsidP="004037D1">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9653AAF" w14:textId="77777777" w:rsidR="004037D1" w:rsidRDefault="004037D1" w:rsidP="004037D1">
      <w:pPr>
        <w:pStyle w:val="PL"/>
      </w:pPr>
      <w:r>
        <w:t xml:space="preserve">        </w:t>
      </w:r>
      <w:proofErr w:type="spellStart"/>
      <w:r>
        <w:t>reqMbrUl</w:t>
      </w:r>
      <w:proofErr w:type="spellEnd"/>
      <w:r>
        <w:t>:</w:t>
      </w:r>
    </w:p>
    <w:p w14:paraId="4B892BA2" w14:textId="77777777" w:rsidR="004037D1" w:rsidRDefault="004037D1" w:rsidP="004037D1">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85BBA72" w14:textId="77777777" w:rsidR="004037D1" w:rsidRDefault="004037D1" w:rsidP="004037D1">
      <w:pPr>
        <w:pStyle w:val="PL"/>
      </w:pPr>
      <w:r>
        <w:t xml:space="preserve">        </w:t>
      </w:r>
      <w:proofErr w:type="spellStart"/>
      <w:r>
        <w:t>maxTscBurstSize</w:t>
      </w:r>
      <w:proofErr w:type="spellEnd"/>
      <w:r>
        <w:t>:</w:t>
      </w:r>
    </w:p>
    <w:p w14:paraId="220C8407" w14:textId="77777777" w:rsidR="004037D1" w:rsidRDefault="004037D1" w:rsidP="004037D1">
      <w:pPr>
        <w:pStyle w:val="PL"/>
        <w:rPr>
          <w:rFonts w:cs="Courier New"/>
          <w:szCs w:val="16"/>
        </w:rPr>
      </w:pPr>
      <w:r>
        <w:rPr>
          <w:rFonts w:cs="Courier New"/>
          <w:szCs w:val="16"/>
        </w:rPr>
        <w:t xml:space="preserve">          $ref: 'TS29571_CommonData.yaml#/components/schemas/ExtMaxDataBurstVolRm'</w:t>
      </w:r>
    </w:p>
    <w:p w14:paraId="5531C780" w14:textId="77777777" w:rsidR="004037D1" w:rsidRDefault="004037D1" w:rsidP="004037D1">
      <w:pPr>
        <w:pStyle w:val="PL"/>
        <w:rPr>
          <w:rFonts w:cs="Courier New"/>
          <w:szCs w:val="16"/>
        </w:rPr>
      </w:pPr>
      <w:r>
        <w:rPr>
          <w:rFonts w:cs="Courier New"/>
          <w:szCs w:val="16"/>
        </w:rPr>
        <w:t xml:space="preserve">        </w:t>
      </w:r>
      <w:r>
        <w:t>req5Gsdelay</w:t>
      </w:r>
      <w:r>
        <w:rPr>
          <w:rFonts w:cs="Courier New"/>
          <w:szCs w:val="16"/>
        </w:rPr>
        <w:t>:</w:t>
      </w:r>
    </w:p>
    <w:p w14:paraId="71BF53DC" w14:textId="77777777" w:rsidR="004037D1" w:rsidRDefault="004037D1" w:rsidP="004037D1">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5401215F" w14:textId="77777777" w:rsidR="004037D1" w:rsidRDefault="004037D1" w:rsidP="004037D1">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4A6A1C7E" w14:textId="77777777" w:rsidR="004037D1" w:rsidRDefault="004037D1" w:rsidP="004037D1">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63D3E596" w14:textId="77777777" w:rsidR="004037D1" w:rsidRDefault="004037D1" w:rsidP="004037D1">
      <w:pPr>
        <w:pStyle w:val="PL"/>
        <w:rPr>
          <w:rFonts w:cs="Courier New"/>
          <w:szCs w:val="16"/>
        </w:rPr>
      </w:pPr>
      <w:r>
        <w:rPr>
          <w:rFonts w:cs="Courier New"/>
          <w:szCs w:val="16"/>
        </w:rPr>
        <w:t xml:space="preserve">        priority:</w:t>
      </w:r>
    </w:p>
    <w:p w14:paraId="531BA733" w14:textId="77777777" w:rsidR="004037D1" w:rsidRDefault="004037D1" w:rsidP="004037D1">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66EA2518" w14:textId="77777777" w:rsidR="004037D1" w:rsidRDefault="004037D1" w:rsidP="004037D1">
      <w:pPr>
        <w:pStyle w:val="PL"/>
        <w:rPr>
          <w:lang w:eastAsia="zh-CN"/>
        </w:rPr>
      </w:pPr>
      <w:r>
        <w:rPr>
          <w:lang w:eastAsia="zh-CN"/>
        </w:rPr>
        <w:t xml:space="preserve">        </w:t>
      </w:r>
      <w:proofErr w:type="spellStart"/>
      <w:r>
        <w:t>tscaiTimeDom</w:t>
      </w:r>
      <w:proofErr w:type="spellEnd"/>
      <w:r>
        <w:rPr>
          <w:lang w:eastAsia="zh-CN"/>
        </w:rPr>
        <w:t>:</w:t>
      </w:r>
    </w:p>
    <w:p w14:paraId="3F9DF431" w14:textId="77777777" w:rsidR="004037D1" w:rsidRDefault="004037D1" w:rsidP="004037D1">
      <w:pPr>
        <w:pStyle w:val="PL"/>
        <w:rPr>
          <w:lang w:eastAsia="zh-CN"/>
        </w:rPr>
      </w:pPr>
      <w:r>
        <w:rPr>
          <w:rFonts w:cs="Courier New"/>
          <w:szCs w:val="16"/>
        </w:rPr>
        <w:t xml:space="preserve">          $ref: 'TS29571_CommonData.yaml#/components/schemas/</w:t>
      </w:r>
      <w:proofErr w:type="spellStart"/>
      <w:r>
        <w:rPr>
          <w:rFonts w:cs="Courier New"/>
          <w:szCs w:val="16"/>
        </w:rPr>
        <w:t>UintegerRm</w:t>
      </w:r>
      <w:proofErr w:type="spellEnd"/>
      <w:r>
        <w:rPr>
          <w:rFonts w:cs="Courier New"/>
          <w:szCs w:val="16"/>
        </w:rPr>
        <w:t>'</w:t>
      </w:r>
    </w:p>
    <w:p w14:paraId="29ADD9EA"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0D8D9EE2" w14:textId="77777777" w:rsidR="004037D1" w:rsidRDefault="004037D1" w:rsidP="004037D1">
      <w:pPr>
        <w:pStyle w:val="PL"/>
        <w:rPr>
          <w:rFonts w:cs="Courier New"/>
          <w:szCs w:val="16"/>
        </w:rPr>
      </w:pPr>
      <w:r>
        <w:rPr>
          <w:rFonts w:cs="Courier New"/>
          <w:szCs w:val="16"/>
        </w:rPr>
        <w:t xml:space="preserve">          $ref: 'TS29514_Npcf_PolicyAuthorization.yaml#/components/schemas/TscaiInputContainer'</w:t>
      </w:r>
    </w:p>
    <w:p w14:paraId="0D14F269"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77A4635C" w14:textId="77777777" w:rsidR="004037D1" w:rsidRDefault="004037D1" w:rsidP="004037D1">
      <w:pPr>
        <w:pStyle w:val="PL"/>
        <w:rPr>
          <w:rFonts w:cs="Courier New"/>
          <w:szCs w:val="16"/>
        </w:rPr>
      </w:pPr>
      <w:r>
        <w:rPr>
          <w:rFonts w:cs="Courier New"/>
          <w:szCs w:val="16"/>
        </w:rPr>
        <w:t xml:space="preserve">          $ref: 'TS29514_Npcf_PolicyAuthorization.yaml#/components/schemas/TscaiInputContainer'</w:t>
      </w:r>
    </w:p>
    <w:p w14:paraId="7884A99E" w14:textId="77777777" w:rsidR="004037D1" w:rsidRDefault="004037D1" w:rsidP="004037D1">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146C1381" w14:textId="77777777" w:rsidR="004037D1" w:rsidRDefault="004037D1" w:rsidP="004037D1">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1134EE25" w14:textId="77777777" w:rsidR="004037D1" w:rsidRDefault="004037D1" w:rsidP="004037D1">
      <w:pPr>
        <w:pStyle w:val="PL"/>
      </w:pPr>
      <w:r>
        <w:t xml:space="preserve">          description: &gt;</w:t>
      </w:r>
    </w:p>
    <w:p w14:paraId="36A0B059" w14:textId="77777777" w:rsidR="004037D1" w:rsidRDefault="004037D1" w:rsidP="004037D1">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4D9A14EE" w14:textId="77777777" w:rsidR="004037D1" w:rsidRDefault="004037D1" w:rsidP="004037D1">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2B21DD0F" w14:textId="77777777" w:rsidR="004037D1" w:rsidRDefault="004037D1" w:rsidP="004037D1">
      <w:pPr>
        <w:pStyle w:val="PL"/>
        <w:rPr>
          <w:rFonts w:cs="Courier New"/>
          <w:szCs w:val="16"/>
        </w:rPr>
      </w:pPr>
      <w:r w:rsidRPr="00133177">
        <w:t xml:space="preserve">          nullable: true</w:t>
      </w:r>
    </w:p>
    <w:p w14:paraId="4D2A3FD2" w14:textId="77777777" w:rsidR="004037D1" w:rsidRDefault="004037D1" w:rsidP="004037D1">
      <w:pPr>
        <w:pStyle w:val="PL"/>
      </w:pPr>
    </w:p>
    <w:p w14:paraId="68DF3E0B" w14:textId="77777777" w:rsidR="004037D1" w:rsidRDefault="004037D1" w:rsidP="004037D1">
      <w:pPr>
        <w:pStyle w:val="PL"/>
      </w:pPr>
      <w:r w:rsidRPr="00DA446D">
        <w:t xml:space="preserve">    </w:t>
      </w:r>
      <w:proofErr w:type="spellStart"/>
      <w:r w:rsidRPr="00DA446D">
        <w:t>AdditionInf</w:t>
      </w:r>
      <w:r>
        <w:t>oAsSessionWithQos</w:t>
      </w:r>
      <w:proofErr w:type="spellEnd"/>
      <w:r>
        <w:t>:</w:t>
      </w:r>
    </w:p>
    <w:p w14:paraId="575C1545" w14:textId="77777777" w:rsidR="004037D1" w:rsidRDefault="004037D1" w:rsidP="004037D1">
      <w:pPr>
        <w:pStyle w:val="PL"/>
        <w:rPr>
          <w:rFonts w:cs="Courier New"/>
          <w:szCs w:val="16"/>
        </w:rPr>
      </w:pPr>
      <w:r>
        <w:rPr>
          <w:rFonts w:cs="Courier New"/>
          <w:szCs w:val="16"/>
        </w:rPr>
        <w:t xml:space="preserve">      description: Describes additional error information specific for this API.</w:t>
      </w:r>
    </w:p>
    <w:p w14:paraId="02A8D9C7" w14:textId="77777777" w:rsidR="004037D1" w:rsidRDefault="004037D1" w:rsidP="004037D1">
      <w:pPr>
        <w:pStyle w:val="PL"/>
        <w:rPr>
          <w:rFonts w:cs="Courier New"/>
          <w:szCs w:val="16"/>
        </w:rPr>
      </w:pPr>
      <w:r>
        <w:rPr>
          <w:rFonts w:cs="Courier New"/>
          <w:szCs w:val="16"/>
        </w:rPr>
        <w:t xml:space="preserve">      type: object</w:t>
      </w:r>
    </w:p>
    <w:p w14:paraId="22B75560" w14:textId="77777777" w:rsidR="004037D1" w:rsidRDefault="004037D1" w:rsidP="004037D1">
      <w:pPr>
        <w:pStyle w:val="PL"/>
        <w:rPr>
          <w:rFonts w:cs="Courier New"/>
          <w:szCs w:val="16"/>
        </w:rPr>
      </w:pPr>
      <w:r>
        <w:rPr>
          <w:rFonts w:cs="Courier New"/>
          <w:szCs w:val="16"/>
        </w:rPr>
        <w:t xml:space="preserve">      properties:</w:t>
      </w:r>
    </w:p>
    <w:p w14:paraId="6E53128D"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03FB916E" w14:textId="77777777" w:rsidR="004037D1" w:rsidRDefault="004037D1" w:rsidP="004037D1">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6506D325" w14:textId="77777777" w:rsidR="004037D1" w:rsidRDefault="004037D1" w:rsidP="004037D1">
      <w:pPr>
        <w:pStyle w:val="PL"/>
      </w:pPr>
    </w:p>
    <w:p w14:paraId="51DF1665"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ProblemDetailsAsSessionWithQos</w:t>
      </w:r>
      <w:proofErr w:type="spellEnd"/>
      <w:r>
        <w:rPr>
          <w:rFonts w:cs="Courier New"/>
          <w:szCs w:val="16"/>
        </w:rPr>
        <w:t>:</w:t>
      </w:r>
    </w:p>
    <w:p w14:paraId="766B065E" w14:textId="77777777" w:rsidR="004037D1" w:rsidRDefault="004037D1" w:rsidP="004037D1">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02E030A6"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6DB70461" w14:textId="77777777" w:rsidR="004037D1" w:rsidRDefault="004037D1" w:rsidP="004037D1">
      <w:pPr>
        <w:pStyle w:val="PL"/>
      </w:pPr>
      <w:r>
        <w:t xml:space="preserve">      - $ref: '</w:t>
      </w:r>
      <w:r>
        <w:rPr>
          <w:rFonts w:cs="Courier New"/>
          <w:szCs w:val="16"/>
        </w:rPr>
        <w:t>TS29122_CommonData.yaml</w:t>
      </w:r>
      <w:r>
        <w:t>#/components/schemas/</w:t>
      </w:r>
      <w:proofErr w:type="spellStart"/>
      <w:r>
        <w:t>ProblemDetails</w:t>
      </w:r>
      <w:proofErr w:type="spellEnd"/>
      <w:r>
        <w:t>'</w:t>
      </w:r>
    </w:p>
    <w:p w14:paraId="212FE04C" w14:textId="77777777" w:rsidR="004037D1" w:rsidRDefault="004037D1" w:rsidP="004037D1">
      <w:pPr>
        <w:pStyle w:val="PL"/>
      </w:pPr>
      <w:r w:rsidRPr="00DA446D">
        <w:t xml:space="preserve">      - $ref: '#/components/schemas/</w:t>
      </w:r>
      <w:proofErr w:type="spellStart"/>
      <w:r w:rsidRPr="00DA446D">
        <w:t>AdditionInfo</w:t>
      </w:r>
      <w:r>
        <w:t>AsSessionWithQos</w:t>
      </w:r>
      <w:proofErr w:type="spellEnd"/>
      <w:r w:rsidRPr="00DA446D">
        <w:t>'</w:t>
      </w:r>
    </w:p>
    <w:p w14:paraId="44BC931C" w14:textId="77777777" w:rsidR="004037D1" w:rsidRDefault="004037D1" w:rsidP="004037D1">
      <w:pPr>
        <w:pStyle w:val="PL"/>
      </w:pPr>
    </w:p>
    <w:p w14:paraId="1164684D" w14:textId="77777777" w:rsidR="004037D1" w:rsidRDefault="004037D1" w:rsidP="004037D1">
      <w:pPr>
        <w:pStyle w:val="PL"/>
      </w:pPr>
      <w:r>
        <w:t xml:space="preserve">    </w:t>
      </w:r>
      <w:proofErr w:type="spellStart"/>
      <w:r>
        <w:t>AsSessionMediaComponent</w:t>
      </w:r>
      <w:proofErr w:type="spellEnd"/>
      <w:r>
        <w:t>:</w:t>
      </w:r>
    </w:p>
    <w:p w14:paraId="5401FE41" w14:textId="77777777" w:rsidR="004037D1" w:rsidRDefault="004037D1" w:rsidP="004037D1">
      <w:pPr>
        <w:pStyle w:val="PL"/>
      </w:pPr>
      <w:r>
        <w:t xml:space="preserve">      description: &gt;</w:t>
      </w:r>
    </w:p>
    <w:p w14:paraId="6B83EADD" w14:textId="77777777" w:rsidR="004037D1" w:rsidRDefault="004037D1" w:rsidP="004037D1">
      <w:pPr>
        <w:pStyle w:val="PL"/>
      </w:pPr>
      <w:r>
        <w:t xml:space="preserve">        </w:t>
      </w:r>
      <w:proofErr w:type="spellStart"/>
      <w:r>
        <w:t>Representmedia</w:t>
      </w:r>
      <w:proofErr w:type="spellEnd"/>
      <w:r>
        <w:t xml:space="preserve"> component data for a single-modal data flow of</w:t>
      </w:r>
    </w:p>
    <w:p w14:paraId="3ED605AA" w14:textId="77777777" w:rsidR="004037D1" w:rsidRDefault="004037D1" w:rsidP="004037D1">
      <w:pPr>
        <w:pStyle w:val="PL"/>
      </w:pPr>
      <w:r>
        <w:t xml:space="preserve">        a multimodal service.</w:t>
      </w:r>
    </w:p>
    <w:p w14:paraId="33A41B75" w14:textId="77777777" w:rsidR="004037D1" w:rsidRDefault="004037D1" w:rsidP="004037D1">
      <w:pPr>
        <w:pStyle w:val="PL"/>
        <w:rPr>
          <w:rFonts w:cs="Courier New"/>
          <w:szCs w:val="16"/>
        </w:rPr>
      </w:pPr>
      <w:r>
        <w:rPr>
          <w:rFonts w:cs="Courier New"/>
          <w:szCs w:val="16"/>
          <w:lang w:val="es-ES"/>
        </w:rPr>
        <w:t xml:space="preserve">      </w:t>
      </w:r>
      <w:r>
        <w:rPr>
          <w:rFonts w:cs="Courier New"/>
          <w:szCs w:val="16"/>
        </w:rPr>
        <w:t>type: object</w:t>
      </w:r>
    </w:p>
    <w:p w14:paraId="39BE2308" w14:textId="77777777" w:rsidR="004037D1" w:rsidRDefault="004037D1" w:rsidP="004037D1">
      <w:pPr>
        <w:pStyle w:val="PL"/>
        <w:rPr>
          <w:rFonts w:cs="Courier New"/>
          <w:szCs w:val="16"/>
        </w:rPr>
      </w:pPr>
      <w:r>
        <w:rPr>
          <w:rFonts w:cs="Courier New"/>
          <w:szCs w:val="16"/>
        </w:rPr>
        <w:t xml:space="preserve">      required:</w:t>
      </w:r>
    </w:p>
    <w:p w14:paraId="4E52C757" w14:textId="77777777" w:rsidR="004037D1" w:rsidRDefault="004037D1" w:rsidP="004037D1">
      <w:pPr>
        <w:pStyle w:val="PL"/>
        <w:rPr>
          <w:rFonts w:cs="Courier New"/>
          <w:szCs w:val="16"/>
        </w:rPr>
      </w:pPr>
      <w:r>
        <w:rPr>
          <w:rFonts w:cs="Courier New"/>
          <w:szCs w:val="16"/>
        </w:rPr>
        <w:t xml:space="preserve">        - </w:t>
      </w:r>
      <w:proofErr w:type="spellStart"/>
      <w:r>
        <w:rPr>
          <w:rFonts w:cs="Courier New"/>
          <w:szCs w:val="16"/>
        </w:rPr>
        <w:t>medCompN</w:t>
      </w:r>
      <w:proofErr w:type="spellEnd"/>
    </w:p>
    <w:p w14:paraId="58B641DA" w14:textId="77777777" w:rsidR="004037D1" w:rsidRDefault="004037D1" w:rsidP="004037D1">
      <w:pPr>
        <w:pStyle w:val="PL"/>
      </w:pPr>
      <w:r>
        <w:t xml:space="preserve">      </w:t>
      </w:r>
      <w:proofErr w:type="spellStart"/>
      <w:r>
        <w:t>allOf</w:t>
      </w:r>
      <w:proofErr w:type="spellEnd"/>
      <w:r>
        <w:t>:</w:t>
      </w:r>
    </w:p>
    <w:p w14:paraId="63091B97" w14:textId="77777777" w:rsidR="004037D1" w:rsidRDefault="004037D1" w:rsidP="004037D1">
      <w:pPr>
        <w:pStyle w:val="PL"/>
      </w:pPr>
      <w:r>
        <w:t xml:space="preserve">        - not: </w:t>
      </w:r>
    </w:p>
    <w:p w14:paraId="6F745010" w14:textId="77777777" w:rsidR="004037D1" w:rsidRDefault="004037D1" w:rsidP="004037D1">
      <w:pPr>
        <w:pStyle w:val="PL"/>
      </w:pPr>
      <w:r>
        <w:t xml:space="preserve">            required: [</w:t>
      </w:r>
      <w:proofErr w:type="spellStart"/>
      <w:r>
        <w:t>altSerReqs,altSerReqsData</w:t>
      </w:r>
      <w:proofErr w:type="spellEnd"/>
      <w:r>
        <w:t>]</w:t>
      </w:r>
    </w:p>
    <w:p w14:paraId="5C305858" w14:textId="77777777" w:rsidR="004037D1" w:rsidRDefault="004037D1" w:rsidP="004037D1">
      <w:pPr>
        <w:pStyle w:val="PL"/>
      </w:pPr>
      <w:r>
        <w:t xml:space="preserve">        - not: </w:t>
      </w:r>
    </w:p>
    <w:p w14:paraId="45B9FC6A" w14:textId="77777777" w:rsidR="004037D1" w:rsidRDefault="004037D1" w:rsidP="004037D1">
      <w:pPr>
        <w:pStyle w:val="PL"/>
        <w:rPr>
          <w:rFonts w:cs="Courier New"/>
          <w:szCs w:val="16"/>
        </w:rPr>
      </w:pPr>
      <w:r>
        <w:t xml:space="preserve">            required: [</w:t>
      </w:r>
      <w:proofErr w:type="spellStart"/>
      <w:r>
        <w:t>qosReference,altSerReqsData</w:t>
      </w:r>
      <w:proofErr w:type="spellEnd"/>
      <w:r>
        <w:t>]</w:t>
      </w:r>
    </w:p>
    <w:p w14:paraId="0B153D30" w14:textId="77777777" w:rsidR="004037D1" w:rsidRDefault="004037D1" w:rsidP="004037D1">
      <w:pPr>
        <w:pStyle w:val="PL"/>
        <w:rPr>
          <w:rFonts w:cs="Courier New"/>
          <w:szCs w:val="16"/>
        </w:rPr>
      </w:pPr>
      <w:r>
        <w:rPr>
          <w:rFonts w:cs="Courier New"/>
          <w:szCs w:val="16"/>
        </w:rPr>
        <w:t xml:space="preserve">      properties:</w:t>
      </w:r>
    </w:p>
    <w:p w14:paraId="48D90346" w14:textId="77777777" w:rsidR="004037D1" w:rsidRDefault="004037D1" w:rsidP="004037D1">
      <w:pPr>
        <w:pStyle w:val="PL"/>
      </w:pPr>
      <w:r>
        <w:t xml:space="preserve">        </w:t>
      </w:r>
      <w:proofErr w:type="spellStart"/>
      <w:r>
        <w:t>flowInfos</w:t>
      </w:r>
      <w:proofErr w:type="spellEnd"/>
      <w:r>
        <w:t>:</w:t>
      </w:r>
    </w:p>
    <w:p w14:paraId="485F6E0B" w14:textId="77777777" w:rsidR="004037D1" w:rsidRDefault="004037D1" w:rsidP="004037D1">
      <w:pPr>
        <w:pStyle w:val="PL"/>
      </w:pPr>
      <w:r>
        <w:t xml:space="preserve">          type: array</w:t>
      </w:r>
    </w:p>
    <w:p w14:paraId="100D7F21" w14:textId="77777777" w:rsidR="004037D1" w:rsidRDefault="004037D1" w:rsidP="004037D1">
      <w:pPr>
        <w:pStyle w:val="PL"/>
      </w:pPr>
      <w:r>
        <w:t xml:space="preserve">          items:</w:t>
      </w:r>
    </w:p>
    <w:p w14:paraId="70D2D460" w14:textId="77777777" w:rsidR="004037D1" w:rsidRDefault="004037D1" w:rsidP="004037D1">
      <w:pPr>
        <w:pStyle w:val="PL"/>
      </w:pPr>
      <w:r>
        <w:t xml:space="preserve">            $ref: '</w:t>
      </w:r>
      <w:r w:rsidRPr="007A4756">
        <w:t>TS29122_CommonData.yaml</w:t>
      </w:r>
      <w:r>
        <w:t>#/components/schemas/</w:t>
      </w:r>
      <w:proofErr w:type="spellStart"/>
      <w:r>
        <w:t>FlowInfo</w:t>
      </w:r>
      <w:proofErr w:type="spellEnd"/>
      <w:r>
        <w:t>'</w:t>
      </w:r>
    </w:p>
    <w:p w14:paraId="632A5A56" w14:textId="77777777" w:rsidR="004037D1" w:rsidRDefault="004037D1" w:rsidP="004037D1">
      <w:pPr>
        <w:pStyle w:val="PL"/>
      </w:pPr>
      <w:r>
        <w:t xml:space="preserve">          </w:t>
      </w:r>
      <w:proofErr w:type="spellStart"/>
      <w:r>
        <w:t>minItems</w:t>
      </w:r>
      <w:proofErr w:type="spellEnd"/>
      <w:r>
        <w:t>: 1</w:t>
      </w:r>
    </w:p>
    <w:p w14:paraId="6AD891FF" w14:textId="77777777" w:rsidR="004037D1" w:rsidRDefault="004037D1" w:rsidP="004037D1">
      <w:pPr>
        <w:pStyle w:val="PL"/>
        <w:rPr>
          <w:rFonts w:cs="Courier New"/>
          <w:szCs w:val="16"/>
        </w:rPr>
      </w:pPr>
      <w:r>
        <w:rPr>
          <w:rFonts w:cs="Courier New"/>
          <w:szCs w:val="16"/>
        </w:rPr>
        <w:t xml:space="preserve">          nullable: true</w:t>
      </w:r>
    </w:p>
    <w:p w14:paraId="1165CE0A" w14:textId="77777777" w:rsidR="004037D1" w:rsidRDefault="004037D1" w:rsidP="004037D1">
      <w:pPr>
        <w:pStyle w:val="PL"/>
      </w:pPr>
      <w:r>
        <w:t xml:space="preserve">          description: &gt;</w:t>
      </w:r>
    </w:p>
    <w:p w14:paraId="099E066A" w14:textId="77777777" w:rsidR="004037D1" w:rsidRDefault="004037D1" w:rsidP="004037D1">
      <w:pPr>
        <w:pStyle w:val="PL"/>
      </w:pPr>
      <w:r>
        <w:t xml:space="preserve">            Contains the IP data flow(s) description for a single-modal data flow.</w:t>
      </w:r>
    </w:p>
    <w:p w14:paraId="0E68CD81" w14:textId="77777777" w:rsidR="004037D1" w:rsidRDefault="004037D1" w:rsidP="004037D1">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65A07BCB" w14:textId="77777777" w:rsidR="004037D1" w:rsidRDefault="004037D1" w:rsidP="004037D1">
      <w:pPr>
        <w:pStyle w:val="PL"/>
        <w:rPr>
          <w:rFonts w:cs="Courier New"/>
          <w:szCs w:val="16"/>
        </w:rPr>
      </w:pPr>
      <w:r>
        <w:rPr>
          <w:rFonts w:cs="Courier New"/>
          <w:szCs w:val="16"/>
        </w:rPr>
        <w:t xml:space="preserve">          type: string</w:t>
      </w:r>
    </w:p>
    <w:p w14:paraId="58BA01D9" w14:textId="77777777" w:rsidR="004037D1" w:rsidRDefault="004037D1" w:rsidP="004037D1">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72E5B945" w14:textId="77777777" w:rsidR="004037D1" w:rsidRDefault="004037D1" w:rsidP="004037D1">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2018B4B" w14:textId="77777777" w:rsidR="004037D1" w:rsidRDefault="004037D1" w:rsidP="004037D1">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4049A692" w14:textId="77777777" w:rsidR="004037D1" w:rsidRDefault="004037D1" w:rsidP="004037D1">
      <w:pPr>
        <w:pStyle w:val="PL"/>
        <w:rPr>
          <w:rFonts w:cs="Courier New"/>
          <w:szCs w:val="16"/>
        </w:rPr>
      </w:pPr>
      <w:r>
        <w:rPr>
          <w:rFonts w:cs="Courier New"/>
          <w:szCs w:val="16"/>
        </w:rPr>
        <w:t xml:space="preserve">          type: array</w:t>
      </w:r>
    </w:p>
    <w:p w14:paraId="6487FF49" w14:textId="77777777" w:rsidR="004037D1" w:rsidRDefault="004037D1" w:rsidP="004037D1">
      <w:pPr>
        <w:pStyle w:val="PL"/>
        <w:rPr>
          <w:rFonts w:cs="Courier New"/>
          <w:szCs w:val="16"/>
        </w:rPr>
      </w:pPr>
      <w:r>
        <w:rPr>
          <w:rFonts w:cs="Courier New"/>
          <w:szCs w:val="16"/>
        </w:rPr>
        <w:t xml:space="preserve">          items:</w:t>
      </w:r>
    </w:p>
    <w:p w14:paraId="505981F7" w14:textId="77777777" w:rsidR="004037D1" w:rsidRDefault="004037D1" w:rsidP="004037D1">
      <w:pPr>
        <w:pStyle w:val="PL"/>
        <w:rPr>
          <w:rFonts w:cs="Courier New"/>
          <w:szCs w:val="16"/>
        </w:rPr>
      </w:pPr>
      <w:r>
        <w:rPr>
          <w:rFonts w:cs="Courier New"/>
          <w:szCs w:val="16"/>
        </w:rPr>
        <w:t xml:space="preserve">            type: string</w:t>
      </w:r>
    </w:p>
    <w:p w14:paraId="14DBB088" w14:textId="77777777" w:rsidR="004037D1" w:rsidRDefault="004037D1" w:rsidP="004037D1">
      <w:pPr>
        <w:pStyle w:val="PL"/>
      </w:pPr>
      <w:r>
        <w:t xml:space="preserve">          </w:t>
      </w:r>
      <w:proofErr w:type="spellStart"/>
      <w:r>
        <w:t>minItems</w:t>
      </w:r>
      <w:proofErr w:type="spellEnd"/>
      <w:r>
        <w:t>: 1</w:t>
      </w:r>
    </w:p>
    <w:p w14:paraId="4B10160A" w14:textId="77777777" w:rsidR="004037D1" w:rsidRDefault="004037D1" w:rsidP="004037D1">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432A6628" w14:textId="77777777" w:rsidR="004037D1" w:rsidRDefault="004037D1" w:rsidP="004037D1">
      <w:pPr>
        <w:pStyle w:val="PL"/>
        <w:rPr>
          <w:rFonts w:cs="Courier New"/>
          <w:szCs w:val="16"/>
        </w:rPr>
      </w:pPr>
      <w:r>
        <w:rPr>
          <w:rFonts w:cs="Courier New"/>
          <w:szCs w:val="16"/>
        </w:rPr>
        <w:t xml:space="preserve">          type: array</w:t>
      </w:r>
    </w:p>
    <w:p w14:paraId="4C9DF548" w14:textId="77777777" w:rsidR="004037D1" w:rsidRDefault="004037D1" w:rsidP="004037D1">
      <w:pPr>
        <w:pStyle w:val="PL"/>
        <w:rPr>
          <w:rFonts w:cs="Courier New"/>
          <w:szCs w:val="16"/>
        </w:rPr>
      </w:pPr>
      <w:r>
        <w:rPr>
          <w:rFonts w:cs="Courier New"/>
          <w:szCs w:val="16"/>
        </w:rPr>
        <w:t xml:space="preserve">          items:</w:t>
      </w:r>
    </w:p>
    <w:p w14:paraId="62D7A272" w14:textId="77777777" w:rsidR="004037D1" w:rsidRDefault="004037D1" w:rsidP="004037D1">
      <w:pPr>
        <w:pStyle w:val="PL"/>
        <w:rPr>
          <w:rFonts w:cs="Courier New"/>
          <w:szCs w:val="16"/>
        </w:rPr>
      </w:pPr>
      <w:r>
        <w:rPr>
          <w:rFonts w:cs="Courier New"/>
          <w:szCs w:val="16"/>
        </w:rPr>
        <w:lastRenderedPageBreak/>
        <w:t xml:space="preserve">            $ref: 'TS29514_Npcf_PolicyAuthorization.yaml#/components/schemas/AlternativeServiceRequirementsData'</w:t>
      </w:r>
    </w:p>
    <w:p w14:paraId="057FE0B6" w14:textId="77777777" w:rsidR="004037D1" w:rsidRDefault="004037D1" w:rsidP="004037D1">
      <w:pPr>
        <w:pStyle w:val="PL"/>
      </w:pPr>
      <w:r>
        <w:t xml:space="preserve">          </w:t>
      </w:r>
      <w:proofErr w:type="spellStart"/>
      <w:r>
        <w:t>minItems</w:t>
      </w:r>
      <w:proofErr w:type="spellEnd"/>
      <w:r>
        <w:t>: 1</w:t>
      </w:r>
    </w:p>
    <w:p w14:paraId="15DC4BCF" w14:textId="77777777" w:rsidR="004037D1" w:rsidRDefault="004037D1" w:rsidP="004037D1">
      <w:pPr>
        <w:pStyle w:val="PL"/>
        <w:rPr>
          <w:rFonts w:cs="Courier New"/>
          <w:szCs w:val="16"/>
        </w:rPr>
      </w:pPr>
      <w:r>
        <w:rPr>
          <w:rFonts w:cs="Courier New"/>
          <w:szCs w:val="16"/>
        </w:rPr>
        <w:t xml:space="preserve">          description: &gt;</w:t>
      </w:r>
    </w:p>
    <w:p w14:paraId="3F5505B0" w14:textId="77777777" w:rsidR="004037D1" w:rsidRDefault="004037D1" w:rsidP="004037D1">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3BC80156"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02E81644" w14:textId="77777777" w:rsidR="004037D1" w:rsidRDefault="004037D1" w:rsidP="004037D1">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CAACFE6"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5FF66FF0" w14:textId="77777777" w:rsidR="004037D1" w:rsidRDefault="004037D1" w:rsidP="004037D1">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C3142AD"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58D79D52" w14:textId="77777777" w:rsidR="004037D1" w:rsidRDefault="004037D1" w:rsidP="004037D1">
      <w:pPr>
        <w:pStyle w:val="PL"/>
        <w:rPr>
          <w:rFonts w:cs="Courier New"/>
          <w:szCs w:val="16"/>
        </w:rPr>
      </w:pPr>
      <w:r>
        <w:rPr>
          <w:rFonts w:cs="Courier New"/>
          <w:szCs w:val="16"/>
        </w:rPr>
        <w:t xml:space="preserve">          type: integer</w:t>
      </w:r>
    </w:p>
    <w:p w14:paraId="62BB2EA6"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41F98AAB" w14:textId="77777777" w:rsidR="004037D1" w:rsidRDefault="004037D1" w:rsidP="004037D1">
      <w:pPr>
        <w:pStyle w:val="PL"/>
        <w:rPr>
          <w:rFonts w:cs="Courier New"/>
          <w:szCs w:val="16"/>
        </w:rPr>
      </w:pPr>
      <w:r>
        <w:rPr>
          <w:rFonts w:cs="Courier New"/>
          <w:szCs w:val="16"/>
        </w:rPr>
        <w:t xml:space="preserve">          $ref: 'TS29514_Npcf_PolicyAuthorization.yaml#/components/schemas/MediaType'</w:t>
      </w:r>
    </w:p>
    <w:p w14:paraId="1D499F56"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2C725839" w14:textId="77777777" w:rsidR="004037D1" w:rsidRDefault="004037D1" w:rsidP="004037D1">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9AF3C1A"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12A19088" w14:textId="77777777" w:rsidR="004037D1" w:rsidRDefault="004037D1" w:rsidP="004037D1">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B327823"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3A37C28A" w14:textId="77777777" w:rsidR="004037D1" w:rsidRDefault="004037D1" w:rsidP="004037D1">
      <w:pPr>
        <w:pStyle w:val="PL"/>
        <w:rPr>
          <w:rFonts w:cs="Courier New"/>
          <w:szCs w:val="16"/>
        </w:rPr>
      </w:pPr>
      <w:r>
        <w:rPr>
          <w:rFonts w:cs="Courier New"/>
          <w:szCs w:val="16"/>
        </w:rPr>
        <w:t xml:space="preserve">          </w:t>
      </w:r>
      <w:bookmarkStart w:id="375" w:name="_Hlk33787816"/>
      <w:r>
        <w:rPr>
          <w:rFonts w:cs="Courier New"/>
          <w:szCs w:val="16"/>
        </w:rPr>
        <w:t>$ref: 'TS29514_Npcf_PolicyAuthorization.yaml#/components/schemas/TsnQosContainer'</w:t>
      </w:r>
      <w:bookmarkEnd w:id="375"/>
    </w:p>
    <w:p w14:paraId="082EEA39"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0ADC4821" w14:textId="77777777" w:rsidR="004037D1" w:rsidRDefault="004037D1" w:rsidP="004037D1">
      <w:pPr>
        <w:pStyle w:val="PL"/>
        <w:rPr>
          <w:rFonts w:cs="Courier New"/>
          <w:szCs w:val="16"/>
        </w:rPr>
      </w:pPr>
      <w:r>
        <w:rPr>
          <w:rFonts w:cs="Courier New"/>
          <w:szCs w:val="16"/>
        </w:rPr>
        <w:t xml:space="preserve">          $ref: 'TS29514_Npcf_PolicyAuthorization.yaml#/components/schemas/TscaiInputContainer'</w:t>
      </w:r>
    </w:p>
    <w:p w14:paraId="3FC7CF0A"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6F5E7D2F" w14:textId="77777777" w:rsidR="004037D1" w:rsidRDefault="004037D1" w:rsidP="004037D1">
      <w:pPr>
        <w:pStyle w:val="PL"/>
        <w:rPr>
          <w:rFonts w:cs="Courier New"/>
          <w:szCs w:val="16"/>
        </w:rPr>
      </w:pPr>
      <w:r>
        <w:rPr>
          <w:rFonts w:cs="Courier New"/>
          <w:szCs w:val="16"/>
        </w:rPr>
        <w:t xml:space="preserve">          $ref: 'TS29514_Npcf_PolicyAuthorization.yaml#/components/schemas/TscaiInputContainer'</w:t>
      </w:r>
    </w:p>
    <w:p w14:paraId="16F56A04" w14:textId="77777777" w:rsidR="004037D1" w:rsidRDefault="004037D1" w:rsidP="004037D1">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5FF0CB55" w14:textId="77777777" w:rsidR="004037D1" w:rsidRDefault="004037D1" w:rsidP="004037D1">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3B55857" w14:textId="77777777" w:rsidR="004037D1" w:rsidRDefault="004037D1" w:rsidP="004037D1">
      <w:pPr>
        <w:pStyle w:val="PL"/>
      </w:pPr>
      <w:r>
        <w:t xml:space="preserve">        </w:t>
      </w:r>
      <w:proofErr w:type="spellStart"/>
      <w:r w:rsidRPr="00346651">
        <w:rPr>
          <w:lang w:eastAsia="zh-CN"/>
        </w:rPr>
        <w:t>rTLatencyReq</w:t>
      </w:r>
      <w:proofErr w:type="spellEnd"/>
      <w:r>
        <w:t>:</w:t>
      </w:r>
    </w:p>
    <w:p w14:paraId="4F0AE0FD" w14:textId="77777777" w:rsidR="004037D1" w:rsidRDefault="004037D1" w:rsidP="004037D1">
      <w:pPr>
        <w:pStyle w:val="PL"/>
        <w:rPr>
          <w:rFonts w:cs="Courier New"/>
          <w:szCs w:val="16"/>
        </w:rPr>
      </w:pPr>
      <w:r>
        <w:t xml:space="preserve">          </w:t>
      </w:r>
      <w:r>
        <w:rPr>
          <w:rFonts w:cs="Courier New"/>
          <w:szCs w:val="16"/>
        </w:rPr>
        <w:t xml:space="preserve">type: </w:t>
      </w:r>
      <w:proofErr w:type="spellStart"/>
      <w:r>
        <w:rPr>
          <w:rFonts w:cs="Courier New"/>
          <w:szCs w:val="16"/>
        </w:rPr>
        <w:t>boolean</w:t>
      </w:r>
      <w:proofErr w:type="spellEnd"/>
    </w:p>
    <w:p w14:paraId="6F662C83" w14:textId="77777777" w:rsidR="004037D1" w:rsidRDefault="004037D1" w:rsidP="004037D1">
      <w:pPr>
        <w:pStyle w:val="PL"/>
        <w:rPr>
          <w:rFonts w:cs="Courier New"/>
          <w:szCs w:val="16"/>
        </w:rPr>
      </w:pPr>
      <w:r>
        <w:t xml:space="preserve">          </w:t>
      </w:r>
      <w:r>
        <w:rPr>
          <w:rFonts w:cs="Courier New"/>
          <w:szCs w:val="16"/>
        </w:rPr>
        <w:t>description: Round-Trip latency requirement of the service data flow.</w:t>
      </w:r>
    </w:p>
    <w:p w14:paraId="3DC69F4B" w14:textId="77777777" w:rsidR="004037D1" w:rsidRDefault="004037D1" w:rsidP="004037D1">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07D9C3E9" w14:textId="77777777" w:rsidR="004037D1" w:rsidRDefault="004037D1" w:rsidP="004037D1">
      <w:pPr>
        <w:pStyle w:val="PL"/>
        <w:rPr>
          <w:rFonts w:cs="Courier New"/>
          <w:szCs w:val="16"/>
        </w:rPr>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483D75F2" w14:textId="77777777" w:rsidR="004037D1" w:rsidRDefault="004037D1" w:rsidP="004037D1">
      <w:pPr>
        <w:pStyle w:val="PL"/>
      </w:pPr>
    </w:p>
    <w:p w14:paraId="78E29682" w14:textId="77777777" w:rsidR="004037D1" w:rsidRDefault="004037D1" w:rsidP="004037D1">
      <w:pPr>
        <w:pStyle w:val="PL"/>
      </w:pPr>
      <w:r>
        <w:t xml:space="preserve">    </w:t>
      </w:r>
      <w:proofErr w:type="spellStart"/>
      <w:r>
        <w:t>AsSessionMediaComponentRm</w:t>
      </w:r>
      <w:proofErr w:type="spellEnd"/>
      <w:r>
        <w:t>:</w:t>
      </w:r>
    </w:p>
    <w:p w14:paraId="27B4F203" w14:textId="77777777" w:rsidR="004037D1" w:rsidRDefault="004037D1" w:rsidP="004037D1">
      <w:pPr>
        <w:pStyle w:val="PL"/>
      </w:pPr>
      <w:r>
        <w:t xml:space="preserve">      description: &gt;</w:t>
      </w:r>
    </w:p>
    <w:p w14:paraId="63B52F6F" w14:textId="77777777" w:rsidR="004037D1" w:rsidRDefault="004037D1" w:rsidP="004037D1">
      <w:pPr>
        <w:pStyle w:val="PL"/>
      </w:pPr>
      <w:r>
        <w:t xml:space="preserve">        Represents the </w:t>
      </w:r>
      <w:proofErr w:type="spellStart"/>
      <w:r>
        <w:t>AsSessionMediaComponent</w:t>
      </w:r>
      <w:proofErr w:type="spellEnd"/>
      <w:r>
        <w:t xml:space="preserve"> data type with nullable information.</w:t>
      </w:r>
    </w:p>
    <w:p w14:paraId="38E9A711" w14:textId="77777777" w:rsidR="004037D1" w:rsidRDefault="004037D1" w:rsidP="004037D1">
      <w:pPr>
        <w:pStyle w:val="PL"/>
        <w:rPr>
          <w:rFonts w:cs="Courier New"/>
          <w:szCs w:val="16"/>
        </w:rPr>
      </w:pPr>
      <w:r>
        <w:rPr>
          <w:rFonts w:cs="Courier New"/>
          <w:szCs w:val="16"/>
        </w:rPr>
        <w:t xml:space="preserve">      type: object</w:t>
      </w:r>
    </w:p>
    <w:p w14:paraId="76BB06AC" w14:textId="77777777" w:rsidR="004037D1" w:rsidRDefault="004037D1" w:rsidP="004037D1">
      <w:pPr>
        <w:pStyle w:val="PL"/>
        <w:rPr>
          <w:rFonts w:cs="Courier New"/>
          <w:szCs w:val="16"/>
        </w:rPr>
      </w:pPr>
      <w:r>
        <w:rPr>
          <w:rFonts w:cs="Courier New"/>
          <w:szCs w:val="16"/>
        </w:rPr>
        <w:t xml:space="preserve">      required:</w:t>
      </w:r>
    </w:p>
    <w:p w14:paraId="7FFBE9F8" w14:textId="77777777" w:rsidR="004037D1" w:rsidRDefault="004037D1" w:rsidP="004037D1">
      <w:pPr>
        <w:pStyle w:val="PL"/>
        <w:rPr>
          <w:rFonts w:cs="Courier New"/>
          <w:szCs w:val="16"/>
        </w:rPr>
      </w:pPr>
      <w:r>
        <w:rPr>
          <w:rFonts w:cs="Courier New"/>
          <w:szCs w:val="16"/>
        </w:rPr>
        <w:t xml:space="preserve">        - </w:t>
      </w:r>
      <w:proofErr w:type="spellStart"/>
      <w:r>
        <w:rPr>
          <w:rFonts w:cs="Courier New"/>
          <w:szCs w:val="16"/>
        </w:rPr>
        <w:t>medCompN</w:t>
      </w:r>
      <w:proofErr w:type="spellEnd"/>
    </w:p>
    <w:p w14:paraId="7E4BC819" w14:textId="77777777" w:rsidR="004037D1" w:rsidRDefault="004037D1" w:rsidP="004037D1">
      <w:pPr>
        <w:pStyle w:val="PL"/>
      </w:pPr>
      <w:r>
        <w:t xml:space="preserve">      not: </w:t>
      </w:r>
    </w:p>
    <w:p w14:paraId="3C4874C6" w14:textId="77777777" w:rsidR="004037D1" w:rsidRDefault="004037D1" w:rsidP="004037D1">
      <w:pPr>
        <w:pStyle w:val="PL"/>
        <w:rPr>
          <w:rFonts w:cs="Courier New"/>
          <w:szCs w:val="16"/>
        </w:rPr>
      </w:pPr>
      <w:r>
        <w:t xml:space="preserve">        required: [</w:t>
      </w:r>
      <w:proofErr w:type="spellStart"/>
      <w:r>
        <w:t>altSerReqs,altSerReqsData</w:t>
      </w:r>
      <w:proofErr w:type="spellEnd"/>
      <w:r>
        <w:t>]</w:t>
      </w:r>
    </w:p>
    <w:p w14:paraId="42B495FD" w14:textId="77777777" w:rsidR="004037D1" w:rsidRDefault="004037D1" w:rsidP="004037D1">
      <w:pPr>
        <w:pStyle w:val="PL"/>
        <w:rPr>
          <w:rFonts w:cs="Courier New"/>
          <w:szCs w:val="16"/>
        </w:rPr>
      </w:pPr>
      <w:r>
        <w:rPr>
          <w:rFonts w:cs="Courier New"/>
          <w:szCs w:val="16"/>
        </w:rPr>
        <w:t xml:space="preserve">      properties:</w:t>
      </w:r>
    </w:p>
    <w:p w14:paraId="24EADE62" w14:textId="77777777" w:rsidR="004037D1" w:rsidRDefault="004037D1" w:rsidP="004037D1">
      <w:pPr>
        <w:pStyle w:val="PL"/>
      </w:pPr>
      <w:r>
        <w:t xml:space="preserve">        </w:t>
      </w:r>
      <w:proofErr w:type="spellStart"/>
      <w:r>
        <w:t>flowInfos</w:t>
      </w:r>
      <w:proofErr w:type="spellEnd"/>
      <w:r>
        <w:t>:</w:t>
      </w:r>
    </w:p>
    <w:p w14:paraId="6162166A" w14:textId="77777777" w:rsidR="004037D1" w:rsidRDefault="004037D1" w:rsidP="004037D1">
      <w:pPr>
        <w:pStyle w:val="PL"/>
      </w:pPr>
      <w:r>
        <w:t xml:space="preserve">          type: array</w:t>
      </w:r>
    </w:p>
    <w:p w14:paraId="0B02BEEC" w14:textId="77777777" w:rsidR="004037D1" w:rsidRDefault="004037D1" w:rsidP="004037D1">
      <w:pPr>
        <w:pStyle w:val="PL"/>
      </w:pPr>
      <w:r>
        <w:t xml:space="preserve">          items:</w:t>
      </w:r>
    </w:p>
    <w:p w14:paraId="0363121E" w14:textId="77777777" w:rsidR="004037D1" w:rsidRDefault="004037D1" w:rsidP="004037D1">
      <w:pPr>
        <w:pStyle w:val="PL"/>
      </w:pPr>
      <w:r>
        <w:t xml:space="preserve">            $ref: '</w:t>
      </w:r>
      <w:r w:rsidRPr="007A4756">
        <w:t>TS29122_CommonData.yaml</w:t>
      </w:r>
      <w:r>
        <w:t>#/components/schemas/</w:t>
      </w:r>
      <w:proofErr w:type="spellStart"/>
      <w:r>
        <w:t>FlowInfo</w:t>
      </w:r>
      <w:proofErr w:type="spellEnd"/>
      <w:r>
        <w:t>'</w:t>
      </w:r>
    </w:p>
    <w:p w14:paraId="0ABACD16" w14:textId="77777777" w:rsidR="004037D1" w:rsidRDefault="004037D1" w:rsidP="004037D1">
      <w:pPr>
        <w:pStyle w:val="PL"/>
      </w:pPr>
      <w:r>
        <w:t xml:space="preserve">          </w:t>
      </w:r>
      <w:proofErr w:type="spellStart"/>
      <w:r>
        <w:t>minItems</w:t>
      </w:r>
      <w:proofErr w:type="spellEnd"/>
      <w:r>
        <w:t>: 1</w:t>
      </w:r>
    </w:p>
    <w:p w14:paraId="3B5A83B5" w14:textId="77777777" w:rsidR="004037D1" w:rsidRDefault="004037D1" w:rsidP="004037D1">
      <w:pPr>
        <w:pStyle w:val="PL"/>
        <w:rPr>
          <w:rFonts w:cs="Courier New"/>
          <w:szCs w:val="16"/>
        </w:rPr>
      </w:pPr>
      <w:r>
        <w:rPr>
          <w:rFonts w:cs="Courier New"/>
          <w:szCs w:val="16"/>
        </w:rPr>
        <w:t xml:space="preserve">          nullable: true</w:t>
      </w:r>
    </w:p>
    <w:p w14:paraId="1A7B91DF" w14:textId="77777777" w:rsidR="004037D1" w:rsidRDefault="004037D1" w:rsidP="004037D1">
      <w:pPr>
        <w:pStyle w:val="PL"/>
      </w:pPr>
      <w:r>
        <w:t xml:space="preserve">          description: &gt;</w:t>
      </w:r>
    </w:p>
    <w:p w14:paraId="1197C6B2" w14:textId="77777777" w:rsidR="004037D1" w:rsidRDefault="004037D1" w:rsidP="004037D1">
      <w:pPr>
        <w:pStyle w:val="PL"/>
      </w:pPr>
      <w:r>
        <w:t xml:space="preserve">            Contains the IP data flow(s) description for a single-modal data flow.</w:t>
      </w:r>
    </w:p>
    <w:p w14:paraId="06AE545D" w14:textId="77777777" w:rsidR="004037D1" w:rsidRDefault="004037D1" w:rsidP="004037D1">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68E72204" w14:textId="77777777" w:rsidR="004037D1" w:rsidRDefault="004037D1" w:rsidP="004037D1">
      <w:pPr>
        <w:pStyle w:val="PL"/>
        <w:rPr>
          <w:rFonts w:cs="Courier New"/>
          <w:szCs w:val="16"/>
        </w:rPr>
      </w:pPr>
      <w:r>
        <w:rPr>
          <w:rFonts w:cs="Courier New"/>
          <w:szCs w:val="16"/>
        </w:rPr>
        <w:t xml:space="preserve">          type: string</w:t>
      </w:r>
    </w:p>
    <w:p w14:paraId="0610D011" w14:textId="77777777" w:rsidR="004037D1" w:rsidRDefault="004037D1" w:rsidP="004037D1">
      <w:pPr>
        <w:pStyle w:val="PL"/>
        <w:rPr>
          <w:rFonts w:cs="Courier New"/>
          <w:szCs w:val="16"/>
        </w:rPr>
      </w:pPr>
      <w:r>
        <w:rPr>
          <w:rFonts w:cs="Courier New"/>
          <w:szCs w:val="16"/>
        </w:rPr>
        <w:t xml:space="preserve">          nullable: true</w:t>
      </w:r>
    </w:p>
    <w:p w14:paraId="4E0AE322" w14:textId="77777777" w:rsidR="004037D1" w:rsidRDefault="004037D1" w:rsidP="004037D1">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12B869B8" w14:textId="77777777" w:rsidR="004037D1" w:rsidRDefault="004037D1" w:rsidP="004037D1">
      <w:pPr>
        <w:pStyle w:val="PL"/>
        <w:rPr>
          <w:rFonts w:cs="Courier New"/>
          <w:szCs w:val="16"/>
        </w:rPr>
      </w:pPr>
      <w:r>
        <w:rPr>
          <w:rFonts w:cs="Courier New"/>
          <w:szCs w:val="16"/>
        </w:rPr>
        <w:t xml:space="preserve">          type: array</w:t>
      </w:r>
    </w:p>
    <w:p w14:paraId="47BC6D91" w14:textId="77777777" w:rsidR="004037D1" w:rsidRDefault="004037D1" w:rsidP="004037D1">
      <w:pPr>
        <w:pStyle w:val="PL"/>
        <w:rPr>
          <w:rFonts w:cs="Courier New"/>
          <w:szCs w:val="16"/>
        </w:rPr>
      </w:pPr>
      <w:r>
        <w:rPr>
          <w:rFonts w:cs="Courier New"/>
          <w:szCs w:val="16"/>
        </w:rPr>
        <w:t xml:space="preserve">          items:</w:t>
      </w:r>
    </w:p>
    <w:p w14:paraId="22C43695" w14:textId="77777777" w:rsidR="004037D1" w:rsidRDefault="004037D1" w:rsidP="004037D1">
      <w:pPr>
        <w:pStyle w:val="PL"/>
        <w:rPr>
          <w:rFonts w:cs="Courier New"/>
          <w:szCs w:val="16"/>
        </w:rPr>
      </w:pPr>
      <w:r>
        <w:rPr>
          <w:rFonts w:cs="Courier New"/>
          <w:szCs w:val="16"/>
        </w:rPr>
        <w:t xml:space="preserve">            type: string</w:t>
      </w:r>
    </w:p>
    <w:p w14:paraId="5C6EC2FA" w14:textId="77777777" w:rsidR="004037D1" w:rsidRDefault="004037D1" w:rsidP="004037D1">
      <w:pPr>
        <w:pStyle w:val="PL"/>
        <w:rPr>
          <w:rFonts w:cs="Courier New"/>
          <w:szCs w:val="16"/>
        </w:rPr>
      </w:pPr>
      <w:r>
        <w:t xml:space="preserve">          </w:t>
      </w:r>
      <w:proofErr w:type="spellStart"/>
      <w:r>
        <w:t>minItems</w:t>
      </w:r>
      <w:proofErr w:type="spellEnd"/>
      <w:r>
        <w:t>: 1</w:t>
      </w:r>
    </w:p>
    <w:p w14:paraId="203ACA49" w14:textId="77777777" w:rsidR="004037D1" w:rsidRDefault="004037D1" w:rsidP="004037D1">
      <w:pPr>
        <w:pStyle w:val="PL"/>
      </w:pPr>
      <w:r>
        <w:rPr>
          <w:rFonts w:cs="Courier New"/>
          <w:szCs w:val="16"/>
        </w:rPr>
        <w:t xml:space="preserve">          nullable: true</w:t>
      </w:r>
    </w:p>
    <w:p w14:paraId="0A6F27B7" w14:textId="77777777" w:rsidR="004037D1" w:rsidRDefault="004037D1" w:rsidP="004037D1">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65535F1C" w14:textId="77777777" w:rsidR="004037D1" w:rsidRDefault="004037D1" w:rsidP="004037D1">
      <w:pPr>
        <w:pStyle w:val="PL"/>
        <w:rPr>
          <w:rFonts w:cs="Courier New"/>
          <w:szCs w:val="16"/>
        </w:rPr>
      </w:pPr>
      <w:r>
        <w:rPr>
          <w:rFonts w:cs="Courier New"/>
          <w:szCs w:val="16"/>
        </w:rPr>
        <w:t xml:space="preserve">          type: array</w:t>
      </w:r>
    </w:p>
    <w:p w14:paraId="4A74A7E3" w14:textId="77777777" w:rsidR="004037D1" w:rsidRDefault="004037D1" w:rsidP="004037D1">
      <w:pPr>
        <w:pStyle w:val="PL"/>
        <w:rPr>
          <w:rFonts w:cs="Courier New"/>
          <w:szCs w:val="16"/>
        </w:rPr>
      </w:pPr>
      <w:r>
        <w:rPr>
          <w:rFonts w:cs="Courier New"/>
          <w:szCs w:val="16"/>
        </w:rPr>
        <w:t xml:space="preserve">          items:</w:t>
      </w:r>
    </w:p>
    <w:p w14:paraId="78598CD3" w14:textId="77777777" w:rsidR="004037D1" w:rsidRDefault="004037D1" w:rsidP="004037D1">
      <w:pPr>
        <w:pStyle w:val="PL"/>
        <w:rPr>
          <w:rFonts w:cs="Courier New"/>
          <w:szCs w:val="16"/>
        </w:rPr>
      </w:pPr>
      <w:r>
        <w:rPr>
          <w:rFonts w:cs="Courier New"/>
          <w:szCs w:val="16"/>
        </w:rPr>
        <w:t xml:space="preserve">            $ref: 'TS29514_Npcf_PolicyAuthorization.yaml#/components/schemas/AlternativeServiceRequirementsData'</w:t>
      </w:r>
    </w:p>
    <w:p w14:paraId="1E7C60EF" w14:textId="77777777" w:rsidR="004037D1" w:rsidRDefault="004037D1" w:rsidP="004037D1">
      <w:pPr>
        <w:pStyle w:val="PL"/>
      </w:pPr>
      <w:r>
        <w:t xml:space="preserve">          </w:t>
      </w:r>
      <w:proofErr w:type="spellStart"/>
      <w:r>
        <w:t>minItems</w:t>
      </w:r>
      <w:proofErr w:type="spellEnd"/>
      <w:r>
        <w:t>: 1</w:t>
      </w:r>
    </w:p>
    <w:p w14:paraId="249F620E" w14:textId="77777777" w:rsidR="004037D1" w:rsidRDefault="004037D1" w:rsidP="004037D1">
      <w:pPr>
        <w:pStyle w:val="PL"/>
        <w:rPr>
          <w:rFonts w:cs="Courier New"/>
          <w:szCs w:val="16"/>
        </w:rPr>
      </w:pPr>
      <w:r>
        <w:rPr>
          <w:rFonts w:cs="Courier New"/>
          <w:szCs w:val="16"/>
        </w:rPr>
        <w:t xml:space="preserve">          description: &gt;</w:t>
      </w:r>
    </w:p>
    <w:p w14:paraId="11817387" w14:textId="77777777" w:rsidR="004037D1" w:rsidRDefault="004037D1" w:rsidP="004037D1">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E39BD9D" w14:textId="77777777" w:rsidR="004037D1" w:rsidRDefault="004037D1" w:rsidP="004037D1">
      <w:pPr>
        <w:pStyle w:val="PL"/>
      </w:pPr>
      <w:r>
        <w:rPr>
          <w:rFonts w:cs="Courier New"/>
          <w:szCs w:val="16"/>
        </w:rPr>
        <w:t xml:space="preserve">            </w:t>
      </w:r>
      <w:r>
        <w:rPr>
          <w:lang w:val="en-US"/>
        </w:rPr>
        <w:t>parameter sets</w:t>
      </w:r>
      <w:r>
        <w:t>.</w:t>
      </w:r>
    </w:p>
    <w:p w14:paraId="782BF305" w14:textId="77777777" w:rsidR="004037D1" w:rsidRDefault="004037D1" w:rsidP="004037D1">
      <w:pPr>
        <w:pStyle w:val="PL"/>
        <w:rPr>
          <w:rFonts w:cs="Courier New"/>
          <w:szCs w:val="16"/>
        </w:rPr>
      </w:pPr>
      <w:r>
        <w:rPr>
          <w:rFonts w:cs="Courier New"/>
          <w:szCs w:val="16"/>
        </w:rPr>
        <w:t xml:space="preserve">          nullable: true</w:t>
      </w:r>
    </w:p>
    <w:p w14:paraId="4916EF7E"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0FEE852D" w14:textId="77777777" w:rsidR="004037D1" w:rsidRDefault="004037D1" w:rsidP="004037D1">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4C77BF00" w14:textId="77777777" w:rsidR="004037D1" w:rsidRDefault="004037D1" w:rsidP="004037D1">
      <w:pPr>
        <w:pStyle w:val="PL"/>
      </w:pPr>
      <w:r>
        <w:rPr>
          <w:rFonts w:cs="Courier New"/>
          <w:szCs w:val="16"/>
        </w:rPr>
        <w:t xml:space="preserve">          nullable: true</w:t>
      </w:r>
    </w:p>
    <w:p w14:paraId="28E750EC"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4D18331E" w14:textId="77777777" w:rsidR="004037D1" w:rsidRDefault="004037D1" w:rsidP="004037D1">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46DE762"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77525A23" w14:textId="77777777" w:rsidR="004037D1" w:rsidRDefault="004037D1" w:rsidP="004037D1">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2D58F21E"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484D370C" w14:textId="77777777" w:rsidR="004037D1" w:rsidRDefault="004037D1" w:rsidP="004037D1">
      <w:pPr>
        <w:pStyle w:val="PL"/>
        <w:rPr>
          <w:rFonts w:cs="Courier New"/>
          <w:szCs w:val="16"/>
        </w:rPr>
      </w:pPr>
      <w:r>
        <w:rPr>
          <w:rFonts w:cs="Courier New"/>
          <w:szCs w:val="16"/>
        </w:rPr>
        <w:t xml:space="preserve">          type: integer</w:t>
      </w:r>
    </w:p>
    <w:p w14:paraId="5545B281"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6DDDF553" w14:textId="77777777" w:rsidR="004037D1" w:rsidRDefault="004037D1" w:rsidP="004037D1">
      <w:pPr>
        <w:pStyle w:val="PL"/>
        <w:rPr>
          <w:rFonts w:cs="Courier New"/>
          <w:szCs w:val="16"/>
        </w:rPr>
      </w:pPr>
      <w:r>
        <w:rPr>
          <w:rFonts w:cs="Courier New"/>
          <w:szCs w:val="16"/>
        </w:rPr>
        <w:t xml:space="preserve">          $ref: 'TS29514_Npcf_PolicyAuthorization.yaml#/components/schemas/MediaType'</w:t>
      </w:r>
    </w:p>
    <w:p w14:paraId="771951A8" w14:textId="77777777" w:rsidR="004037D1" w:rsidRDefault="004037D1" w:rsidP="004037D1">
      <w:pPr>
        <w:pStyle w:val="PL"/>
        <w:rPr>
          <w:rFonts w:cs="Courier New"/>
          <w:szCs w:val="16"/>
        </w:rPr>
      </w:pPr>
      <w:r>
        <w:rPr>
          <w:rFonts w:cs="Courier New"/>
          <w:szCs w:val="16"/>
        </w:rPr>
        <w:lastRenderedPageBreak/>
        <w:t xml:space="preserve">        </w:t>
      </w:r>
      <w:proofErr w:type="spellStart"/>
      <w:r>
        <w:rPr>
          <w:rFonts w:cs="Courier New"/>
          <w:szCs w:val="16"/>
        </w:rPr>
        <w:t>mirBwDl</w:t>
      </w:r>
      <w:proofErr w:type="spellEnd"/>
      <w:r>
        <w:rPr>
          <w:rFonts w:cs="Courier New"/>
          <w:szCs w:val="16"/>
        </w:rPr>
        <w:t>:</w:t>
      </w:r>
    </w:p>
    <w:p w14:paraId="215E9870" w14:textId="77777777" w:rsidR="004037D1" w:rsidRDefault="004037D1" w:rsidP="004037D1">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50AC4A6"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4926E47A" w14:textId="77777777" w:rsidR="004037D1" w:rsidRDefault="004037D1" w:rsidP="004037D1">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741803CB"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58567D07" w14:textId="77777777" w:rsidR="004037D1" w:rsidRDefault="004037D1" w:rsidP="004037D1">
      <w:pPr>
        <w:pStyle w:val="PL"/>
        <w:rPr>
          <w:rFonts w:cs="Courier New"/>
          <w:szCs w:val="16"/>
        </w:rPr>
      </w:pPr>
      <w:r>
        <w:rPr>
          <w:rFonts w:cs="Courier New"/>
          <w:szCs w:val="16"/>
        </w:rPr>
        <w:t xml:space="preserve">          $ref: 'TS29514_Npcf_PolicyAuthorization.yaml#/components/schemas/TsnQosContainerRm'</w:t>
      </w:r>
    </w:p>
    <w:p w14:paraId="0907602B"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7B01174D" w14:textId="77777777" w:rsidR="004037D1" w:rsidRDefault="004037D1" w:rsidP="004037D1">
      <w:pPr>
        <w:pStyle w:val="PL"/>
        <w:rPr>
          <w:rFonts w:cs="Courier New"/>
          <w:szCs w:val="16"/>
        </w:rPr>
      </w:pPr>
      <w:r>
        <w:rPr>
          <w:rFonts w:cs="Courier New"/>
          <w:szCs w:val="16"/>
        </w:rPr>
        <w:t xml:space="preserve">          $ref: 'TS29514_Npcf_PolicyAuthorization.yaml#/components/schemas/TscaiInputContainer'</w:t>
      </w:r>
    </w:p>
    <w:p w14:paraId="73E7E253" w14:textId="77777777" w:rsidR="004037D1" w:rsidRDefault="004037D1" w:rsidP="004037D1">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21E28603" w14:textId="77777777" w:rsidR="004037D1" w:rsidRDefault="004037D1" w:rsidP="004037D1">
      <w:pPr>
        <w:pStyle w:val="PL"/>
        <w:rPr>
          <w:rFonts w:cs="Courier New"/>
          <w:szCs w:val="16"/>
        </w:rPr>
      </w:pPr>
      <w:r>
        <w:rPr>
          <w:rFonts w:cs="Courier New"/>
          <w:szCs w:val="16"/>
        </w:rPr>
        <w:t xml:space="preserve">          $ref: 'TS29514_Npcf_PolicyAuthorization.yaml#/components/schemas/TscaiInputContainer'</w:t>
      </w:r>
    </w:p>
    <w:p w14:paraId="0A3BDE4F" w14:textId="77777777" w:rsidR="004037D1" w:rsidRDefault="004037D1" w:rsidP="004037D1">
      <w:pPr>
        <w:pStyle w:val="PL"/>
      </w:pPr>
      <w:r>
        <w:t xml:space="preserve">        </w:t>
      </w:r>
      <w:proofErr w:type="spellStart"/>
      <w:r w:rsidRPr="00346651">
        <w:rPr>
          <w:lang w:eastAsia="zh-CN"/>
        </w:rPr>
        <w:t>rTLatencyReq</w:t>
      </w:r>
      <w:proofErr w:type="spellEnd"/>
      <w:r>
        <w:t>:</w:t>
      </w:r>
    </w:p>
    <w:p w14:paraId="35CC3F89" w14:textId="77777777" w:rsidR="004037D1" w:rsidRDefault="004037D1" w:rsidP="004037D1">
      <w:pPr>
        <w:pStyle w:val="PL"/>
        <w:rPr>
          <w:rFonts w:cs="Courier New"/>
          <w:szCs w:val="16"/>
        </w:rPr>
      </w:pPr>
      <w:r>
        <w:t xml:space="preserve">          </w:t>
      </w:r>
      <w:r>
        <w:rPr>
          <w:rFonts w:cs="Courier New"/>
          <w:szCs w:val="16"/>
        </w:rPr>
        <w:t xml:space="preserve">type: </w:t>
      </w:r>
      <w:proofErr w:type="spellStart"/>
      <w:r>
        <w:rPr>
          <w:rFonts w:cs="Courier New"/>
          <w:szCs w:val="16"/>
        </w:rPr>
        <w:t>boolean</w:t>
      </w:r>
      <w:proofErr w:type="spellEnd"/>
    </w:p>
    <w:p w14:paraId="77AE4581" w14:textId="77777777" w:rsidR="004037D1" w:rsidRDefault="004037D1" w:rsidP="004037D1">
      <w:pPr>
        <w:pStyle w:val="PL"/>
        <w:rPr>
          <w:rFonts w:cs="Courier New"/>
          <w:szCs w:val="16"/>
        </w:rPr>
      </w:pPr>
      <w:r>
        <w:t xml:space="preserve">          </w:t>
      </w:r>
      <w:r>
        <w:rPr>
          <w:rFonts w:cs="Courier New"/>
          <w:szCs w:val="16"/>
        </w:rPr>
        <w:t>description: Round-Trip latency requirement of the service data flow.</w:t>
      </w:r>
    </w:p>
    <w:p w14:paraId="73AD64CA" w14:textId="77777777" w:rsidR="004037D1" w:rsidRDefault="004037D1" w:rsidP="004037D1">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5E008E32" w14:textId="77777777" w:rsidR="004037D1" w:rsidRDefault="004037D1" w:rsidP="004037D1">
      <w:pPr>
        <w:pStyle w:val="PL"/>
        <w:rPr>
          <w:rFonts w:cs="Courier New"/>
          <w:szCs w:val="16"/>
        </w:rPr>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565BF4E5" w14:textId="77777777" w:rsidR="004037D1" w:rsidRDefault="004037D1" w:rsidP="004037D1">
      <w:pPr>
        <w:pStyle w:val="PL"/>
        <w:rPr>
          <w:rFonts w:cs="Courier New"/>
          <w:szCs w:val="16"/>
        </w:rPr>
      </w:pPr>
      <w:r>
        <w:rPr>
          <w:rFonts w:cs="Courier New"/>
          <w:szCs w:val="16"/>
        </w:rPr>
        <w:t xml:space="preserve">      nullable: true</w:t>
      </w:r>
    </w:p>
    <w:p w14:paraId="20CEE224" w14:textId="77777777" w:rsidR="004037D1" w:rsidRDefault="004037D1" w:rsidP="004037D1">
      <w:pPr>
        <w:pStyle w:val="PL"/>
      </w:pPr>
    </w:p>
    <w:p w14:paraId="3BC6369A" w14:textId="77777777" w:rsidR="004037D1" w:rsidRDefault="004037D1" w:rsidP="004037D1">
      <w:pPr>
        <w:pStyle w:val="PL"/>
      </w:pPr>
      <w:r>
        <w:t xml:space="preserve">    </w:t>
      </w:r>
      <w:proofErr w:type="spellStart"/>
      <w:r>
        <w:t>MultiModalFlows</w:t>
      </w:r>
      <w:proofErr w:type="spellEnd"/>
      <w:r>
        <w:t>:</w:t>
      </w:r>
    </w:p>
    <w:p w14:paraId="3E297C46" w14:textId="77777777" w:rsidR="004037D1" w:rsidRDefault="004037D1" w:rsidP="004037D1">
      <w:pPr>
        <w:pStyle w:val="PL"/>
      </w:pPr>
      <w:r>
        <w:t xml:space="preserve">      description: Represents a flow information within a single-modal data flow.</w:t>
      </w:r>
    </w:p>
    <w:p w14:paraId="58916A76" w14:textId="77777777" w:rsidR="004037D1" w:rsidRDefault="004037D1" w:rsidP="004037D1">
      <w:pPr>
        <w:pStyle w:val="PL"/>
      </w:pPr>
      <w:r>
        <w:t xml:space="preserve">      type: object</w:t>
      </w:r>
    </w:p>
    <w:p w14:paraId="5DAE1352" w14:textId="77777777" w:rsidR="004037D1" w:rsidRDefault="004037D1" w:rsidP="004037D1">
      <w:pPr>
        <w:pStyle w:val="PL"/>
      </w:pPr>
      <w:r>
        <w:t xml:space="preserve">      properties:</w:t>
      </w:r>
    </w:p>
    <w:p w14:paraId="7A28248D" w14:textId="77777777" w:rsidR="004037D1" w:rsidRDefault="004037D1" w:rsidP="004037D1">
      <w:pPr>
        <w:pStyle w:val="PL"/>
      </w:pPr>
      <w:r>
        <w:t xml:space="preserve">        </w:t>
      </w:r>
      <w:proofErr w:type="spellStart"/>
      <w:r>
        <w:t>medCompN</w:t>
      </w:r>
      <w:proofErr w:type="spellEnd"/>
      <w:r>
        <w:t>:</w:t>
      </w:r>
    </w:p>
    <w:p w14:paraId="710F2769" w14:textId="77777777" w:rsidR="004037D1" w:rsidRDefault="004037D1" w:rsidP="004037D1">
      <w:pPr>
        <w:pStyle w:val="PL"/>
      </w:pPr>
      <w:r>
        <w:t xml:space="preserve">          type: integer</w:t>
      </w:r>
    </w:p>
    <w:p w14:paraId="6D67E073" w14:textId="77777777" w:rsidR="004037D1" w:rsidRDefault="004037D1" w:rsidP="004037D1">
      <w:pPr>
        <w:pStyle w:val="PL"/>
      </w:pPr>
      <w:r>
        <w:t xml:space="preserve">          description: &gt;</w:t>
      </w:r>
    </w:p>
    <w:p w14:paraId="451A9EFA" w14:textId="77777777" w:rsidR="004037D1" w:rsidRDefault="004037D1" w:rsidP="004037D1">
      <w:pPr>
        <w:pStyle w:val="PL"/>
      </w:pPr>
      <w:r>
        <w:t xml:space="preserve">            It contains the ordinal number of the single-modal data flow. Identifies the</w:t>
      </w:r>
    </w:p>
    <w:p w14:paraId="2951B8C2" w14:textId="77777777" w:rsidR="004037D1" w:rsidRDefault="004037D1" w:rsidP="004037D1">
      <w:pPr>
        <w:pStyle w:val="PL"/>
      </w:pPr>
      <w:r>
        <w:t xml:space="preserve">            single-modal data flow.</w:t>
      </w:r>
    </w:p>
    <w:p w14:paraId="3F29BF72" w14:textId="77777777" w:rsidR="004037D1" w:rsidRDefault="004037D1" w:rsidP="004037D1">
      <w:pPr>
        <w:pStyle w:val="PL"/>
      </w:pPr>
      <w:r>
        <w:t xml:space="preserve">        </w:t>
      </w:r>
      <w:proofErr w:type="spellStart"/>
      <w:r>
        <w:t>flowIds</w:t>
      </w:r>
      <w:proofErr w:type="spellEnd"/>
      <w:r>
        <w:t>:</w:t>
      </w:r>
    </w:p>
    <w:p w14:paraId="3FA25181" w14:textId="77777777" w:rsidR="004037D1" w:rsidRDefault="004037D1" w:rsidP="004037D1">
      <w:pPr>
        <w:pStyle w:val="PL"/>
      </w:pPr>
      <w:r>
        <w:t xml:space="preserve">          type: array</w:t>
      </w:r>
    </w:p>
    <w:p w14:paraId="511D9A94" w14:textId="77777777" w:rsidR="004037D1" w:rsidRDefault="004037D1" w:rsidP="004037D1">
      <w:pPr>
        <w:pStyle w:val="PL"/>
      </w:pPr>
      <w:r>
        <w:t xml:space="preserve">          items:</w:t>
      </w:r>
    </w:p>
    <w:p w14:paraId="77BFFC00" w14:textId="77777777" w:rsidR="004037D1" w:rsidRDefault="004037D1" w:rsidP="004037D1">
      <w:pPr>
        <w:pStyle w:val="PL"/>
      </w:pPr>
      <w:r>
        <w:t xml:space="preserve">            type: integer</w:t>
      </w:r>
    </w:p>
    <w:p w14:paraId="1B337CD8" w14:textId="77777777" w:rsidR="004037D1" w:rsidRDefault="004037D1" w:rsidP="004037D1">
      <w:pPr>
        <w:pStyle w:val="PL"/>
      </w:pPr>
      <w:r>
        <w:t xml:space="preserve">          </w:t>
      </w:r>
      <w:proofErr w:type="spellStart"/>
      <w:r>
        <w:t>minItems</w:t>
      </w:r>
      <w:proofErr w:type="spellEnd"/>
      <w:r>
        <w:t>: 1</w:t>
      </w:r>
    </w:p>
    <w:p w14:paraId="2149333A" w14:textId="77777777" w:rsidR="004037D1" w:rsidRDefault="004037D1" w:rsidP="004037D1">
      <w:pPr>
        <w:pStyle w:val="PL"/>
      </w:pPr>
      <w:r>
        <w:t xml:space="preserve">          description: &gt;</w:t>
      </w:r>
    </w:p>
    <w:p w14:paraId="103EF9DC" w14:textId="77777777" w:rsidR="004037D1" w:rsidRDefault="004037D1" w:rsidP="004037D1">
      <w:pPr>
        <w:pStyle w:val="PL"/>
        <w:rPr>
          <w:lang w:eastAsia="zh-CN"/>
        </w:rPr>
      </w:pPr>
      <w:r>
        <w:t xml:space="preserve">            Identifies the affected flow(s) within the </w:t>
      </w:r>
      <w:r>
        <w:rPr>
          <w:lang w:eastAsia="zh-CN"/>
        </w:rPr>
        <w:t>single-modal data flow</w:t>
      </w:r>
    </w:p>
    <w:p w14:paraId="5B0432D4" w14:textId="77777777" w:rsidR="004037D1" w:rsidRDefault="004037D1" w:rsidP="004037D1">
      <w:pPr>
        <w:pStyle w:val="PL"/>
      </w:pPr>
      <w:r>
        <w:rPr>
          <w:lang w:eastAsia="zh-CN"/>
        </w:rPr>
        <w:t xml:space="preserve">            (identified by the </w:t>
      </w:r>
      <w:proofErr w:type="spellStart"/>
      <w:r>
        <w:rPr>
          <w:lang w:eastAsia="zh-CN"/>
        </w:rPr>
        <w:t>medCompN</w:t>
      </w:r>
      <w:proofErr w:type="spellEnd"/>
      <w:r>
        <w:rPr>
          <w:lang w:eastAsia="zh-CN"/>
        </w:rPr>
        <w:t xml:space="preserve"> attribute)</w:t>
      </w:r>
      <w:r>
        <w:t>.</w:t>
      </w:r>
    </w:p>
    <w:p w14:paraId="4B1EDAE9" w14:textId="77777777" w:rsidR="004037D1" w:rsidRDefault="004037D1" w:rsidP="004037D1">
      <w:pPr>
        <w:pStyle w:val="PL"/>
      </w:pPr>
      <w:r>
        <w:t xml:space="preserve">            It may be omitted when all flows are affected.</w:t>
      </w:r>
    </w:p>
    <w:p w14:paraId="79C10C0F" w14:textId="77777777" w:rsidR="004037D1" w:rsidRDefault="004037D1" w:rsidP="004037D1">
      <w:pPr>
        <w:pStyle w:val="PL"/>
      </w:pPr>
      <w:r>
        <w:t xml:space="preserve">      required:</w:t>
      </w:r>
    </w:p>
    <w:p w14:paraId="7DF89F78" w14:textId="77777777" w:rsidR="004037D1" w:rsidRDefault="004037D1" w:rsidP="004037D1">
      <w:pPr>
        <w:pStyle w:val="PL"/>
      </w:pPr>
      <w:r>
        <w:t xml:space="preserve">        - </w:t>
      </w:r>
      <w:proofErr w:type="spellStart"/>
      <w:r>
        <w:t>medCompN</w:t>
      </w:r>
      <w:proofErr w:type="spellEnd"/>
    </w:p>
    <w:p w14:paraId="460AC0E5" w14:textId="77777777" w:rsidR="004037D1" w:rsidRDefault="004037D1" w:rsidP="004037D1">
      <w:pPr>
        <w:pStyle w:val="PL"/>
      </w:pPr>
    </w:p>
    <w:p w14:paraId="2596E63D" w14:textId="77777777" w:rsidR="004037D1" w:rsidRDefault="004037D1" w:rsidP="004037D1">
      <w:pPr>
        <w:pStyle w:val="PL"/>
      </w:pPr>
      <w:r>
        <w:t xml:space="preserve">    </w:t>
      </w:r>
      <w:proofErr w:type="spellStart"/>
      <w:r>
        <w:t>UserPlaneEvent</w:t>
      </w:r>
      <w:proofErr w:type="spellEnd"/>
      <w:r>
        <w:t>:</w:t>
      </w:r>
    </w:p>
    <w:p w14:paraId="290B6BDB" w14:textId="77777777" w:rsidR="004037D1" w:rsidRDefault="004037D1" w:rsidP="004037D1">
      <w:pPr>
        <w:pStyle w:val="PL"/>
      </w:pPr>
      <w:r>
        <w:t xml:space="preserve">      </w:t>
      </w:r>
      <w:proofErr w:type="spellStart"/>
      <w:r>
        <w:t>anyOf</w:t>
      </w:r>
      <w:proofErr w:type="spellEnd"/>
      <w:r>
        <w:t>:</w:t>
      </w:r>
    </w:p>
    <w:p w14:paraId="36358527" w14:textId="77777777" w:rsidR="004037D1" w:rsidRDefault="004037D1" w:rsidP="004037D1">
      <w:pPr>
        <w:pStyle w:val="PL"/>
      </w:pPr>
      <w:r>
        <w:t xml:space="preserve">      - type: string</w:t>
      </w:r>
    </w:p>
    <w:p w14:paraId="3E4205C8" w14:textId="77777777" w:rsidR="004037D1" w:rsidRDefault="004037D1" w:rsidP="004037D1">
      <w:pPr>
        <w:pStyle w:val="PL"/>
      </w:pPr>
      <w:r>
        <w:t xml:space="preserve">        </w:t>
      </w:r>
      <w:proofErr w:type="spellStart"/>
      <w:r>
        <w:t>enum</w:t>
      </w:r>
      <w:proofErr w:type="spellEnd"/>
      <w:r>
        <w:t>:</w:t>
      </w:r>
    </w:p>
    <w:p w14:paraId="05E4909E" w14:textId="77777777" w:rsidR="004037D1" w:rsidRDefault="004037D1" w:rsidP="004037D1">
      <w:pPr>
        <w:pStyle w:val="PL"/>
      </w:pPr>
      <w:r>
        <w:t xml:space="preserve">          - SESSION_TERMINATION</w:t>
      </w:r>
    </w:p>
    <w:p w14:paraId="2C8CB166" w14:textId="77777777" w:rsidR="004037D1" w:rsidRDefault="004037D1" w:rsidP="004037D1">
      <w:pPr>
        <w:pStyle w:val="PL"/>
      </w:pPr>
      <w:r>
        <w:t xml:space="preserve">          - LOSS_OF_BEARER</w:t>
      </w:r>
    </w:p>
    <w:p w14:paraId="2C7E7225" w14:textId="77777777" w:rsidR="004037D1" w:rsidRDefault="004037D1" w:rsidP="004037D1">
      <w:pPr>
        <w:pStyle w:val="PL"/>
      </w:pPr>
      <w:r>
        <w:t xml:space="preserve">          - RECOVERY_OF_BEARER</w:t>
      </w:r>
    </w:p>
    <w:p w14:paraId="09EDB1FD" w14:textId="77777777" w:rsidR="004037D1" w:rsidRDefault="004037D1" w:rsidP="004037D1">
      <w:pPr>
        <w:pStyle w:val="PL"/>
      </w:pPr>
      <w:r>
        <w:t xml:space="preserve">          - RELEASE_OF_BEARER</w:t>
      </w:r>
    </w:p>
    <w:p w14:paraId="7ED1E164" w14:textId="77777777" w:rsidR="004037D1" w:rsidRDefault="004037D1" w:rsidP="004037D1">
      <w:pPr>
        <w:pStyle w:val="PL"/>
      </w:pPr>
      <w:r>
        <w:t xml:space="preserve">          - USAGE_REPORT</w:t>
      </w:r>
    </w:p>
    <w:p w14:paraId="54C0B928" w14:textId="77777777" w:rsidR="004037D1" w:rsidRDefault="004037D1" w:rsidP="004037D1">
      <w:pPr>
        <w:pStyle w:val="PL"/>
      </w:pPr>
      <w:r>
        <w:t xml:space="preserve">          - FAILED_RESOURCES_ALLOCATION</w:t>
      </w:r>
    </w:p>
    <w:p w14:paraId="008C08E1" w14:textId="77777777" w:rsidR="004037D1" w:rsidRDefault="004037D1" w:rsidP="004037D1">
      <w:pPr>
        <w:pStyle w:val="PL"/>
      </w:pPr>
      <w:r>
        <w:t xml:space="preserve">          - QOS_GUARANTEED</w:t>
      </w:r>
    </w:p>
    <w:p w14:paraId="173D4EF2" w14:textId="77777777" w:rsidR="004037D1" w:rsidRDefault="004037D1" w:rsidP="004037D1">
      <w:pPr>
        <w:pStyle w:val="PL"/>
      </w:pPr>
      <w:r>
        <w:t xml:space="preserve">          - QOS_NOT_GUARANTEED</w:t>
      </w:r>
    </w:p>
    <w:p w14:paraId="260A5E07" w14:textId="77777777" w:rsidR="004037D1" w:rsidRDefault="004037D1" w:rsidP="004037D1">
      <w:pPr>
        <w:pStyle w:val="PL"/>
      </w:pPr>
      <w:r>
        <w:t xml:space="preserve">          - QOS_MONITORING</w:t>
      </w:r>
    </w:p>
    <w:p w14:paraId="76C5F5CA" w14:textId="77777777" w:rsidR="004037D1" w:rsidRDefault="004037D1" w:rsidP="004037D1">
      <w:pPr>
        <w:pStyle w:val="PL"/>
      </w:pPr>
      <w:r>
        <w:t xml:space="preserve">          - SUCCESSFUL_RESOURCES_ALLOCATION</w:t>
      </w:r>
    </w:p>
    <w:p w14:paraId="23733444" w14:textId="77777777" w:rsidR="004037D1" w:rsidRDefault="004037D1" w:rsidP="004037D1">
      <w:pPr>
        <w:pStyle w:val="PL"/>
      </w:pPr>
      <w:r>
        <w:t xml:space="preserve">          - ACCESS_TYPE_CHANGE</w:t>
      </w:r>
    </w:p>
    <w:p w14:paraId="15A8E9E6" w14:textId="77777777" w:rsidR="004037D1" w:rsidRDefault="004037D1" w:rsidP="004037D1">
      <w:pPr>
        <w:pStyle w:val="PL"/>
      </w:pPr>
      <w:r>
        <w:t xml:space="preserve">          - PLMN_CHG</w:t>
      </w:r>
    </w:p>
    <w:p w14:paraId="0C21E431" w14:textId="77777777" w:rsidR="004037D1" w:rsidRDefault="004037D1" w:rsidP="004037D1">
      <w:pPr>
        <w:pStyle w:val="PL"/>
      </w:pPr>
      <w:r>
        <w:t xml:space="preserve">          - L4S_NOT_AVAILABLE</w:t>
      </w:r>
    </w:p>
    <w:p w14:paraId="0B3BD1CB" w14:textId="77777777" w:rsidR="004037D1" w:rsidRDefault="004037D1" w:rsidP="004037D1">
      <w:pPr>
        <w:pStyle w:val="PL"/>
      </w:pPr>
      <w:r>
        <w:t xml:space="preserve">          - L4S_AVAILABLE</w:t>
      </w:r>
    </w:p>
    <w:p w14:paraId="10EC0FBF" w14:textId="77777777" w:rsidR="004037D1" w:rsidRDefault="004037D1" w:rsidP="0040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B71C0F">
        <w:rPr>
          <w:rFonts w:ascii="Courier New" w:hAnsi="Courier New"/>
          <w:sz w:val="16"/>
        </w:rPr>
        <w:t>BAT_OFFSET_INFO</w:t>
      </w:r>
    </w:p>
    <w:p w14:paraId="4B24D24D" w14:textId="77777777" w:rsidR="004037D1" w:rsidRDefault="004037D1" w:rsidP="0040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Pr>
          <w:rFonts w:ascii="Courier New" w:hAnsi="Courier New"/>
          <w:sz w:val="16"/>
        </w:rPr>
        <w:t>RT_DELAY_TWO_QOS_FLOWS</w:t>
      </w:r>
    </w:p>
    <w:p w14:paraId="5EA4AB7D" w14:textId="77777777" w:rsidR="004037D1" w:rsidRDefault="004037D1" w:rsidP="0040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222B94">
        <w:rPr>
          <w:rFonts w:ascii="Courier New" w:hAnsi="Courier New"/>
          <w:sz w:val="16"/>
        </w:rPr>
        <w:t>PACK_DELAY_VAR</w:t>
      </w:r>
    </w:p>
    <w:p w14:paraId="6E53BA3E" w14:textId="77777777" w:rsidR="004037D1" w:rsidRDefault="004037D1" w:rsidP="004037D1">
      <w:pPr>
        <w:pStyle w:val="PL"/>
      </w:pPr>
      <w:r>
        <w:t xml:space="preserve">      - type: string</w:t>
      </w:r>
    </w:p>
    <w:p w14:paraId="1D1CC294" w14:textId="77777777" w:rsidR="004037D1" w:rsidRDefault="004037D1" w:rsidP="004037D1">
      <w:pPr>
        <w:pStyle w:val="PL"/>
      </w:pPr>
      <w:r>
        <w:t xml:space="preserve">        description: &gt;</w:t>
      </w:r>
    </w:p>
    <w:p w14:paraId="73616A86" w14:textId="77777777" w:rsidR="004037D1" w:rsidRDefault="004037D1" w:rsidP="004037D1">
      <w:pPr>
        <w:pStyle w:val="PL"/>
      </w:pPr>
      <w:r>
        <w:t xml:space="preserve">          This string provides forward-compatibility with future</w:t>
      </w:r>
    </w:p>
    <w:p w14:paraId="7B4090CF" w14:textId="77777777" w:rsidR="004037D1" w:rsidRDefault="004037D1" w:rsidP="004037D1">
      <w:pPr>
        <w:pStyle w:val="PL"/>
      </w:pPr>
      <w:r>
        <w:t xml:space="preserve">          extensions to the enumeration but is not used to encode</w:t>
      </w:r>
    </w:p>
    <w:p w14:paraId="77005865" w14:textId="77777777" w:rsidR="004037D1" w:rsidRDefault="004037D1" w:rsidP="004037D1">
      <w:pPr>
        <w:pStyle w:val="PL"/>
      </w:pPr>
      <w:r>
        <w:t xml:space="preserve">          content defined in the present version of this API.</w:t>
      </w:r>
    </w:p>
    <w:p w14:paraId="634C1CFD" w14:textId="77777777" w:rsidR="004037D1" w:rsidRDefault="004037D1" w:rsidP="004037D1">
      <w:pPr>
        <w:pStyle w:val="PL"/>
      </w:pPr>
      <w:r>
        <w:t xml:space="preserve">      description: |</w:t>
      </w:r>
    </w:p>
    <w:p w14:paraId="7A011150" w14:textId="77777777" w:rsidR="004037D1" w:rsidRDefault="004037D1" w:rsidP="004037D1">
      <w:pPr>
        <w:pStyle w:val="PL"/>
      </w:pPr>
      <w:r>
        <w:t xml:space="preserve">        Represents the user plane event.  </w:t>
      </w:r>
    </w:p>
    <w:p w14:paraId="1602307D" w14:textId="77777777" w:rsidR="004037D1" w:rsidRDefault="004037D1" w:rsidP="004037D1">
      <w:pPr>
        <w:pStyle w:val="PL"/>
      </w:pPr>
      <w:r>
        <w:t xml:space="preserve">        Possible values are:</w:t>
      </w:r>
    </w:p>
    <w:p w14:paraId="6D0AD9CA" w14:textId="77777777" w:rsidR="004037D1" w:rsidRDefault="004037D1" w:rsidP="004037D1">
      <w:pPr>
        <w:pStyle w:val="PL"/>
      </w:pPr>
      <w:r>
        <w:t xml:space="preserve">        - SESSION_TERMINATION: Indicates that Rx session is terminated.</w:t>
      </w:r>
    </w:p>
    <w:p w14:paraId="545204EE" w14:textId="77777777" w:rsidR="004037D1" w:rsidRDefault="004037D1" w:rsidP="004037D1">
      <w:pPr>
        <w:pStyle w:val="PL"/>
      </w:pPr>
      <w:r>
        <w:t xml:space="preserve">        - LOSS_OF_BEARER : Indicates a loss of a bearer.</w:t>
      </w:r>
    </w:p>
    <w:p w14:paraId="699403B0" w14:textId="77777777" w:rsidR="004037D1" w:rsidRDefault="004037D1" w:rsidP="004037D1">
      <w:pPr>
        <w:pStyle w:val="PL"/>
      </w:pPr>
      <w:r>
        <w:t xml:space="preserve">        - RECOVERY_OF_BEARER: Indicates a recovery of a bearer.</w:t>
      </w:r>
    </w:p>
    <w:p w14:paraId="6E5E5FFC" w14:textId="77777777" w:rsidR="004037D1" w:rsidRDefault="004037D1" w:rsidP="004037D1">
      <w:pPr>
        <w:pStyle w:val="PL"/>
      </w:pPr>
      <w:r>
        <w:t xml:space="preserve">        - RELEASE_OF_BEARER: Indicates a release of a bearer.</w:t>
      </w:r>
    </w:p>
    <w:p w14:paraId="359539B6" w14:textId="77777777" w:rsidR="004037D1" w:rsidRDefault="004037D1" w:rsidP="004037D1">
      <w:pPr>
        <w:pStyle w:val="PL"/>
      </w:pPr>
      <w:r>
        <w:t xml:space="preserve">        - USAGE_REPORT: Indicates the usage report event.</w:t>
      </w:r>
    </w:p>
    <w:p w14:paraId="38D3DC00" w14:textId="77777777" w:rsidR="004037D1" w:rsidRDefault="004037D1" w:rsidP="004037D1">
      <w:pPr>
        <w:pStyle w:val="PL"/>
        <w:rPr>
          <w:lang w:eastAsia="zh-CN"/>
        </w:rPr>
      </w:pPr>
      <w:r>
        <w:t xml:space="preserve">        - FAILED_RESOURCES_ALLOCATION: </w:t>
      </w:r>
      <w:r>
        <w:rPr>
          <w:lang w:eastAsia="zh-CN"/>
        </w:rPr>
        <w:t>Indicates the resource allocation is failed.</w:t>
      </w:r>
    </w:p>
    <w:p w14:paraId="32ABC085" w14:textId="77777777" w:rsidR="004037D1" w:rsidRDefault="004037D1" w:rsidP="004037D1">
      <w:pPr>
        <w:pStyle w:val="PL"/>
      </w:pPr>
      <w:r>
        <w:rPr>
          <w:lang w:eastAsia="zh-CN"/>
        </w:rPr>
        <w:t xml:space="preserve">        - </w:t>
      </w:r>
      <w:r>
        <w:t>QOS_GUARANTEED: The QoS targets of one or more SDFs are guaranteed again.</w:t>
      </w:r>
    </w:p>
    <w:p w14:paraId="020583F7" w14:textId="77777777" w:rsidR="004037D1" w:rsidRDefault="004037D1" w:rsidP="004037D1">
      <w:pPr>
        <w:pStyle w:val="PL"/>
      </w:pPr>
      <w:r>
        <w:t xml:space="preserve">        - QOS_NOT_GUARANTEED: The QoS targets of one or more SDFs are not being guaranteed.</w:t>
      </w:r>
    </w:p>
    <w:p w14:paraId="28A43F72" w14:textId="77777777" w:rsidR="004037D1" w:rsidRDefault="004037D1" w:rsidP="004037D1">
      <w:pPr>
        <w:pStyle w:val="PL"/>
      </w:pPr>
      <w:r>
        <w:t xml:space="preserve">        - QOS_MONITORING: Indicates a QoS monitoring event.</w:t>
      </w:r>
    </w:p>
    <w:p w14:paraId="4022D268" w14:textId="77777777" w:rsidR="004037D1" w:rsidRDefault="004037D1" w:rsidP="004037D1">
      <w:pPr>
        <w:pStyle w:val="PL"/>
      </w:pPr>
      <w:r>
        <w:t xml:space="preserve">        - SUCCESSFUL_RESOURCES_ALLOCATION: Indicates the resource allocation is successful.</w:t>
      </w:r>
    </w:p>
    <w:p w14:paraId="12EEB008" w14:textId="77777777" w:rsidR="004037D1" w:rsidRDefault="004037D1" w:rsidP="004037D1">
      <w:pPr>
        <w:pStyle w:val="PL"/>
        <w:rPr>
          <w:lang w:eastAsia="zh-CN"/>
        </w:rPr>
      </w:pPr>
      <w:r>
        <w:t xml:space="preserve">        - ACCESS_TYPE_CHANGE: </w:t>
      </w:r>
      <w:r>
        <w:rPr>
          <w:rFonts w:hint="eastAsia"/>
          <w:lang w:eastAsia="zh-CN"/>
        </w:rPr>
        <w:t>I</w:t>
      </w:r>
      <w:r>
        <w:rPr>
          <w:lang w:eastAsia="zh-CN"/>
        </w:rPr>
        <w:t>ndicates an Access type change.</w:t>
      </w:r>
    </w:p>
    <w:p w14:paraId="69E3EAFC" w14:textId="77777777" w:rsidR="004037D1" w:rsidRDefault="004037D1" w:rsidP="004037D1">
      <w:pPr>
        <w:pStyle w:val="PL"/>
      </w:pPr>
      <w:r>
        <w:lastRenderedPageBreak/>
        <w:t xml:space="preserve">        - PLMN_CHG: Indicates a PLMN change.</w:t>
      </w:r>
    </w:p>
    <w:p w14:paraId="67BABBB5" w14:textId="77777777" w:rsidR="004037D1" w:rsidRDefault="004037D1" w:rsidP="004037D1">
      <w:pPr>
        <w:pStyle w:val="PL"/>
      </w:pPr>
      <w:r>
        <w:t xml:space="preserve">        - L4S_NOT_AVAILABLE: The ECN marking for L4S of one or more SDFs is not available.</w:t>
      </w:r>
    </w:p>
    <w:p w14:paraId="01BFF9C1" w14:textId="77777777" w:rsidR="004037D1" w:rsidRDefault="004037D1" w:rsidP="004037D1">
      <w:pPr>
        <w:pStyle w:val="PL"/>
      </w:pPr>
      <w:r>
        <w:t xml:space="preserve">        - L4S_AVAILABLE: The ECN marking for L4S of one or more SDFs is available again.</w:t>
      </w:r>
    </w:p>
    <w:p w14:paraId="3CDD2347" w14:textId="77777777" w:rsidR="004037D1" w:rsidRDefault="004037D1" w:rsidP="0040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D2116C">
        <w:rPr>
          <w:rFonts w:ascii="Courier New" w:hAnsi="Courier New"/>
          <w:sz w:val="16"/>
        </w:rPr>
        <w:t>BAT_OFFSET_INFO</w:t>
      </w:r>
      <w:r w:rsidRPr="00727628">
        <w:rPr>
          <w:rFonts w:ascii="Courier New" w:hAnsi="Courier New"/>
          <w:sz w:val="16"/>
        </w:rPr>
        <w:t xml:space="preserve">: </w:t>
      </w:r>
      <w:r w:rsidRPr="00D2116C">
        <w:rPr>
          <w:rFonts w:ascii="Courier New" w:hAnsi="Courier New"/>
          <w:sz w:val="16"/>
        </w:rPr>
        <w:t xml:space="preserve">Indicates the </w:t>
      </w:r>
      <w:r w:rsidRPr="00D4694B">
        <w:rPr>
          <w:rFonts w:ascii="Courier New" w:hAnsi="Courier New"/>
          <w:sz w:val="16"/>
        </w:rPr>
        <w:t xml:space="preserve">network provided </w:t>
      </w:r>
      <w:r w:rsidRPr="00D2116C">
        <w:rPr>
          <w:rFonts w:ascii="Courier New" w:hAnsi="Courier New"/>
          <w:sz w:val="16"/>
        </w:rPr>
        <w:t>BAT offset and the optionally adjusted periodicity</w:t>
      </w:r>
      <w:r w:rsidRPr="00727628">
        <w:rPr>
          <w:rFonts w:ascii="Courier New" w:hAnsi="Courier New"/>
          <w:sz w:val="16"/>
        </w:rPr>
        <w:t>.</w:t>
      </w:r>
    </w:p>
    <w:p w14:paraId="0A9F1D2F" w14:textId="77777777" w:rsidR="004037D1" w:rsidRDefault="004037D1" w:rsidP="004037D1">
      <w:pPr>
        <w:pStyle w:val="PL"/>
      </w:pPr>
      <w:r>
        <w:t xml:space="preserve">        - RT_DELAY_TWO_QOS_FLOWS: Indicates round-trip delay on UL and DL flows over two QoS flows.</w:t>
      </w:r>
    </w:p>
    <w:p w14:paraId="152F5C02" w14:textId="77777777" w:rsidR="004037D1" w:rsidRDefault="004037D1" w:rsidP="004037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222B94">
        <w:rPr>
          <w:rFonts w:ascii="Courier New" w:hAnsi="Courier New"/>
          <w:sz w:val="16"/>
        </w:rPr>
        <w:t>PACK_DELAY_VAR</w:t>
      </w:r>
      <w:r w:rsidRPr="00727628">
        <w:rPr>
          <w:rFonts w:ascii="Courier New" w:hAnsi="Courier New"/>
          <w:sz w:val="16"/>
        </w:rPr>
        <w:t xml:space="preserve">: </w:t>
      </w:r>
      <w:r w:rsidRPr="00783EA7">
        <w:rPr>
          <w:rFonts w:ascii="Courier New" w:hAnsi="Courier New"/>
          <w:sz w:val="16"/>
        </w:rPr>
        <w:t>Indicates Packet Delay Variation is enabled for the SDF</w:t>
      </w:r>
      <w:r w:rsidRPr="00727628">
        <w:rPr>
          <w:rFonts w:ascii="Courier New" w:hAnsi="Courier New"/>
          <w:sz w:val="16"/>
        </w:rPr>
        <w:t>.</w:t>
      </w:r>
    </w:p>
    <w:p w14:paraId="54E97A96" w14:textId="77777777" w:rsidR="004037D1" w:rsidRDefault="004037D1" w:rsidP="004037D1">
      <w:pPr>
        <w:pStyle w:val="PL"/>
      </w:pPr>
    </w:p>
    <w:p w14:paraId="666911EA" w14:textId="77777777" w:rsidR="00442721" w:rsidRPr="004037D1" w:rsidRDefault="00442721" w:rsidP="00C20692">
      <w:pPr>
        <w:pStyle w:val="PL"/>
      </w:pPr>
    </w:p>
    <w:p w14:paraId="308804D0" w14:textId="22102B93" w:rsidR="00593444" w:rsidRPr="0001254B" w:rsidRDefault="00C20692" w:rsidP="000125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93444" w:rsidRPr="000125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CBB11" w14:textId="77777777" w:rsidR="00FE6AE8" w:rsidRDefault="00FE6AE8">
      <w:r>
        <w:separator/>
      </w:r>
    </w:p>
  </w:endnote>
  <w:endnote w:type="continuationSeparator" w:id="0">
    <w:p w14:paraId="64AD41C7" w14:textId="77777777" w:rsidR="00FE6AE8" w:rsidRDefault="00FE6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6B385" w14:textId="77777777" w:rsidR="00FE6AE8" w:rsidRDefault="00FE6AE8">
      <w:r>
        <w:separator/>
      </w:r>
    </w:p>
  </w:footnote>
  <w:footnote w:type="continuationSeparator" w:id="0">
    <w:p w14:paraId="2D6FDCB3" w14:textId="77777777" w:rsidR="00FE6AE8" w:rsidRDefault="00FE6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FB933" w14:textId="77777777" w:rsidR="007C60F2" w:rsidRDefault="007C60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60F2" w:rsidRDefault="007C60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60F2" w:rsidRDefault="007C60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60F2" w:rsidRDefault="007C60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F3078"/>
    <w:multiLevelType w:val="hybridMultilevel"/>
    <w:tmpl w:val="2B18C5C2"/>
    <w:lvl w:ilvl="0" w:tplc="7408C098">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14"/>
  </w:num>
  <w:num w:numId="7">
    <w:abstractNumId w:val="10"/>
  </w:num>
  <w:num w:numId="8">
    <w:abstractNumId w:val="3"/>
  </w:num>
  <w:num w:numId="9">
    <w:abstractNumId w:val="5"/>
  </w:num>
  <w:num w:numId="10">
    <w:abstractNumId w:val="8"/>
  </w:num>
  <w:num w:numId="11">
    <w:abstractNumId w:val="6"/>
  </w:num>
  <w:num w:numId="12">
    <w:abstractNumId w:val="7"/>
  </w:num>
  <w:num w:numId="13">
    <w:abstractNumId w:val="4"/>
  </w:num>
  <w:num w:numId="14">
    <w:abstractNumId w:val="9"/>
  </w:num>
  <w:num w:numId="15">
    <w:abstractNumId w:val="12"/>
  </w:num>
  <w:num w:numId="16">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Maria Liang">
    <w15:presenceInfo w15:providerId="None" w15:userId="Ericsson_Maria Lia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9"/>
    <w:rsid w:val="00002A63"/>
    <w:rsid w:val="00003726"/>
    <w:rsid w:val="00006D74"/>
    <w:rsid w:val="0001254B"/>
    <w:rsid w:val="00017DBD"/>
    <w:rsid w:val="00022E4A"/>
    <w:rsid w:val="00025D22"/>
    <w:rsid w:val="0003450C"/>
    <w:rsid w:val="00042D34"/>
    <w:rsid w:val="000451F4"/>
    <w:rsid w:val="000533F0"/>
    <w:rsid w:val="00055F78"/>
    <w:rsid w:val="00074235"/>
    <w:rsid w:val="0007452A"/>
    <w:rsid w:val="000877DD"/>
    <w:rsid w:val="00092B17"/>
    <w:rsid w:val="00097267"/>
    <w:rsid w:val="000A1678"/>
    <w:rsid w:val="000A3818"/>
    <w:rsid w:val="000A6394"/>
    <w:rsid w:val="000B6DCC"/>
    <w:rsid w:val="000B7FED"/>
    <w:rsid w:val="000C038A"/>
    <w:rsid w:val="000C33A7"/>
    <w:rsid w:val="000C3EBE"/>
    <w:rsid w:val="000C4542"/>
    <w:rsid w:val="000C6598"/>
    <w:rsid w:val="000D1C7C"/>
    <w:rsid w:val="000D44B3"/>
    <w:rsid w:val="000F77AB"/>
    <w:rsid w:val="001066B8"/>
    <w:rsid w:val="00112F71"/>
    <w:rsid w:val="0011307D"/>
    <w:rsid w:val="0012174A"/>
    <w:rsid w:val="00122434"/>
    <w:rsid w:val="001238ED"/>
    <w:rsid w:val="00123E54"/>
    <w:rsid w:val="0013139F"/>
    <w:rsid w:val="00132DE1"/>
    <w:rsid w:val="00145D43"/>
    <w:rsid w:val="001461EC"/>
    <w:rsid w:val="00157E68"/>
    <w:rsid w:val="00161636"/>
    <w:rsid w:val="00163B91"/>
    <w:rsid w:val="001640C4"/>
    <w:rsid w:val="00174EF8"/>
    <w:rsid w:val="00185C5C"/>
    <w:rsid w:val="00186611"/>
    <w:rsid w:val="00192C46"/>
    <w:rsid w:val="001976C7"/>
    <w:rsid w:val="001A08B3"/>
    <w:rsid w:val="001A5E3F"/>
    <w:rsid w:val="001A7B60"/>
    <w:rsid w:val="001B178C"/>
    <w:rsid w:val="001B4AFE"/>
    <w:rsid w:val="001B52F0"/>
    <w:rsid w:val="001B6AB1"/>
    <w:rsid w:val="001B7A65"/>
    <w:rsid w:val="001C5D17"/>
    <w:rsid w:val="001D033C"/>
    <w:rsid w:val="001D1F2B"/>
    <w:rsid w:val="001D7E3A"/>
    <w:rsid w:val="001E0625"/>
    <w:rsid w:val="001E41F3"/>
    <w:rsid w:val="001E5F64"/>
    <w:rsid w:val="001F5612"/>
    <w:rsid w:val="00213BCA"/>
    <w:rsid w:val="0021507F"/>
    <w:rsid w:val="00222320"/>
    <w:rsid w:val="0022407F"/>
    <w:rsid w:val="00234A81"/>
    <w:rsid w:val="0024104F"/>
    <w:rsid w:val="00241223"/>
    <w:rsid w:val="002437F7"/>
    <w:rsid w:val="00243BD9"/>
    <w:rsid w:val="002448E2"/>
    <w:rsid w:val="0026004D"/>
    <w:rsid w:val="002640DD"/>
    <w:rsid w:val="00275D12"/>
    <w:rsid w:val="002803AF"/>
    <w:rsid w:val="00284FEB"/>
    <w:rsid w:val="002860C4"/>
    <w:rsid w:val="00292ED1"/>
    <w:rsid w:val="002934E5"/>
    <w:rsid w:val="00295DB0"/>
    <w:rsid w:val="002A63C2"/>
    <w:rsid w:val="002A6CA0"/>
    <w:rsid w:val="002B5741"/>
    <w:rsid w:val="002D6387"/>
    <w:rsid w:val="002E472E"/>
    <w:rsid w:val="002F1D8D"/>
    <w:rsid w:val="002F7015"/>
    <w:rsid w:val="00300AC8"/>
    <w:rsid w:val="00301939"/>
    <w:rsid w:val="00305409"/>
    <w:rsid w:val="0030697B"/>
    <w:rsid w:val="00311C45"/>
    <w:rsid w:val="00312325"/>
    <w:rsid w:val="003142E0"/>
    <w:rsid w:val="003160FE"/>
    <w:rsid w:val="003206D3"/>
    <w:rsid w:val="003550AB"/>
    <w:rsid w:val="003609EF"/>
    <w:rsid w:val="00361D94"/>
    <w:rsid w:val="0036231A"/>
    <w:rsid w:val="0036638B"/>
    <w:rsid w:val="00370B8F"/>
    <w:rsid w:val="00374DD4"/>
    <w:rsid w:val="00380E1F"/>
    <w:rsid w:val="003811EF"/>
    <w:rsid w:val="003836A8"/>
    <w:rsid w:val="0038558E"/>
    <w:rsid w:val="003B32EE"/>
    <w:rsid w:val="003C4ADE"/>
    <w:rsid w:val="003D1178"/>
    <w:rsid w:val="003D3126"/>
    <w:rsid w:val="003E1A36"/>
    <w:rsid w:val="003E1FDE"/>
    <w:rsid w:val="003E322C"/>
    <w:rsid w:val="003E331A"/>
    <w:rsid w:val="003E4627"/>
    <w:rsid w:val="003F70E2"/>
    <w:rsid w:val="004037D1"/>
    <w:rsid w:val="004038B1"/>
    <w:rsid w:val="004061FC"/>
    <w:rsid w:val="00407CF7"/>
    <w:rsid w:val="00410371"/>
    <w:rsid w:val="00415A28"/>
    <w:rsid w:val="0041632C"/>
    <w:rsid w:val="004213A7"/>
    <w:rsid w:val="004242F1"/>
    <w:rsid w:val="00430D9E"/>
    <w:rsid w:val="004334CD"/>
    <w:rsid w:val="00442721"/>
    <w:rsid w:val="00453FC3"/>
    <w:rsid w:val="004542A1"/>
    <w:rsid w:val="0046574A"/>
    <w:rsid w:val="0047225E"/>
    <w:rsid w:val="004754FB"/>
    <w:rsid w:val="00485EF6"/>
    <w:rsid w:val="00491083"/>
    <w:rsid w:val="00495386"/>
    <w:rsid w:val="004A1C49"/>
    <w:rsid w:val="004A699A"/>
    <w:rsid w:val="004B0CE2"/>
    <w:rsid w:val="004B3A47"/>
    <w:rsid w:val="004B75B7"/>
    <w:rsid w:val="004C402C"/>
    <w:rsid w:val="004C40F6"/>
    <w:rsid w:val="004C7CE2"/>
    <w:rsid w:val="004D6E0C"/>
    <w:rsid w:val="004D706F"/>
    <w:rsid w:val="004E197D"/>
    <w:rsid w:val="004E6AF7"/>
    <w:rsid w:val="004F0A77"/>
    <w:rsid w:val="004F2787"/>
    <w:rsid w:val="004F342E"/>
    <w:rsid w:val="004F5489"/>
    <w:rsid w:val="0051016C"/>
    <w:rsid w:val="00510747"/>
    <w:rsid w:val="00512F96"/>
    <w:rsid w:val="005141D9"/>
    <w:rsid w:val="0051580D"/>
    <w:rsid w:val="0051640D"/>
    <w:rsid w:val="00517C78"/>
    <w:rsid w:val="00520CB2"/>
    <w:rsid w:val="00527F62"/>
    <w:rsid w:val="00536BEA"/>
    <w:rsid w:val="00540A5D"/>
    <w:rsid w:val="005416A5"/>
    <w:rsid w:val="00547111"/>
    <w:rsid w:val="0056246F"/>
    <w:rsid w:val="00566F50"/>
    <w:rsid w:val="00580039"/>
    <w:rsid w:val="00580341"/>
    <w:rsid w:val="005822C5"/>
    <w:rsid w:val="00592D74"/>
    <w:rsid w:val="00593444"/>
    <w:rsid w:val="00593906"/>
    <w:rsid w:val="00595265"/>
    <w:rsid w:val="00597E61"/>
    <w:rsid w:val="005A5BD0"/>
    <w:rsid w:val="005A6B90"/>
    <w:rsid w:val="005B4530"/>
    <w:rsid w:val="005C2220"/>
    <w:rsid w:val="005E2C44"/>
    <w:rsid w:val="005F19C0"/>
    <w:rsid w:val="005F226E"/>
    <w:rsid w:val="00602DF3"/>
    <w:rsid w:val="006033BD"/>
    <w:rsid w:val="006147CF"/>
    <w:rsid w:val="0061728C"/>
    <w:rsid w:val="00621188"/>
    <w:rsid w:val="006257ED"/>
    <w:rsid w:val="00633377"/>
    <w:rsid w:val="006362BD"/>
    <w:rsid w:val="006400EE"/>
    <w:rsid w:val="0064053B"/>
    <w:rsid w:val="00641978"/>
    <w:rsid w:val="00647D4C"/>
    <w:rsid w:val="00653DE4"/>
    <w:rsid w:val="00660355"/>
    <w:rsid w:val="0066465F"/>
    <w:rsid w:val="00665C47"/>
    <w:rsid w:val="006711A3"/>
    <w:rsid w:val="00675DA4"/>
    <w:rsid w:val="00681D12"/>
    <w:rsid w:val="00682755"/>
    <w:rsid w:val="006838AC"/>
    <w:rsid w:val="00683B50"/>
    <w:rsid w:val="006873C7"/>
    <w:rsid w:val="00691DF3"/>
    <w:rsid w:val="00695808"/>
    <w:rsid w:val="006A492C"/>
    <w:rsid w:val="006A7F7A"/>
    <w:rsid w:val="006B29D3"/>
    <w:rsid w:val="006B46FB"/>
    <w:rsid w:val="006C26C0"/>
    <w:rsid w:val="006D5606"/>
    <w:rsid w:val="006E21FB"/>
    <w:rsid w:val="006F1D0F"/>
    <w:rsid w:val="006F366C"/>
    <w:rsid w:val="006F37C0"/>
    <w:rsid w:val="006F53F7"/>
    <w:rsid w:val="006F5EE1"/>
    <w:rsid w:val="00704E14"/>
    <w:rsid w:val="007052E6"/>
    <w:rsid w:val="00712022"/>
    <w:rsid w:val="00714201"/>
    <w:rsid w:val="00715F78"/>
    <w:rsid w:val="007274D4"/>
    <w:rsid w:val="0073113C"/>
    <w:rsid w:val="00733043"/>
    <w:rsid w:val="00741AE0"/>
    <w:rsid w:val="00744F42"/>
    <w:rsid w:val="00746EE2"/>
    <w:rsid w:val="007626A5"/>
    <w:rsid w:val="00763C5D"/>
    <w:rsid w:val="007673F5"/>
    <w:rsid w:val="00781536"/>
    <w:rsid w:val="00782006"/>
    <w:rsid w:val="0078259C"/>
    <w:rsid w:val="00792342"/>
    <w:rsid w:val="007977A8"/>
    <w:rsid w:val="007A25DC"/>
    <w:rsid w:val="007A6313"/>
    <w:rsid w:val="007B1FA5"/>
    <w:rsid w:val="007B2FBF"/>
    <w:rsid w:val="007B512A"/>
    <w:rsid w:val="007B6542"/>
    <w:rsid w:val="007C111C"/>
    <w:rsid w:val="007C2097"/>
    <w:rsid w:val="007C2755"/>
    <w:rsid w:val="007C4BC1"/>
    <w:rsid w:val="007C5843"/>
    <w:rsid w:val="007C60F2"/>
    <w:rsid w:val="007D4F9B"/>
    <w:rsid w:val="007D6A07"/>
    <w:rsid w:val="007D7533"/>
    <w:rsid w:val="007E4759"/>
    <w:rsid w:val="007F7259"/>
    <w:rsid w:val="00800EB6"/>
    <w:rsid w:val="008040A8"/>
    <w:rsid w:val="00806990"/>
    <w:rsid w:val="00811700"/>
    <w:rsid w:val="00823BC2"/>
    <w:rsid w:val="00823EAA"/>
    <w:rsid w:val="00826783"/>
    <w:rsid w:val="00827228"/>
    <w:rsid w:val="008279FA"/>
    <w:rsid w:val="008322D3"/>
    <w:rsid w:val="008353AF"/>
    <w:rsid w:val="00843D20"/>
    <w:rsid w:val="008449E4"/>
    <w:rsid w:val="00853CC5"/>
    <w:rsid w:val="00854EB1"/>
    <w:rsid w:val="00857C2E"/>
    <w:rsid w:val="00861B13"/>
    <w:rsid w:val="00861E28"/>
    <w:rsid w:val="008626E7"/>
    <w:rsid w:val="008662B1"/>
    <w:rsid w:val="00870EE7"/>
    <w:rsid w:val="008739C9"/>
    <w:rsid w:val="00876D4F"/>
    <w:rsid w:val="008770C0"/>
    <w:rsid w:val="008863B9"/>
    <w:rsid w:val="008919FF"/>
    <w:rsid w:val="008937C9"/>
    <w:rsid w:val="008A45A6"/>
    <w:rsid w:val="008B3508"/>
    <w:rsid w:val="008B3A50"/>
    <w:rsid w:val="008D3929"/>
    <w:rsid w:val="008D3B0D"/>
    <w:rsid w:val="008D3CCC"/>
    <w:rsid w:val="008D6883"/>
    <w:rsid w:val="008E1B09"/>
    <w:rsid w:val="008E4B68"/>
    <w:rsid w:val="008E5651"/>
    <w:rsid w:val="008F1832"/>
    <w:rsid w:val="008F3789"/>
    <w:rsid w:val="008F60E7"/>
    <w:rsid w:val="008F686C"/>
    <w:rsid w:val="009148DE"/>
    <w:rsid w:val="00921DA0"/>
    <w:rsid w:val="0092434E"/>
    <w:rsid w:val="009335B4"/>
    <w:rsid w:val="00933DFA"/>
    <w:rsid w:val="00940168"/>
    <w:rsid w:val="0094148D"/>
    <w:rsid w:val="00941E30"/>
    <w:rsid w:val="00942A0F"/>
    <w:rsid w:val="009475D6"/>
    <w:rsid w:val="009510F5"/>
    <w:rsid w:val="00953866"/>
    <w:rsid w:val="00954B62"/>
    <w:rsid w:val="009601E2"/>
    <w:rsid w:val="009642D5"/>
    <w:rsid w:val="0097112A"/>
    <w:rsid w:val="00972D1A"/>
    <w:rsid w:val="009777D9"/>
    <w:rsid w:val="00980B1E"/>
    <w:rsid w:val="00986CD4"/>
    <w:rsid w:val="00986D0F"/>
    <w:rsid w:val="00991B88"/>
    <w:rsid w:val="0099304D"/>
    <w:rsid w:val="009A36C4"/>
    <w:rsid w:val="009A40D9"/>
    <w:rsid w:val="009A5753"/>
    <w:rsid w:val="009A579D"/>
    <w:rsid w:val="009B2468"/>
    <w:rsid w:val="009B47E0"/>
    <w:rsid w:val="009B605D"/>
    <w:rsid w:val="009B6344"/>
    <w:rsid w:val="009C281C"/>
    <w:rsid w:val="009C7AC8"/>
    <w:rsid w:val="009D29A1"/>
    <w:rsid w:val="009D3C49"/>
    <w:rsid w:val="009E3297"/>
    <w:rsid w:val="009F4DC9"/>
    <w:rsid w:val="009F734F"/>
    <w:rsid w:val="009F749B"/>
    <w:rsid w:val="00A011F2"/>
    <w:rsid w:val="00A0289A"/>
    <w:rsid w:val="00A02E6C"/>
    <w:rsid w:val="00A07BF3"/>
    <w:rsid w:val="00A1484C"/>
    <w:rsid w:val="00A246B6"/>
    <w:rsid w:val="00A31D1C"/>
    <w:rsid w:val="00A32E22"/>
    <w:rsid w:val="00A445E6"/>
    <w:rsid w:val="00A448D4"/>
    <w:rsid w:val="00A4702F"/>
    <w:rsid w:val="00A47E70"/>
    <w:rsid w:val="00A50CF0"/>
    <w:rsid w:val="00A53E51"/>
    <w:rsid w:val="00A55C66"/>
    <w:rsid w:val="00A66B39"/>
    <w:rsid w:val="00A7671C"/>
    <w:rsid w:val="00A7795C"/>
    <w:rsid w:val="00A80994"/>
    <w:rsid w:val="00A97BF9"/>
    <w:rsid w:val="00AA1719"/>
    <w:rsid w:val="00AA2CBC"/>
    <w:rsid w:val="00AA5B3B"/>
    <w:rsid w:val="00AB13E9"/>
    <w:rsid w:val="00AC2274"/>
    <w:rsid w:val="00AC5820"/>
    <w:rsid w:val="00AD0079"/>
    <w:rsid w:val="00AD1CD8"/>
    <w:rsid w:val="00AE5FE9"/>
    <w:rsid w:val="00AF1054"/>
    <w:rsid w:val="00AF5D88"/>
    <w:rsid w:val="00AF7E90"/>
    <w:rsid w:val="00AF7F4E"/>
    <w:rsid w:val="00B01579"/>
    <w:rsid w:val="00B05565"/>
    <w:rsid w:val="00B17273"/>
    <w:rsid w:val="00B1759F"/>
    <w:rsid w:val="00B21F0C"/>
    <w:rsid w:val="00B258BB"/>
    <w:rsid w:val="00B37D1D"/>
    <w:rsid w:val="00B43A40"/>
    <w:rsid w:val="00B55D28"/>
    <w:rsid w:val="00B56F15"/>
    <w:rsid w:val="00B5748E"/>
    <w:rsid w:val="00B67B97"/>
    <w:rsid w:val="00B732FE"/>
    <w:rsid w:val="00B80D6F"/>
    <w:rsid w:val="00B83E4D"/>
    <w:rsid w:val="00B90DF2"/>
    <w:rsid w:val="00B95130"/>
    <w:rsid w:val="00B968C8"/>
    <w:rsid w:val="00BA3EC5"/>
    <w:rsid w:val="00BA508B"/>
    <w:rsid w:val="00BA51D9"/>
    <w:rsid w:val="00BA561A"/>
    <w:rsid w:val="00BB0F61"/>
    <w:rsid w:val="00BB4312"/>
    <w:rsid w:val="00BB487F"/>
    <w:rsid w:val="00BB5DFC"/>
    <w:rsid w:val="00BC269F"/>
    <w:rsid w:val="00BC3906"/>
    <w:rsid w:val="00BC6CF4"/>
    <w:rsid w:val="00BC6D4E"/>
    <w:rsid w:val="00BC7F26"/>
    <w:rsid w:val="00BD279D"/>
    <w:rsid w:val="00BD283F"/>
    <w:rsid w:val="00BD29E3"/>
    <w:rsid w:val="00BD2A79"/>
    <w:rsid w:val="00BD653D"/>
    <w:rsid w:val="00BD6B5A"/>
    <w:rsid w:val="00BD6BB8"/>
    <w:rsid w:val="00BE1EC9"/>
    <w:rsid w:val="00BE3E08"/>
    <w:rsid w:val="00BE4CD7"/>
    <w:rsid w:val="00BE7AC8"/>
    <w:rsid w:val="00BF5A10"/>
    <w:rsid w:val="00C021E9"/>
    <w:rsid w:val="00C02FCE"/>
    <w:rsid w:val="00C11176"/>
    <w:rsid w:val="00C141EA"/>
    <w:rsid w:val="00C1478E"/>
    <w:rsid w:val="00C17E30"/>
    <w:rsid w:val="00C20692"/>
    <w:rsid w:val="00C2161D"/>
    <w:rsid w:val="00C23865"/>
    <w:rsid w:val="00C3432D"/>
    <w:rsid w:val="00C42D64"/>
    <w:rsid w:val="00C62D2A"/>
    <w:rsid w:val="00C66BA2"/>
    <w:rsid w:val="00C6757A"/>
    <w:rsid w:val="00C7079B"/>
    <w:rsid w:val="00C73E1D"/>
    <w:rsid w:val="00C829E4"/>
    <w:rsid w:val="00C870F6"/>
    <w:rsid w:val="00C872EA"/>
    <w:rsid w:val="00C920EC"/>
    <w:rsid w:val="00C922FE"/>
    <w:rsid w:val="00C9360D"/>
    <w:rsid w:val="00C95985"/>
    <w:rsid w:val="00C95C50"/>
    <w:rsid w:val="00CA05BE"/>
    <w:rsid w:val="00CA0D25"/>
    <w:rsid w:val="00CA1BD0"/>
    <w:rsid w:val="00CA414B"/>
    <w:rsid w:val="00CA76B2"/>
    <w:rsid w:val="00CB01C2"/>
    <w:rsid w:val="00CB4386"/>
    <w:rsid w:val="00CB734C"/>
    <w:rsid w:val="00CB7D1D"/>
    <w:rsid w:val="00CC16D2"/>
    <w:rsid w:val="00CC5026"/>
    <w:rsid w:val="00CC50EE"/>
    <w:rsid w:val="00CC68D0"/>
    <w:rsid w:val="00CD7E94"/>
    <w:rsid w:val="00CE1E85"/>
    <w:rsid w:val="00CE2758"/>
    <w:rsid w:val="00CE6421"/>
    <w:rsid w:val="00CF39F0"/>
    <w:rsid w:val="00D01898"/>
    <w:rsid w:val="00D03500"/>
    <w:rsid w:val="00D03F9A"/>
    <w:rsid w:val="00D04ABE"/>
    <w:rsid w:val="00D06D51"/>
    <w:rsid w:val="00D24991"/>
    <w:rsid w:val="00D30624"/>
    <w:rsid w:val="00D330BA"/>
    <w:rsid w:val="00D37012"/>
    <w:rsid w:val="00D37EBA"/>
    <w:rsid w:val="00D432AB"/>
    <w:rsid w:val="00D44AE4"/>
    <w:rsid w:val="00D45C1F"/>
    <w:rsid w:val="00D45ED8"/>
    <w:rsid w:val="00D46759"/>
    <w:rsid w:val="00D50255"/>
    <w:rsid w:val="00D51F52"/>
    <w:rsid w:val="00D523FA"/>
    <w:rsid w:val="00D649C1"/>
    <w:rsid w:val="00D66520"/>
    <w:rsid w:val="00D66CB2"/>
    <w:rsid w:val="00D70352"/>
    <w:rsid w:val="00D836B4"/>
    <w:rsid w:val="00D8414B"/>
    <w:rsid w:val="00D84AE9"/>
    <w:rsid w:val="00D860BE"/>
    <w:rsid w:val="00D90FA4"/>
    <w:rsid w:val="00D97CC2"/>
    <w:rsid w:val="00DB24F4"/>
    <w:rsid w:val="00DB6270"/>
    <w:rsid w:val="00DB7DB9"/>
    <w:rsid w:val="00DC3F57"/>
    <w:rsid w:val="00DC4BD4"/>
    <w:rsid w:val="00DD14DF"/>
    <w:rsid w:val="00DD2872"/>
    <w:rsid w:val="00DD65D5"/>
    <w:rsid w:val="00DD7662"/>
    <w:rsid w:val="00DD7BF5"/>
    <w:rsid w:val="00DE26B7"/>
    <w:rsid w:val="00DE2F2F"/>
    <w:rsid w:val="00DE34CF"/>
    <w:rsid w:val="00DF52A7"/>
    <w:rsid w:val="00E13494"/>
    <w:rsid w:val="00E13F3D"/>
    <w:rsid w:val="00E23CC3"/>
    <w:rsid w:val="00E2793B"/>
    <w:rsid w:val="00E27AE9"/>
    <w:rsid w:val="00E30935"/>
    <w:rsid w:val="00E31A82"/>
    <w:rsid w:val="00E34898"/>
    <w:rsid w:val="00E36AF7"/>
    <w:rsid w:val="00E6148F"/>
    <w:rsid w:val="00E6750F"/>
    <w:rsid w:val="00E71F5F"/>
    <w:rsid w:val="00E76D0B"/>
    <w:rsid w:val="00E77EF8"/>
    <w:rsid w:val="00E80EA5"/>
    <w:rsid w:val="00E846C2"/>
    <w:rsid w:val="00E93E1C"/>
    <w:rsid w:val="00E979FD"/>
    <w:rsid w:val="00EA259B"/>
    <w:rsid w:val="00EB09B7"/>
    <w:rsid w:val="00EB3157"/>
    <w:rsid w:val="00EC3307"/>
    <w:rsid w:val="00ED0FFE"/>
    <w:rsid w:val="00EE1865"/>
    <w:rsid w:val="00EE6E48"/>
    <w:rsid w:val="00EE7D7C"/>
    <w:rsid w:val="00EF749F"/>
    <w:rsid w:val="00EF7A6C"/>
    <w:rsid w:val="00F14BDA"/>
    <w:rsid w:val="00F156E7"/>
    <w:rsid w:val="00F17DD2"/>
    <w:rsid w:val="00F23A30"/>
    <w:rsid w:val="00F25B51"/>
    <w:rsid w:val="00F25D98"/>
    <w:rsid w:val="00F2761F"/>
    <w:rsid w:val="00F300FB"/>
    <w:rsid w:val="00F366E8"/>
    <w:rsid w:val="00F37A12"/>
    <w:rsid w:val="00F442B2"/>
    <w:rsid w:val="00F56966"/>
    <w:rsid w:val="00F6152D"/>
    <w:rsid w:val="00F75CA2"/>
    <w:rsid w:val="00F7758C"/>
    <w:rsid w:val="00F8107C"/>
    <w:rsid w:val="00F85679"/>
    <w:rsid w:val="00F94C2C"/>
    <w:rsid w:val="00F96CE0"/>
    <w:rsid w:val="00F97F8F"/>
    <w:rsid w:val="00FB495C"/>
    <w:rsid w:val="00FB4B1D"/>
    <w:rsid w:val="00FB6386"/>
    <w:rsid w:val="00FC0CA2"/>
    <w:rsid w:val="00FC3A49"/>
    <w:rsid w:val="00FD725C"/>
    <w:rsid w:val="00FE6AE8"/>
    <w:rsid w:val="00FF0E01"/>
    <w:rsid w:val="00FF6858"/>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iPriority w:val="99"/>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2">
    <w:name w:val="标题 5 字符2"/>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2">
    <w:name w:val="Unresolved Mention2"/>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2">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0">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fb">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 w:type="character" w:customStyle="1" w:styleId="UnresolvedMention3">
    <w:name w:val="Unresolved Mention3"/>
    <w:uiPriority w:val="99"/>
    <w:semiHidden/>
    <w:unhideWhenUsed/>
    <w:rsid w:val="004037D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B5191-F6F2-41B8-B153-5483F8C2E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37</Pages>
  <Words>12567</Words>
  <Characters>71633</Characters>
  <Application>Microsoft Office Word</Application>
  <DocSecurity>0</DocSecurity>
  <Lines>596</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2023-11-09T18:17:00Z</dcterms:created>
  <dcterms:modified xsi:type="dcterms:W3CDTF">2023-11-16T18:51:00Z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(3)bFBGBGKpTNWi1Utgm9/Wvh1RBsQpai/VKOet8+16qtHbcogvcxhpJw2mz3OocLSuq5mRmUu4
/DuCGUFar4u+xeDewMS+g4b7aSd/CnHyR0HTfs4GusBZevaaRJJ6MYI712f2M8YvGLIt3NGi
kfjNl/6nZQ+QlQaxo2oD73gOtkJJQQIhk7V47aReAMx5+I+EKJM880tRu2opoGqmEpZJSnNp
T76QBWr1KyfjwV3371</vt:lpwstr>
  </property>
  <property fmtid="{D5CDD505-2E9C-101B-9397-08002B2CF9AE}" pid="22" name="_2015_ms_pID_7253431">
    <vt:lpwstr>bF4Y6iv9tojrQQa5UcEurigEaZI+qjL/+2I3EZP2rYup1Y63PwBEAC
YUy9+TJh/wZfcu7MOZqFnTPRmtuW1VEkP5zQJJEQWx0Y/MjTXTUqN0HkSmmugMKfxNH+a1jg
YJCNDxOot6Qd7vROqTjHyUFcghkgEMCSC/weCi2SZZ5LTlZwET5RXWmM4VPcewfp21HV+KZX
UQGi7+Jo+Dza0DrkkYC4E3ywGLhTmyxLwNbb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bwG6n0TiEOExL/HeVthxGBU=</vt:lpwstr>
  </property>
</Properties>
</file>